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57B1" w:rsidRPr="00F63A69" w:rsidRDefault="008057B1" w:rsidP="008057B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r w:rsidRPr="00F63A69">
        <w:rPr>
          <w:rFonts w:ascii="Times New Roman" w:hAnsi="Times New Roman"/>
          <w:sz w:val="28"/>
        </w:rPr>
        <w:t>Министерство образования и науки Челябинской области</w:t>
      </w:r>
    </w:p>
    <w:p w:rsidR="008057B1" w:rsidRPr="00F63A69" w:rsidRDefault="008057B1" w:rsidP="008057B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r w:rsidRPr="00F63A69">
        <w:rPr>
          <w:rFonts w:ascii="Times New Roman" w:hAnsi="Times New Roman"/>
          <w:sz w:val="28"/>
        </w:rPr>
        <w:t>Государственное бюджетное профессиональное образовательное учреждение</w:t>
      </w:r>
    </w:p>
    <w:p w:rsidR="008057B1" w:rsidRPr="00F63A69" w:rsidRDefault="008057B1" w:rsidP="008057B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F63A69">
        <w:rPr>
          <w:rFonts w:ascii="Times New Roman" w:hAnsi="Times New Roman"/>
          <w:b/>
          <w:sz w:val="28"/>
        </w:rPr>
        <w:t>«Южно-Уральский государственный технический колледж»</w:t>
      </w:r>
    </w:p>
    <w:p w:rsidR="008057B1" w:rsidRPr="00091FD2" w:rsidRDefault="008057B1" w:rsidP="008057B1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aps/>
        </w:rPr>
      </w:pPr>
    </w:p>
    <w:p w:rsidR="00E2388F" w:rsidRPr="00E2388F" w:rsidRDefault="00E2388F" w:rsidP="008057B1">
      <w:pPr>
        <w:spacing w:after="0" w:line="240" w:lineRule="auto"/>
        <w:jc w:val="both"/>
        <w:rPr>
          <w:rFonts w:ascii="Times New Roman" w:hAnsi="Times New Roman"/>
          <w:bCs/>
          <w:color w:val="FF0000"/>
          <w:sz w:val="20"/>
          <w:szCs w:val="20"/>
        </w:rPr>
      </w:pPr>
    </w:p>
    <w:p w:rsidR="00E2388F" w:rsidRDefault="00E2388F" w:rsidP="008057B1">
      <w:pPr>
        <w:spacing w:after="0" w:line="240" w:lineRule="auto"/>
        <w:jc w:val="both"/>
        <w:rPr>
          <w:rFonts w:ascii="Times New Roman" w:hAnsi="Times New Roman"/>
          <w:bCs/>
          <w:color w:val="FF0000"/>
          <w:sz w:val="20"/>
          <w:szCs w:val="20"/>
        </w:rPr>
      </w:pPr>
    </w:p>
    <w:p w:rsidR="006F130C" w:rsidRDefault="006F130C" w:rsidP="008057B1">
      <w:pPr>
        <w:spacing w:after="0" w:line="240" w:lineRule="auto"/>
        <w:jc w:val="both"/>
        <w:rPr>
          <w:rFonts w:ascii="Times New Roman" w:hAnsi="Times New Roman"/>
          <w:bCs/>
          <w:color w:val="FF0000"/>
          <w:sz w:val="20"/>
          <w:szCs w:val="20"/>
        </w:rPr>
      </w:pPr>
    </w:p>
    <w:p w:rsidR="006F130C" w:rsidRDefault="006F130C" w:rsidP="008057B1">
      <w:pPr>
        <w:spacing w:after="0" w:line="240" w:lineRule="auto"/>
        <w:jc w:val="both"/>
        <w:rPr>
          <w:rFonts w:ascii="Times New Roman" w:hAnsi="Times New Roman"/>
          <w:bCs/>
          <w:color w:val="FF0000"/>
          <w:sz w:val="20"/>
          <w:szCs w:val="20"/>
        </w:rPr>
      </w:pPr>
    </w:p>
    <w:p w:rsidR="006F130C" w:rsidRDefault="006F130C" w:rsidP="008057B1">
      <w:pPr>
        <w:spacing w:after="0" w:line="240" w:lineRule="auto"/>
        <w:jc w:val="both"/>
        <w:rPr>
          <w:rFonts w:ascii="Times New Roman" w:hAnsi="Times New Roman"/>
          <w:bCs/>
          <w:color w:val="FF0000"/>
          <w:sz w:val="20"/>
          <w:szCs w:val="20"/>
        </w:rPr>
      </w:pPr>
    </w:p>
    <w:p w:rsidR="006F130C" w:rsidRDefault="006F130C" w:rsidP="008057B1">
      <w:pPr>
        <w:spacing w:after="0" w:line="240" w:lineRule="auto"/>
        <w:jc w:val="both"/>
        <w:rPr>
          <w:rFonts w:ascii="Times New Roman" w:hAnsi="Times New Roman"/>
          <w:bCs/>
          <w:color w:val="FF0000"/>
          <w:sz w:val="20"/>
          <w:szCs w:val="20"/>
        </w:rPr>
      </w:pPr>
    </w:p>
    <w:p w:rsidR="006F130C" w:rsidRDefault="006F130C" w:rsidP="008057B1">
      <w:pPr>
        <w:spacing w:after="0" w:line="240" w:lineRule="auto"/>
        <w:jc w:val="both"/>
        <w:rPr>
          <w:rFonts w:ascii="Times New Roman" w:hAnsi="Times New Roman"/>
          <w:bCs/>
          <w:color w:val="FF0000"/>
          <w:sz w:val="20"/>
          <w:szCs w:val="20"/>
        </w:rPr>
      </w:pPr>
    </w:p>
    <w:p w:rsidR="006F130C" w:rsidRDefault="006F130C" w:rsidP="008057B1">
      <w:pPr>
        <w:spacing w:after="0" w:line="240" w:lineRule="auto"/>
        <w:jc w:val="both"/>
        <w:rPr>
          <w:rFonts w:ascii="Times New Roman" w:hAnsi="Times New Roman"/>
          <w:bCs/>
          <w:color w:val="FF0000"/>
          <w:sz w:val="20"/>
          <w:szCs w:val="20"/>
        </w:rPr>
      </w:pPr>
    </w:p>
    <w:p w:rsidR="006F130C" w:rsidRPr="00E2388F" w:rsidRDefault="006F130C" w:rsidP="008057B1">
      <w:pPr>
        <w:spacing w:after="0" w:line="240" w:lineRule="auto"/>
        <w:jc w:val="both"/>
        <w:rPr>
          <w:rFonts w:ascii="Times New Roman" w:hAnsi="Times New Roman"/>
          <w:bCs/>
          <w:color w:val="FF0000"/>
          <w:sz w:val="20"/>
          <w:szCs w:val="20"/>
        </w:rPr>
      </w:pPr>
    </w:p>
    <w:p w:rsidR="008057B1" w:rsidRPr="00E2388F" w:rsidRDefault="008057B1" w:rsidP="008057B1">
      <w:pPr>
        <w:spacing w:after="0" w:line="240" w:lineRule="auto"/>
        <w:jc w:val="both"/>
        <w:rPr>
          <w:bCs/>
          <w:sz w:val="20"/>
          <w:szCs w:val="20"/>
        </w:rPr>
      </w:pPr>
    </w:p>
    <w:p w:rsidR="008057B1" w:rsidRPr="00E2388F" w:rsidRDefault="008057B1" w:rsidP="008057B1">
      <w:pPr>
        <w:spacing w:after="0" w:line="240" w:lineRule="auto"/>
        <w:jc w:val="both"/>
        <w:rPr>
          <w:bCs/>
          <w:sz w:val="20"/>
          <w:szCs w:val="20"/>
        </w:rPr>
      </w:pPr>
    </w:p>
    <w:p w:rsidR="00C820DB" w:rsidRDefault="00C820DB" w:rsidP="008057B1">
      <w:pPr>
        <w:spacing w:line="360" w:lineRule="auto"/>
        <w:jc w:val="both"/>
        <w:rPr>
          <w:b/>
          <w:bCs/>
          <w:sz w:val="28"/>
          <w:szCs w:val="28"/>
        </w:rPr>
      </w:pPr>
    </w:p>
    <w:p w:rsidR="001C0582" w:rsidRDefault="001C0582" w:rsidP="008057B1">
      <w:pPr>
        <w:spacing w:line="360" w:lineRule="auto"/>
        <w:jc w:val="both"/>
        <w:rPr>
          <w:b/>
          <w:bCs/>
          <w:sz w:val="28"/>
          <w:szCs w:val="28"/>
        </w:rPr>
      </w:pPr>
    </w:p>
    <w:p w:rsidR="001C0582" w:rsidRPr="00B44FDC" w:rsidRDefault="001C0582" w:rsidP="008057B1">
      <w:pPr>
        <w:spacing w:line="360" w:lineRule="auto"/>
        <w:jc w:val="both"/>
        <w:rPr>
          <w:b/>
          <w:bCs/>
          <w:sz w:val="28"/>
          <w:szCs w:val="28"/>
        </w:rPr>
      </w:pPr>
    </w:p>
    <w:p w:rsidR="00F87594" w:rsidRPr="00346B69" w:rsidRDefault="00F87594" w:rsidP="00F87594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346B69">
        <w:rPr>
          <w:rFonts w:ascii="Times New Roman" w:eastAsia="Times New Roman" w:hAnsi="Times New Roman"/>
          <w:b/>
          <w:sz w:val="28"/>
          <w:szCs w:val="28"/>
        </w:rPr>
        <w:t>КОМПЛЕКТ</w:t>
      </w:r>
    </w:p>
    <w:p w:rsidR="00F87594" w:rsidRDefault="00F87594" w:rsidP="00F87594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46B69">
        <w:rPr>
          <w:rFonts w:ascii="Times New Roman" w:eastAsia="Times New Roman" w:hAnsi="Times New Roman"/>
          <w:b/>
          <w:sz w:val="28"/>
          <w:szCs w:val="28"/>
        </w:rPr>
        <w:t>КОНТРОЛЬНО-ОЦЕНОЧНЫХ СРЕДСТВ</w:t>
      </w:r>
    </w:p>
    <w:p w:rsidR="00F87594" w:rsidRPr="00D93B48" w:rsidRDefault="00F87594" w:rsidP="00F87594">
      <w:pPr>
        <w:keepNext/>
        <w:keepLines/>
        <w:suppressLineNumbers/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93B48">
        <w:rPr>
          <w:rFonts w:ascii="Times New Roman" w:eastAsia="Times New Roman" w:hAnsi="Times New Roman" w:cs="Times New Roman"/>
          <w:sz w:val="28"/>
          <w:szCs w:val="28"/>
        </w:rPr>
        <w:t>по общеобразовательной учебной дисциплине</w:t>
      </w:r>
    </w:p>
    <w:p w:rsidR="00C820DB" w:rsidRPr="000460DF" w:rsidRDefault="00F87594" w:rsidP="00F87594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«ИНФОРМАТИКА»</w:t>
      </w:r>
    </w:p>
    <w:p w:rsidR="001A0543" w:rsidRDefault="001A0543" w:rsidP="0013195D">
      <w:pPr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4E1083" w:rsidRPr="004E1083" w:rsidRDefault="004E1083" w:rsidP="004E1083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4E1083">
        <w:rPr>
          <w:rFonts w:ascii="Times New Roman" w:hAnsi="Times New Roman" w:cs="Times New Roman"/>
          <w:i/>
          <w:sz w:val="28"/>
          <w:szCs w:val="28"/>
        </w:rPr>
        <w:t>для специальностей ТОП-50</w:t>
      </w:r>
    </w:p>
    <w:p w:rsidR="004E1083" w:rsidRDefault="004E1083" w:rsidP="004E10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4E1083" w:rsidRPr="004E1083" w:rsidRDefault="004E1083" w:rsidP="004E108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E1083">
        <w:rPr>
          <w:rFonts w:ascii="Times New Roman" w:hAnsi="Times New Roman" w:cs="Times New Roman"/>
          <w:b/>
          <w:sz w:val="28"/>
          <w:szCs w:val="28"/>
        </w:rPr>
        <w:t>09.02.06 Сетевое и системное администрирование</w:t>
      </w:r>
    </w:p>
    <w:p w:rsidR="008057B1" w:rsidRPr="004E1083" w:rsidRDefault="004E1083" w:rsidP="004E1083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E1083">
        <w:rPr>
          <w:rFonts w:ascii="Times New Roman" w:hAnsi="Times New Roman" w:cs="Times New Roman"/>
          <w:b/>
          <w:sz w:val="28"/>
          <w:szCs w:val="28"/>
        </w:rPr>
        <w:t>09.02.07 Информационные системы и программирование</w:t>
      </w:r>
    </w:p>
    <w:p w:rsidR="008057B1" w:rsidRDefault="008057B1" w:rsidP="008057B1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1A0543" w:rsidRDefault="001A0543" w:rsidP="008057B1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1A0543" w:rsidRDefault="001A0543" w:rsidP="008057B1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1A0543" w:rsidRDefault="001A0543" w:rsidP="008057B1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482E" w:rsidRDefault="0080482E" w:rsidP="008057B1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D93B48" w:rsidRDefault="008057B1" w:rsidP="00D93B48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  <w:r w:rsidRPr="006D37E1">
        <w:rPr>
          <w:rFonts w:ascii="Times New Roman" w:hAnsi="Times New Roman"/>
          <w:bCs/>
          <w:sz w:val="28"/>
          <w:szCs w:val="28"/>
        </w:rPr>
        <w:t>г. Челябинск, 201</w:t>
      </w:r>
      <w:r w:rsidR="001A0543">
        <w:rPr>
          <w:rFonts w:ascii="Times New Roman" w:hAnsi="Times New Roman"/>
          <w:bCs/>
          <w:sz w:val="28"/>
          <w:szCs w:val="28"/>
        </w:rPr>
        <w:t>9</w:t>
      </w:r>
      <w:r w:rsidR="00D93B48">
        <w:rPr>
          <w:rFonts w:ascii="Times New Roman" w:hAnsi="Times New Roman"/>
          <w:bCs/>
          <w:sz w:val="28"/>
          <w:szCs w:val="28"/>
        </w:rPr>
        <w:br w:type="page"/>
      </w:r>
    </w:p>
    <w:tbl>
      <w:tblPr>
        <w:tblW w:w="9540" w:type="dxa"/>
        <w:jc w:val="center"/>
        <w:tblLook w:val="01E0"/>
      </w:tblPr>
      <w:tblGrid>
        <w:gridCol w:w="2939"/>
        <w:gridCol w:w="3402"/>
        <w:gridCol w:w="3199"/>
      </w:tblGrid>
      <w:tr w:rsidR="00D93B48" w:rsidRPr="00346B69" w:rsidTr="00FB7B4E">
        <w:trPr>
          <w:trHeight w:val="3221"/>
          <w:jc w:val="center"/>
        </w:trPr>
        <w:tc>
          <w:tcPr>
            <w:tcW w:w="2939" w:type="dxa"/>
          </w:tcPr>
          <w:p w:rsidR="00D93B48" w:rsidRPr="00144BC7" w:rsidRDefault="001C0582" w:rsidP="003504D5">
            <w:pPr>
              <w:spacing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144BC7">
              <w:rPr>
                <w:rFonts w:ascii="Times New Roman" w:hAnsi="Times New Roman"/>
                <w:sz w:val="24"/>
                <w:szCs w:val="24"/>
              </w:rPr>
              <w:lastRenderedPageBreak/>
              <w:t>Составлен</w:t>
            </w:r>
            <w:r w:rsidR="00FB66B6" w:rsidRPr="00144BC7">
              <w:rPr>
                <w:rFonts w:ascii="Times New Roman" w:hAnsi="Times New Roman"/>
                <w:sz w:val="24"/>
                <w:szCs w:val="24"/>
              </w:rPr>
              <w:t xml:space="preserve"> в</w:t>
            </w:r>
            <w:r w:rsidRPr="00144BC7">
              <w:rPr>
                <w:rFonts w:ascii="Times New Roman" w:hAnsi="Times New Roman"/>
                <w:sz w:val="24"/>
                <w:szCs w:val="24"/>
              </w:rPr>
              <w:t xml:space="preserve"> соответствии с ФГОС С</w:t>
            </w:r>
            <w:r w:rsidR="00FB66B6" w:rsidRPr="00144BC7">
              <w:rPr>
                <w:rFonts w:ascii="Times New Roman" w:hAnsi="Times New Roman"/>
                <w:sz w:val="24"/>
                <w:szCs w:val="24"/>
              </w:rPr>
              <w:t>О</w:t>
            </w:r>
            <w:r w:rsidRPr="00144BC7">
              <w:rPr>
                <w:rFonts w:ascii="Times New Roman" w:hAnsi="Times New Roman"/>
                <w:sz w:val="24"/>
                <w:szCs w:val="24"/>
              </w:rPr>
              <w:t>О и программой учебной дисциплины «Информатика »</w:t>
            </w:r>
          </w:p>
        </w:tc>
        <w:tc>
          <w:tcPr>
            <w:tcW w:w="3402" w:type="dxa"/>
          </w:tcPr>
          <w:p w:rsidR="00D93B48" w:rsidRPr="006C4D63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6C4D63">
              <w:rPr>
                <w:rFonts w:ascii="Times New Roman" w:hAnsi="Times New Roman" w:cs="Times New Roman"/>
                <w:sz w:val="24"/>
                <w:szCs w:val="28"/>
              </w:rPr>
              <w:t>ОДОБРЕНО</w:t>
            </w:r>
            <w:r w:rsidRPr="006C4D63">
              <w:rPr>
                <w:rFonts w:ascii="Times New Roman" w:hAnsi="Times New Roman" w:cs="Times New Roman"/>
                <w:sz w:val="24"/>
                <w:szCs w:val="28"/>
              </w:rPr>
              <w:tab/>
            </w:r>
          </w:p>
          <w:p w:rsidR="00D93B48" w:rsidRPr="006C4D63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6C4D63">
              <w:rPr>
                <w:rFonts w:ascii="Times New Roman" w:hAnsi="Times New Roman" w:cs="Times New Roman"/>
                <w:sz w:val="24"/>
                <w:szCs w:val="28"/>
              </w:rPr>
              <w:t xml:space="preserve">Предметной (цикловой) </w:t>
            </w:r>
          </w:p>
          <w:p w:rsidR="00D93B48" w:rsidRPr="006C4D63" w:rsidRDefault="00FB66B6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к</w:t>
            </w:r>
            <w:r w:rsidR="00D93B48" w:rsidRPr="006C4D63">
              <w:rPr>
                <w:rFonts w:ascii="Times New Roman" w:hAnsi="Times New Roman" w:cs="Times New Roman"/>
                <w:sz w:val="24"/>
                <w:szCs w:val="28"/>
              </w:rPr>
              <w:t>омиссией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 «ИТ»</w:t>
            </w:r>
          </w:p>
          <w:p w:rsidR="00FB66B6" w:rsidRDefault="00FB66B6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FB66B6" w:rsidRDefault="00FB66B6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D93B48" w:rsidRPr="006C4D63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6C4D63">
              <w:rPr>
                <w:rFonts w:ascii="Times New Roman" w:hAnsi="Times New Roman" w:cs="Times New Roman"/>
                <w:sz w:val="24"/>
                <w:szCs w:val="28"/>
              </w:rPr>
              <w:t>Протокол  №___</w:t>
            </w:r>
          </w:p>
          <w:p w:rsidR="00D93B48" w:rsidRPr="006C4D63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6C4D63">
              <w:rPr>
                <w:rFonts w:ascii="Times New Roman" w:hAnsi="Times New Roman" w:cs="Times New Roman"/>
                <w:sz w:val="24"/>
                <w:szCs w:val="28"/>
              </w:rPr>
              <w:t>от «___» ____________ 201</w:t>
            </w:r>
            <w:r w:rsidR="002924A3" w:rsidRPr="006C4D63">
              <w:rPr>
                <w:rFonts w:ascii="Times New Roman" w:hAnsi="Times New Roman" w:cs="Times New Roman"/>
                <w:sz w:val="24"/>
                <w:szCs w:val="28"/>
              </w:rPr>
              <w:t>9</w:t>
            </w:r>
            <w:r w:rsidRPr="006C4D63">
              <w:rPr>
                <w:rFonts w:ascii="Times New Roman" w:hAnsi="Times New Roman" w:cs="Times New Roman"/>
                <w:sz w:val="24"/>
                <w:szCs w:val="28"/>
              </w:rPr>
              <w:t xml:space="preserve"> г.</w:t>
            </w:r>
          </w:p>
          <w:p w:rsidR="00D93B48" w:rsidRPr="006C4D63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D93B48" w:rsidRPr="006C4D63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6C4D63">
              <w:rPr>
                <w:rFonts w:ascii="Times New Roman" w:hAnsi="Times New Roman" w:cs="Times New Roman"/>
                <w:sz w:val="24"/>
                <w:szCs w:val="28"/>
              </w:rPr>
              <w:t>Председатель ПЦК</w:t>
            </w:r>
          </w:p>
          <w:p w:rsidR="00D93B48" w:rsidRPr="006C4D63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D93B48" w:rsidRPr="006C4D63" w:rsidRDefault="00D93B48" w:rsidP="006C4D6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6C4D63">
              <w:rPr>
                <w:rFonts w:ascii="Times New Roman" w:hAnsi="Times New Roman" w:cs="Times New Roman"/>
                <w:sz w:val="24"/>
                <w:szCs w:val="28"/>
              </w:rPr>
              <w:t>_____________</w:t>
            </w:r>
            <w:r w:rsidR="006C4D63" w:rsidRPr="006C4D63">
              <w:rPr>
                <w:rFonts w:ascii="Times New Roman" w:hAnsi="Times New Roman" w:cs="Times New Roman"/>
                <w:sz w:val="26"/>
                <w:szCs w:val="26"/>
              </w:rPr>
              <w:t>Т.Н. Орлова</w:t>
            </w:r>
          </w:p>
        </w:tc>
        <w:tc>
          <w:tcPr>
            <w:tcW w:w="3199" w:type="dxa"/>
          </w:tcPr>
          <w:p w:rsidR="00D93B48" w:rsidRPr="007F2050" w:rsidRDefault="00D93B48" w:rsidP="00FB7B4E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>УТВЕРЖДАЮ</w:t>
            </w:r>
          </w:p>
          <w:p w:rsidR="00D93B48" w:rsidRPr="007F2050" w:rsidRDefault="00D93B48" w:rsidP="00FB7B4E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 xml:space="preserve">Заместитель директора      </w:t>
            </w:r>
          </w:p>
          <w:p w:rsidR="00D93B48" w:rsidRPr="007F2050" w:rsidRDefault="00D93B48" w:rsidP="00FB7B4E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>по НМР</w:t>
            </w:r>
          </w:p>
          <w:p w:rsidR="00D93B48" w:rsidRDefault="00D93B48" w:rsidP="00FB7B4E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D93B48" w:rsidRPr="007F2050" w:rsidRDefault="00D93B48" w:rsidP="00FB7B4E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_</w:t>
            </w:r>
            <w:r w:rsidRPr="007F2050">
              <w:rPr>
                <w:rFonts w:ascii="Times New Roman" w:hAnsi="Times New Roman"/>
                <w:sz w:val="24"/>
                <w:szCs w:val="28"/>
              </w:rPr>
              <w:t>____</w:t>
            </w:r>
            <w:r>
              <w:rPr>
                <w:rFonts w:ascii="Times New Roman" w:hAnsi="Times New Roman"/>
                <w:sz w:val="24"/>
                <w:szCs w:val="28"/>
              </w:rPr>
              <w:t>____</w:t>
            </w:r>
            <w:r w:rsidRPr="007F2050">
              <w:rPr>
                <w:rFonts w:ascii="Times New Roman" w:hAnsi="Times New Roman"/>
                <w:sz w:val="24"/>
                <w:szCs w:val="28"/>
              </w:rPr>
              <w:t>_Т.Ю. Крашакова</w:t>
            </w:r>
          </w:p>
          <w:p w:rsidR="00D93B48" w:rsidRPr="007F2050" w:rsidRDefault="00D93B48" w:rsidP="00FB7B4E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D93B48" w:rsidRPr="007F2050" w:rsidRDefault="00D93B48" w:rsidP="00FB7B4E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7F2050">
              <w:rPr>
                <w:rFonts w:ascii="Times New Roman" w:hAnsi="Times New Roman"/>
                <w:sz w:val="24"/>
                <w:szCs w:val="28"/>
              </w:rPr>
              <w:t>«___» _________201</w:t>
            </w:r>
            <w:r w:rsidR="002924A3">
              <w:rPr>
                <w:rFonts w:ascii="Times New Roman" w:hAnsi="Times New Roman"/>
                <w:sz w:val="24"/>
                <w:szCs w:val="28"/>
              </w:rPr>
              <w:t>9</w:t>
            </w:r>
            <w:r w:rsidRPr="007F2050">
              <w:rPr>
                <w:rFonts w:ascii="Times New Roman" w:hAnsi="Times New Roman"/>
                <w:sz w:val="24"/>
                <w:szCs w:val="28"/>
              </w:rPr>
              <w:t xml:space="preserve"> г.</w:t>
            </w:r>
          </w:p>
          <w:p w:rsidR="00D93B48" w:rsidRPr="007F2050" w:rsidRDefault="00D93B48" w:rsidP="00FB7B4E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D93B48" w:rsidRPr="007F2050" w:rsidRDefault="00D93B48" w:rsidP="00FB7B4E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D93B48" w:rsidRPr="007F2050" w:rsidRDefault="00D93B48" w:rsidP="00FB7B4E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D93B48" w:rsidRPr="007F2050" w:rsidRDefault="00D93B48" w:rsidP="00FB7B4E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  <w:p w:rsidR="00D93B48" w:rsidRPr="007F2050" w:rsidRDefault="00D93B48" w:rsidP="00FB7B4E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</w:p>
        </w:tc>
      </w:tr>
    </w:tbl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6C4D63" w:rsidP="006C4D63">
      <w:pPr>
        <w:tabs>
          <w:tab w:val="left" w:pos="3675"/>
        </w:tabs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A0543" w:rsidRDefault="001A0543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A0543" w:rsidRDefault="001A0543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1A0543" w:rsidRPr="00022890" w:rsidRDefault="001A0543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8057B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81767" w:rsidRDefault="008057B1" w:rsidP="00081767">
      <w:pPr>
        <w:spacing w:before="240" w:after="40" w:line="240" w:lineRule="auto"/>
        <w:ind w:left="1134" w:hanging="1134"/>
        <w:jc w:val="both"/>
        <w:rPr>
          <w:rFonts w:ascii="Times New Roman" w:hAnsi="Times New Roman" w:cs="Times New Roman"/>
          <w:sz w:val="28"/>
          <w:szCs w:val="28"/>
        </w:rPr>
      </w:pPr>
      <w:bookmarkStart w:id="0" w:name="_Toc429957249"/>
      <w:r w:rsidRPr="00081767">
        <w:rPr>
          <w:rFonts w:ascii="Times New Roman" w:hAnsi="Times New Roman" w:cs="Times New Roman"/>
          <w:b/>
          <w:sz w:val="28"/>
          <w:szCs w:val="28"/>
        </w:rPr>
        <w:t>Автор</w:t>
      </w:r>
      <w:r w:rsidR="00E624E3">
        <w:rPr>
          <w:rFonts w:ascii="Times New Roman" w:hAnsi="Times New Roman" w:cs="Times New Roman"/>
          <w:b/>
          <w:sz w:val="28"/>
          <w:szCs w:val="28"/>
        </w:rPr>
        <w:t>ы</w:t>
      </w:r>
      <w:r w:rsidRPr="00081767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E430E2" w:rsidRPr="00081767">
        <w:rPr>
          <w:rFonts w:ascii="Times New Roman" w:hAnsi="Times New Roman" w:cs="Times New Roman"/>
          <w:b/>
          <w:sz w:val="28"/>
          <w:szCs w:val="28"/>
        </w:rPr>
        <w:t>Ильина О.С</w:t>
      </w:r>
      <w:r w:rsidR="00E430E2" w:rsidRPr="00081767">
        <w:rPr>
          <w:rFonts w:ascii="Times New Roman" w:hAnsi="Times New Roman" w:cs="Times New Roman"/>
          <w:sz w:val="28"/>
          <w:szCs w:val="28"/>
        </w:rPr>
        <w:t>.</w:t>
      </w:r>
      <w:r w:rsidR="00FB66B6">
        <w:rPr>
          <w:rFonts w:ascii="Times New Roman" w:hAnsi="Times New Roman" w:cs="Times New Roman"/>
          <w:sz w:val="28"/>
          <w:szCs w:val="28"/>
        </w:rPr>
        <w:t xml:space="preserve">, </w:t>
      </w:r>
      <w:r w:rsidR="0013195D" w:rsidRPr="00E624E3">
        <w:rPr>
          <w:rFonts w:ascii="Times New Roman" w:hAnsi="Times New Roman" w:cs="Times New Roman"/>
          <w:b/>
          <w:sz w:val="28"/>
          <w:szCs w:val="28"/>
        </w:rPr>
        <w:t>Ювченко И.А.</w:t>
      </w:r>
      <w:r w:rsidRPr="00081767">
        <w:rPr>
          <w:rFonts w:ascii="Times New Roman" w:hAnsi="Times New Roman" w:cs="Times New Roman"/>
          <w:sz w:val="28"/>
          <w:szCs w:val="28"/>
        </w:rPr>
        <w:t>, преподавател</w:t>
      </w:r>
      <w:r w:rsidR="0013195D">
        <w:rPr>
          <w:rFonts w:ascii="Times New Roman" w:hAnsi="Times New Roman" w:cs="Times New Roman"/>
          <w:sz w:val="28"/>
          <w:szCs w:val="28"/>
        </w:rPr>
        <w:t>и</w:t>
      </w:r>
      <w:r w:rsidRPr="00081767">
        <w:rPr>
          <w:rFonts w:ascii="Times New Roman" w:hAnsi="Times New Roman" w:cs="Times New Roman"/>
          <w:sz w:val="28"/>
          <w:szCs w:val="28"/>
        </w:rPr>
        <w:t xml:space="preserve">  ГБ</w:t>
      </w:r>
      <w:r w:rsidR="00922FC4" w:rsidRPr="00081767">
        <w:rPr>
          <w:rFonts w:ascii="Times New Roman" w:hAnsi="Times New Roman" w:cs="Times New Roman"/>
          <w:sz w:val="28"/>
          <w:szCs w:val="28"/>
        </w:rPr>
        <w:t>П</w:t>
      </w:r>
      <w:r w:rsidRPr="00081767">
        <w:rPr>
          <w:rFonts w:ascii="Times New Roman" w:hAnsi="Times New Roman" w:cs="Times New Roman"/>
          <w:sz w:val="28"/>
          <w:szCs w:val="28"/>
        </w:rPr>
        <w:t>ОУ «Южно-Уральский государственный технический колледж»</w:t>
      </w:r>
      <w:bookmarkEnd w:id="0"/>
    </w:p>
    <w:p w:rsidR="008057B1" w:rsidRPr="001F1704" w:rsidRDefault="008057B1" w:rsidP="008057B1">
      <w:pPr>
        <w:rPr>
          <w:sz w:val="24"/>
        </w:rPr>
      </w:pPr>
    </w:p>
    <w:p w:rsidR="008057B1" w:rsidRDefault="008057B1">
      <w:r>
        <w:br w:type="page"/>
      </w:r>
    </w:p>
    <w:p w:rsidR="003C50D4" w:rsidRPr="00081767" w:rsidRDefault="003C50D4" w:rsidP="0008176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1" w:name="_Toc429957250"/>
      <w:r w:rsidRPr="00081767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  <w:bookmarkEnd w:id="1"/>
    </w:p>
    <w:sdt>
      <w:sdtPr>
        <w:rPr>
          <w:rFonts w:ascii="Times New Roman" w:hAnsi="Times New Roman" w:cs="Times New Roman"/>
          <w:b/>
          <w:bCs/>
          <w:sz w:val="28"/>
          <w:szCs w:val="28"/>
        </w:rPr>
        <w:id w:val="18001471"/>
      </w:sdtPr>
      <w:sdtEndPr>
        <w:rPr>
          <w:b w:val="0"/>
          <w:bCs w:val="0"/>
        </w:rPr>
      </w:sdtEndPr>
      <w:sdtContent>
        <w:p w:rsidR="006128F3" w:rsidRPr="006128F3" w:rsidRDefault="00C22AAE" w:rsidP="006128F3">
          <w:pPr>
            <w:pStyle w:val="16"/>
            <w:tabs>
              <w:tab w:val="right" w:leader="dot" w:pos="9628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C22AAE">
            <w:rPr>
              <w:rFonts w:ascii="Times New Roman" w:eastAsiaTheme="majorEastAsia" w:hAnsi="Times New Roman" w:cs="Times New Roman"/>
              <w:b/>
              <w:bCs/>
              <w:color w:val="365F91" w:themeColor="accent1" w:themeShade="BF"/>
              <w:sz w:val="28"/>
              <w:szCs w:val="28"/>
              <w:lang w:eastAsia="en-US"/>
            </w:rPr>
            <w:fldChar w:fldCharType="begin"/>
          </w:r>
          <w:r w:rsidR="00412409" w:rsidRPr="006128F3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C22AAE">
            <w:rPr>
              <w:rFonts w:ascii="Times New Roman" w:eastAsiaTheme="majorEastAsia" w:hAnsi="Times New Roman" w:cs="Times New Roman"/>
              <w:b/>
              <w:bCs/>
              <w:color w:val="365F91" w:themeColor="accent1" w:themeShade="BF"/>
              <w:sz w:val="28"/>
              <w:szCs w:val="28"/>
              <w:lang w:eastAsia="en-US"/>
            </w:rPr>
            <w:fldChar w:fldCharType="separate"/>
          </w:r>
          <w:hyperlink w:anchor="_Toc8117666" w:history="1">
            <w:r w:rsidR="006128F3" w:rsidRPr="006128F3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1. Паспорт комплекта контрольно-оценочных средств</w:t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_Toc8117666 \h </w:instrTex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4D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28F3" w:rsidRPr="006128F3" w:rsidRDefault="00C22AAE" w:rsidP="006128F3">
          <w:pPr>
            <w:pStyle w:val="28"/>
            <w:tabs>
              <w:tab w:val="right" w:leader="dot" w:pos="9628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8117667" w:history="1">
            <w:r w:rsidR="006128F3" w:rsidRPr="006128F3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1.1. Область применения комплекта контрольно-оценочных средств</w:t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_Toc8117667 \h </w:instrTex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4D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28F3" w:rsidRPr="006128F3" w:rsidRDefault="00C22AAE" w:rsidP="006128F3">
          <w:pPr>
            <w:pStyle w:val="28"/>
            <w:tabs>
              <w:tab w:val="right" w:leader="dot" w:pos="9628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8117668" w:history="1">
            <w:r w:rsidR="006128F3" w:rsidRPr="006128F3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1.2 Система контроля и оценки освоения программы учебной дисциплины</w:t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_Toc8117668 \h </w:instrTex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4D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28F3" w:rsidRPr="006128F3" w:rsidRDefault="00C22AAE" w:rsidP="006128F3">
          <w:pPr>
            <w:pStyle w:val="36"/>
            <w:tabs>
              <w:tab w:val="right" w:leader="dot" w:pos="9628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8117669" w:history="1">
            <w:r w:rsidR="006128F3" w:rsidRPr="006128F3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1.2.1. Формы промежуточной аттестации по УД</w:t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_Toc8117669 \h </w:instrTex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4D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28F3" w:rsidRPr="006128F3" w:rsidRDefault="00C22AAE" w:rsidP="006128F3">
          <w:pPr>
            <w:pStyle w:val="36"/>
            <w:tabs>
              <w:tab w:val="right" w:leader="dot" w:pos="9628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8117670" w:history="1">
            <w:r w:rsidR="006128F3" w:rsidRPr="006128F3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1.2.2. Организация текущего контроля успеваемости, промежуточной аттестации по итогам освоения программы учебной дисциплины</w:t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_Toc8117670 \h </w:instrTex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4D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28F3" w:rsidRPr="006128F3" w:rsidRDefault="00C22AAE" w:rsidP="006128F3">
          <w:pPr>
            <w:pStyle w:val="16"/>
            <w:tabs>
              <w:tab w:val="right" w:leader="dot" w:pos="9628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8117671" w:history="1">
            <w:r w:rsidR="006128F3" w:rsidRPr="006128F3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2. Задания для контроля и оценки  освоения программы учебной дисциплины</w:t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_Toc8117671 \h </w:instrTex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4D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28F3" w:rsidRPr="006128F3" w:rsidRDefault="00C22AAE" w:rsidP="006128F3">
          <w:pPr>
            <w:pStyle w:val="28"/>
            <w:tabs>
              <w:tab w:val="right" w:leader="dot" w:pos="9628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8117672" w:history="1">
            <w:r w:rsidR="006128F3" w:rsidRPr="006128F3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2.1 Задания для текущего контроля</w:t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_Toc8117672 \h </w:instrTex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4D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28F3" w:rsidRPr="006128F3" w:rsidRDefault="00C22AAE" w:rsidP="006128F3">
          <w:pPr>
            <w:pStyle w:val="36"/>
            <w:tabs>
              <w:tab w:val="right" w:leader="dot" w:pos="9628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8117673" w:history="1">
            <w:r w:rsidR="006128F3" w:rsidRPr="006128F3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2.1.1  Тестовые  задания для оценки усвоения знаний</w:t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_Toc8117673 \h </w:instrTex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4D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28F3" w:rsidRPr="006128F3" w:rsidRDefault="00C22AAE" w:rsidP="006128F3">
          <w:pPr>
            <w:pStyle w:val="36"/>
            <w:tabs>
              <w:tab w:val="right" w:leader="dot" w:pos="9628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8117674" w:history="1">
            <w:r w:rsidR="006128F3" w:rsidRPr="006128F3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2.1.2. Задания для оценки освоения умений и усвоения знаний</w:t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_Toc8117674 \h </w:instrTex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4D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35</w: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28F3" w:rsidRPr="006128F3" w:rsidRDefault="00C22AAE" w:rsidP="006128F3">
          <w:pPr>
            <w:pStyle w:val="28"/>
            <w:tabs>
              <w:tab w:val="right" w:leader="dot" w:pos="9628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8117675" w:history="1">
            <w:r w:rsidR="006128F3" w:rsidRPr="006128F3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2.2 Задания для промежуточной аттестации</w:t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_Toc8117675 \h </w:instrTex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4D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36</w: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28F3" w:rsidRPr="006128F3" w:rsidRDefault="00C22AAE" w:rsidP="006128F3">
          <w:pPr>
            <w:pStyle w:val="36"/>
            <w:tabs>
              <w:tab w:val="right" w:leader="dot" w:pos="9628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8117676" w:history="1">
            <w:r w:rsidR="006128F3" w:rsidRPr="006128F3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2.2.1 Пакет экзаменующихся</w:t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_Toc8117676 \h </w:instrTex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4D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36</w: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6128F3" w:rsidRPr="006128F3" w:rsidRDefault="00C22AAE" w:rsidP="006128F3">
          <w:pPr>
            <w:pStyle w:val="36"/>
            <w:tabs>
              <w:tab w:val="right" w:leader="dot" w:pos="9628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8117677" w:history="1">
            <w:r w:rsidR="006128F3" w:rsidRPr="006128F3">
              <w:rPr>
                <w:rStyle w:val="afb"/>
                <w:rFonts w:ascii="Times New Roman" w:hAnsi="Times New Roman" w:cs="Times New Roman"/>
                <w:noProof/>
                <w:sz w:val="28"/>
                <w:szCs w:val="28"/>
              </w:rPr>
              <w:t>2.2.2 Пакет экзаменатора</w:t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6128F3"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_Toc8117677 \h </w:instrTex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4D5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53</w:t>
            </w:r>
            <w:r w:rsidRPr="006128F3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412409" w:rsidRPr="006128F3" w:rsidRDefault="00C22AAE" w:rsidP="006128F3">
          <w:pPr>
            <w:spacing w:line="360" w:lineRule="auto"/>
            <w:rPr>
              <w:rFonts w:ascii="Times New Roman" w:hAnsi="Times New Roman" w:cs="Times New Roman"/>
              <w:sz w:val="28"/>
              <w:szCs w:val="28"/>
            </w:rPr>
          </w:pPr>
          <w:r w:rsidRPr="006128F3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:rsidR="003C50D4" w:rsidRPr="00F96CB5" w:rsidRDefault="003C50D4" w:rsidP="00A457DE">
      <w:pPr>
        <w:spacing w:after="240"/>
        <w:ind w:firstLine="709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3C50D4" w:rsidRPr="00563BEB" w:rsidRDefault="003C50D4" w:rsidP="00A457DE">
      <w:pPr>
        <w:jc w:val="center"/>
        <w:outlineLvl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3C50D4" w:rsidRPr="00144BC7" w:rsidRDefault="003C50D4" w:rsidP="00081767">
      <w:pPr>
        <w:pStyle w:val="18"/>
      </w:pPr>
      <w:r w:rsidRPr="00563BEB">
        <w:br w:type="page"/>
      </w:r>
      <w:bookmarkStart w:id="2" w:name="_Toc8117666"/>
      <w:r w:rsidRPr="00144BC7">
        <w:lastRenderedPageBreak/>
        <w:t>1. Паспорт комплекта контрольно-оценочных средств</w:t>
      </w:r>
      <w:bookmarkEnd w:id="2"/>
    </w:p>
    <w:p w:rsidR="003C50D4" w:rsidRPr="00144BC7" w:rsidRDefault="003C50D4" w:rsidP="00081767">
      <w:pPr>
        <w:pStyle w:val="2b"/>
        <w:rPr>
          <w:i w:val="0"/>
        </w:rPr>
      </w:pPr>
      <w:bookmarkStart w:id="3" w:name="_Toc8117667"/>
      <w:r w:rsidRPr="00144BC7">
        <w:rPr>
          <w:i w:val="0"/>
        </w:rPr>
        <w:t>1.1. Область применения комплекта контрольно-оценочных средств</w:t>
      </w:r>
      <w:bookmarkEnd w:id="3"/>
    </w:p>
    <w:p w:rsidR="00765CE7" w:rsidRPr="00144BC7" w:rsidRDefault="00765CE7" w:rsidP="00765CE7">
      <w:pPr>
        <w:spacing w:after="0"/>
        <w:ind w:firstLine="567"/>
        <w:jc w:val="both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 w:rsidRPr="00144BC7">
        <w:rPr>
          <w:rFonts w:ascii="Times New Roman" w:eastAsia="Calibri" w:hAnsi="Times New Roman" w:cs="Times New Roman"/>
          <w:sz w:val="28"/>
          <w:szCs w:val="28"/>
          <w:lang w:eastAsia="en-US"/>
        </w:rPr>
        <w:t>Комплект контрольно-оценочных средств предназначен для проверки результатов освоения учебной дисциплины (далее УД)  программы подготовки специалистов среднего звена (далее ППССЗ)  для</w:t>
      </w:r>
      <w:r w:rsidR="00144BC7" w:rsidRPr="00144BC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укрупненной</w:t>
      </w:r>
      <w:r w:rsidRPr="00144BC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5C31DC" w:rsidRPr="00144BC7">
        <w:rPr>
          <w:rFonts w:ascii="Times New Roman" w:eastAsia="Calibri" w:hAnsi="Times New Roman" w:cs="Times New Roman"/>
          <w:sz w:val="28"/>
          <w:szCs w:val="28"/>
          <w:lang w:eastAsia="en-US"/>
        </w:rPr>
        <w:t>группы специальностей 09.00.00</w:t>
      </w:r>
      <w:r w:rsidRPr="00144BC7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83EC5" w:rsidRPr="00144BC7">
        <w:rPr>
          <w:rFonts w:ascii="Times New Roman" w:eastAsia="Calibri" w:hAnsi="Times New Roman" w:cs="Times New Roman"/>
          <w:sz w:val="28"/>
          <w:szCs w:val="28"/>
          <w:lang w:eastAsia="en-US"/>
        </w:rPr>
        <w:t>Информатика и вычислительная техника</w:t>
      </w:r>
      <w:r w:rsidRPr="00144BC7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144BC7" w:rsidRPr="00144BC7" w:rsidRDefault="00144BC7" w:rsidP="00765CE7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65CE7" w:rsidRPr="00144BC7" w:rsidRDefault="00765CE7" w:rsidP="00765CE7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44BC7">
        <w:rPr>
          <w:rFonts w:ascii="Times New Roman" w:eastAsia="Calibri" w:hAnsi="Times New Roman" w:cs="Times New Roman"/>
          <w:sz w:val="28"/>
          <w:szCs w:val="28"/>
          <w:lang w:eastAsia="en-US"/>
        </w:rPr>
        <w:t>Освоение содержания учебной дисциплины обеспечивает достижение следующих результатов:</w:t>
      </w:r>
    </w:p>
    <w:p w:rsidR="00765CE7" w:rsidRPr="00144BC7" w:rsidRDefault="00765CE7" w:rsidP="002E3761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144BC7">
        <w:rPr>
          <w:rFonts w:ascii="Times New Roman" w:hAnsi="Times New Roman" w:cs="Times New Roman"/>
          <w:sz w:val="28"/>
          <w:szCs w:val="28"/>
        </w:rPr>
        <w:t>Таблица 1.</w:t>
      </w:r>
    </w:p>
    <w:tbl>
      <w:tblPr>
        <w:tblW w:w="9729" w:type="dxa"/>
        <w:jc w:val="center"/>
        <w:tblInd w:w="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420"/>
      </w:tblPr>
      <w:tblGrid>
        <w:gridCol w:w="7248"/>
        <w:gridCol w:w="2481"/>
      </w:tblGrid>
      <w:tr w:rsidR="00765CE7" w:rsidRPr="00E2388F" w:rsidTr="00144BC7">
        <w:trPr>
          <w:trHeight w:val="530"/>
          <w:jc w:val="center"/>
        </w:trPr>
        <w:tc>
          <w:tcPr>
            <w:tcW w:w="7248" w:type="dxa"/>
          </w:tcPr>
          <w:p w:rsidR="00765CE7" w:rsidRPr="00E2388F" w:rsidRDefault="00765CE7" w:rsidP="00E2388F">
            <w:pPr>
              <w:keepNext/>
              <w:keepLines/>
              <w:suppressLineNumbers/>
              <w:suppressAutoHyphens/>
              <w:spacing w:after="0" w:line="240" w:lineRule="auto"/>
              <w:ind w:left="354" w:right="179" w:hanging="284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</w:rPr>
            </w:pPr>
            <w:r w:rsidRPr="00E2388F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</w:rPr>
              <w:t xml:space="preserve"> Результаты</w:t>
            </w:r>
          </w:p>
        </w:tc>
        <w:tc>
          <w:tcPr>
            <w:tcW w:w="2481" w:type="dxa"/>
          </w:tcPr>
          <w:p w:rsidR="00765CE7" w:rsidRPr="00E2388F" w:rsidRDefault="00765CE7" w:rsidP="00E2388F">
            <w:pPr>
              <w:spacing w:after="0" w:line="240" w:lineRule="auto"/>
              <w:ind w:left="10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2388F">
              <w:rPr>
                <w:rFonts w:ascii="Times New Roman" w:hAnsi="Times New Roman" w:cs="Times New Roman"/>
                <w:b/>
                <w:sz w:val="24"/>
                <w:szCs w:val="24"/>
              </w:rPr>
              <w:t>№№ заданий</w:t>
            </w:r>
          </w:p>
          <w:p w:rsidR="00765CE7" w:rsidRPr="00E2388F" w:rsidRDefault="00765CE7" w:rsidP="00E2388F">
            <w:pPr>
              <w:keepNext/>
              <w:keepLines/>
              <w:suppressLineNumbers/>
              <w:suppressAutoHyphens/>
              <w:spacing w:after="0" w:line="240" w:lineRule="auto"/>
              <w:ind w:left="109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</w:rPr>
            </w:pPr>
            <w:r w:rsidRPr="00E2388F">
              <w:rPr>
                <w:rFonts w:ascii="Times New Roman" w:hAnsi="Times New Roman" w:cs="Times New Roman"/>
                <w:b/>
                <w:sz w:val="24"/>
                <w:szCs w:val="24"/>
              </w:rPr>
              <w:t>для проверки</w:t>
            </w:r>
          </w:p>
        </w:tc>
      </w:tr>
      <w:tr w:rsidR="00765CE7" w:rsidRPr="00E2388F" w:rsidTr="00144BC7">
        <w:trPr>
          <w:trHeight w:val="279"/>
          <w:jc w:val="center"/>
        </w:trPr>
        <w:tc>
          <w:tcPr>
            <w:tcW w:w="9729" w:type="dxa"/>
            <w:gridSpan w:val="2"/>
          </w:tcPr>
          <w:p w:rsidR="00765CE7" w:rsidRPr="00E2388F" w:rsidRDefault="00765CE7" w:rsidP="00E2388F">
            <w:pPr>
              <w:spacing w:after="0" w:line="240" w:lineRule="auto"/>
              <w:ind w:left="354" w:hanging="284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E2388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метапредметные:</w:t>
            </w: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умение определять цели, составлять планы деятельности и определять средства, необходимые для их реализации;</w:t>
            </w:r>
          </w:p>
        </w:tc>
        <w:tc>
          <w:tcPr>
            <w:tcW w:w="2481" w:type="dxa"/>
          </w:tcPr>
          <w:p w:rsidR="00765CE7" w:rsidRPr="00E2388F" w:rsidRDefault="00765CE7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Тест № 1-</w:t>
            </w:r>
            <w:r w:rsidR="00607202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BC312C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765CE7" w:rsidRPr="00E2388F" w:rsidRDefault="00765CE7" w:rsidP="00144BC7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1-</w:t>
            </w:r>
            <w:r w:rsidR="00607202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28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использование различных видов познавательной деятельности для решения информационных задач, применение основных методов познания (наблюдения, описания, измерения, эксперимента) для организации учебно-исследовательской и проектной деятельности с использованием информационно-коммуникационных технологий;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Тест № 1-1</w:t>
            </w:r>
            <w:r w:rsidR="00BC312C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1-28;</w:t>
            </w:r>
          </w:p>
          <w:p w:rsidR="00765CE7" w:rsidRPr="00E2388F" w:rsidRDefault="00765CE7" w:rsidP="00E2388F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left="109"/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</w:pP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использование различных информационных объектов, с которыми возникает необходимость сталкиваться в профессиональной сфере в изучении явлений и процессов;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Тест № 1-1</w:t>
            </w:r>
            <w:r w:rsidR="00BC312C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765CE7" w:rsidRPr="00144BC7" w:rsidRDefault="00607202" w:rsidP="00144BC7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1-28;</w:t>
            </w: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использование различных источников информации, в том числе электронных библиотек, умение критически оценивать и интерпретировать информацию, получаемую из различных источников, в том числе из сети интернет;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Тест № 1-1</w:t>
            </w:r>
            <w:r w:rsidR="00BC312C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1-28;</w:t>
            </w:r>
          </w:p>
          <w:p w:rsidR="00765CE7" w:rsidRPr="00E2388F" w:rsidRDefault="00765CE7" w:rsidP="00E2388F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left="109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умение анализировать и представлять информацию, данную в электронных форматах на компьютере в различных видах;</w:t>
            </w:r>
          </w:p>
        </w:tc>
        <w:tc>
          <w:tcPr>
            <w:tcW w:w="2481" w:type="dxa"/>
          </w:tcPr>
          <w:p w:rsidR="00607202" w:rsidRPr="00E2388F" w:rsidRDefault="00BC312C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Тест № 1-12</w:t>
            </w:r>
            <w:r w:rsidR="00607202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765CE7" w:rsidRPr="00144BC7" w:rsidRDefault="00607202" w:rsidP="00144BC7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1-28;</w:t>
            </w: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умение использовать средства информационно-коммуникационных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Тест № 1-1</w:t>
            </w:r>
            <w:r w:rsidR="00BC312C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1-28;</w:t>
            </w:r>
          </w:p>
          <w:p w:rsidR="00765CE7" w:rsidRPr="00E2388F" w:rsidRDefault="00765CE7" w:rsidP="00E2388F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left="109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умение публично представлять результаты собственного исследования, вести дискуссии, доступно и гармонично сочетая содержание и формы представляемой информации средствами информационных и коммуникационных технологий;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Тест № 1-11;</w:t>
            </w:r>
          </w:p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1-28;</w:t>
            </w:r>
          </w:p>
          <w:p w:rsidR="00765CE7" w:rsidRPr="00E2388F" w:rsidRDefault="00765CE7" w:rsidP="00E2388F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left="109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765CE7" w:rsidRPr="00E2388F" w:rsidTr="00144BC7">
        <w:trPr>
          <w:trHeight w:val="223"/>
          <w:jc w:val="center"/>
        </w:trPr>
        <w:tc>
          <w:tcPr>
            <w:tcW w:w="9729" w:type="dxa"/>
            <w:gridSpan w:val="2"/>
          </w:tcPr>
          <w:p w:rsidR="00765CE7" w:rsidRPr="00E2388F" w:rsidRDefault="00765CE7" w:rsidP="00E2388F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left="354" w:hanging="284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</w:pPr>
            <w:r w:rsidRPr="00E2388F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 xml:space="preserve"> предметные:</w:t>
            </w: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  <w:shd w:val="clear" w:color="auto" w:fill="auto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сформированность представлений о роли информации и информационных процессов в окружающем мире;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 № </w:t>
            </w:r>
            <w:r w:rsidR="00181FA7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2,3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765CE7" w:rsidRPr="00144BC7" w:rsidRDefault="00181FA7" w:rsidP="00144BC7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</w:t>
            </w:r>
            <w:r w:rsidR="00607202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  <w:shd w:val="clear" w:color="auto" w:fill="auto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lastRenderedPageBreak/>
              <w:t>владение навыками алгоритмического мышления и понимание методов формального описания алгоритмов, владение знанием основных алгоритмических конструкций, умение анализировать алгоритмы;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Тест № 1-11;</w:t>
            </w:r>
          </w:p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Практическая работа № </w:t>
            </w:r>
            <w:r w:rsidR="005E6408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="005E6408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765CE7" w:rsidRPr="00E2388F" w:rsidRDefault="00765CE7" w:rsidP="00E2388F">
            <w:pPr>
              <w:keepNext/>
              <w:keepLines/>
              <w:suppressLineNumbers/>
              <w:tabs>
                <w:tab w:val="left" w:pos="142"/>
              </w:tabs>
              <w:suppressAutoHyphens/>
              <w:spacing w:after="0" w:line="240" w:lineRule="auto"/>
              <w:ind w:left="109" w:firstLine="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  <w:shd w:val="clear" w:color="auto" w:fill="auto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использование готовых прикладных компьютерных программ по профилю подготовки;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Тест № 1-11;</w:t>
            </w:r>
          </w:p>
          <w:p w:rsidR="00765CE7" w:rsidRPr="00893DFB" w:rsidRDefault="00607202" w:rsidP="00893DFB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</w:t>
            </w:r>
            <w:r w:rsidR="005E6408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-2</w:t>
            </w:r>
            <w:r w:rsidR="005E6408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  <w:shd w:val="clear" w:color="auto" w:fill="auto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владение способами представления, хранения и обработки данных на компьютере;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Тест № 1-11;</w:t>
            </w:r>
          </w:p>
          <w:p w:rsidR="00765CE7" w:rsidRPr="00893DFB" w:rsidRDefault="00607202" w:rsidP="00893DFB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1-28;</w:t>
            </w: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  <w:shd w:val="clear" w:color="auto" w:fill="auto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владение компьютерными средствами представления и анализа данных в электронных таблицах;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 № </w:t>
            </w:r>
            <w:r w:rsidR="00B541B7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765CE7" w:rsidRPr="00893DFB" w:rsidRDefault="00607202" w:rsidP="00893DFB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</w:t>
            </w:r>
            <w:r w:rsidR="005E6408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-2</w:t>
            </w:r>
            <w:r w:rsidR="005E6408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  <w:shd w:val="clear" w:color="auto" w:fill="auto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сформированность представлений о базах данных и простейших средствах управления ими;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Тест № 1</w:t>
            </w:r>
            <w:r w:rsidR="00B541B7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765CE7" w:rsidRPr="00893DFB" w:rsidRDefault="00607202" w:rsidP="00893DFB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Практическая работа № </w:t>
            </w:r>
            <w:r w:rsidR="005E6408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23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-2</w:t>
            </w:r>
            <w:r w:rsidR="005E6408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</w:tc>
      </w:tr>
      <w:tr w:rsidR="00765CE7" w:rsidRPr="00E2388F" w:rsidTr="00144BC7">
        <w:trPr>
          <w:trHeight w:val="20"/>
          <w:jc w:val="center"/>
        </w:trPr>
        <w:tc>
          <w:tcPr>
            <w:tcW w:w="7248" w:type="dxa"/>
            <w:shd w:val="clear" w:color="auto" w:fill="auto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сформированность представлений о компьютерно-математических моделях и необходимости анализа соответствия модели и моделируемого объекта (процесса);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 № </w:t>
            </w:r>
            <w:r w:rsidR="00D76827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765CE7" w:rsidRPr="00144BC7" w:rsidRDefault="00607202" w:rsidP="00144BC7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1-28;</w:t>
            </w:r>
          </w:p>
        </w:tc>
      </w:tr>
      <w:tr w:rsidR="00765CE7" w:rsidRPr="00E2388F" w:rsidTr="00144BC7">
        <w:trPr>
          <w:trHeight w:val="342"/>
          <w:jc w:val="center"/>
        </w:trPr>
        <w:tc>
          <w:tcPr>
            <w:tcW w:w="7248" w:type="dxa"/>
            <w:shd w:val="clear" w:color="auto" w:fill="auto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владение типовыми приемами написания программы на алгоритмическом языке для решения стандартной задачи с использованием основных конструкций языка программирования;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 № </w:t>
            </w:r>
            <w:r w:rsidR="00D76827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Практическая работа № </w:t>
            </w:r>
            <w:r w:rsidR="003A35DC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="003A35DC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765CE7" w:rsidRPr="00E2388F" w:rsidRDefault="00765CE7" w:rsidP="00E2388F">
            <w:pPr>
              <w:keepNext/>
              <w:keepLines/>
              <w:suppressLineNumbers/>
              <w:tabs>
                <w:tab w:val="left" w:pos="142"/>
              </w:tabs>
              <w:suppressAutoHyphens/>
              <w:spacing w:after="0" w:line="240" w:lineRule="auto"/>
              <w:ind w:left="109" w:firstLine="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65CE7" w:rsidRPr="00E2388F" w:rsidTr="00144BC7">
        <w:trPr>
          <w:trHeight w:val="541"/>
          <w:jc w:val="center"/>
        </w:trPr>
        <w:tc>
          <w:tcPr>
            <w:tcW w:w="7248" w:type="dxa"/>
            <w:tcBorders>
              <w:bottom w:val="single" w:sz="4" w:space="0" w:color="auto"/>
            </w:tcBorders>
            <w:shd w:val="clear" w:color="auto" w:fill="auto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сформированность базовых навыков и умений по соблюдению требований техники безопасности, гигиены и ресурсосбережения при работе со средствами информатизации;</w:t>
            </w:r>
          </w:p>
        </w:tc>
        <w:tc>
          <w:tcPr>
            <w:tcW w:w="2481" w:type="dxa"/>
            <w:tcBorders>
              <w:bottom w:val="single" w:sz="4" w:space="0" w:color="auto"/>
            </w:tcBorders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 № </w:t>
            </w:r>
            <w:r w:rsidR="00D76827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765CE7" w:rsidRPr="00144BC7" w:rsidRDefault="00607202" w:rsidP="00144BC7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1-28;</w:t>
            </w:r>
          </w:p>
        </w:tc>
      </w:tr>
      <w:tr w:rsidR="00765CE7" w:rsidRPr="00E2388F" w:rsidTr="00144BC7">
        <w:trPr>
          <w:trHeight w:val="776"/>
          <w:jc w:val="center"/>
        </w:trPr>
        <w:tc>
          <w:tcPr>
            <w:tcW w:w="7248" w:type="dxa"/>
            <w:tcBorders>
              <w:top w:val="single" w:sz="4" w:space="0" w:color="auto"/>
            </w:tcBorders>
            <w:shd w:val="clear" w:color="auto" w:fill="auto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понимание основ правовых аспектов использования компьютерных программ и прав доступа к глобальным информационным сервисам;</w:t>
            </w:r>
          </w:p>
        </w:tc>
        <w:tc>
          <w:tcPr>
            <w:tcW w:w="2481" w:type="dxa"/>
            <w:tcBorders>
              <w:top w:val="single" w:sz="4" w:space="0" w:color="auto"/>
            </w:tcBorders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 № </w:t>
            </w:r>
            <w:r w:rsidR="00D76827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765CE7" w:rsidRPr="00893DFB" w:rsidRDefault="00607202" w:rsidP="00893DFB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1-28;</w:t>
            </w:r>
          </w:p>
        </w:tc>
      </w:tr>
      <w:tr w:rsidR="00765CE7" w:rsidRPr="00E2388F" w:rsidTr="00144BC7">
        <w:trPr>
          <w:trHeight w:val="342"/>
          <w:jc w:val="center"/>
        </w:trPr>
        <w:tc>
          <w:tcPr>
            <w:tcW w:w="7248" w:type="dxa"/>
            <w:shd w:val="clear" w:color="auto" w:fill="auto"/>
          </w:tcPr>
          <w:p w:rsidR="00765CE7" w:rsidRPr="00E2388F" w:rsidRDefault="00765CE7" w:rsidP="00E2388F">
            <w:pPr>
              <w:pStyle w:val="ae"/>
              <w:numPr>
                <w:ilvl w:val="0"/>
                <w:numId w:val="10"/>
              </w:numPr>
              <w:tabs>
                <w:tab w:val="left" w:pos="851"/>
              </w:tabs>
              <w:autoSpaceDE w:val="0"/>
              <w:autoSpaceDN w:val="0"/>
              <w:adjustRightInd w:val="0"/>
              <w:ind w:left="354" w:right="179" w:hanging="284"/>
              <w:rPr>
                <w:rFonts w:eastAsia="Calibri"/>
              </w:rPr>
            </w:pPr>
            <w:r w:rsidRPr="00E2388F">
              <w:rPr>
                <w:rFonts w:eastAsia="Calibri"/>
              </w:rPr>
              <w:t>применение на практике средств защиты информации от вредоносных программ, соблюдение правил личной безопасности и этики в работе с информацией и средствами коммуникаций в интернете.</w:t>
            </w:r>
          </w:p>
        </w:tc>
        <w:tc>
          <w:tcPr>
            <w:tcW w:w="2481" w:type="dxa"/>
          </w:tcPr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 № </w:t>
            </w:r>
            <w:r w:rsidR="00D76827"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607202" w:rsidRPr="00E2388F" w:rsidRDefault="00607202" w:rsidP="00E2388F">
            <w:pPr>
              <w:autoSpaceDE w:val="0"/>
              <w:autoSpaceDN w:val="0"/>
              <w:adjustRightInd w:val="0"/>
              <w:spacing w:after="0" w:line="240" w:lineRule="auto"/>
              <w:ind w:left="109" w:firstLine="15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2388F"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 № 1-28;</w:t>
            </w:r>
          </w:p>
          <w:p w:rsidR="00765CE7" w:rsidRPr="00E2388F" w:rsidRDefault="00765CE7" w:rsidP="00E2388F">
            <w:pPr>
              <w:keepNext/>
              <w:keepLines/>
              <w:suppressLineNumbers/>
              <w:tabs>
                <w:tab w:val="left" w:pos="142"/>
              </w:tabs>
              <w:suppressAutoHyphens/>
              <w:spacing w:after="0" w:line="240" w:lineRule="auto"/>
              <w:ind w:left="109" w:firstLine="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B40B60" w:rsidRDefault="00B40B60" w:rsidP="00A457DE">
      <w:pPr>
        <w:spacing w:after="0"/>
        <w:ind w:firstLine="567"/>
        <w:jc w:val="right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765CE7" w:rsidRPr="00482739" w:rsidRDefault="00765CE7" w:rsidP="00765CE7">
      <w:pPr>
        <w:tabs>
          <w:tab w:val="left" w:pos="142"/>
          <w:tab w:val="left" w:pos="3135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8273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Освоение  основных видов учебной деятельности студентов </w:t>
      </w:r>
    </w:p>
    <w:p w:rsidR="00996E90" w:rsidRPr="00482739" w:rsidRDefault="00C86BD2" w:rsidP="00F06379">
      <w:pPr>
        <w:spacing w:after="0" w:line="360" w:lineRule="auto"/>
        <w:ind w:left="-975"/>
        <w:jc w:val="right"/>
        <w:rPr>
          <w:rFonts w:ascii="Times New Roman" w:hAnsi="Times New Roman" w:cs="Times New Roman"/>
          <w:sz w:val="28"/>
          <w:szCs w:val="28"/>
        </w:rPr>
      </w:pPr>
      <w:r w:rsidRPr="00482739">
        <w:rPr>
          <w:rFonts w:ascii="Times New Roman" w:hAnsi="Times New Roman" w:cs="Times New Roman"/>
          <w:sz w:val="28"/>
          <w:szCs w:val="28"/>
        </w:rPr>
        <w:t>Таблица 2.</w:t>
      </w:r>
    </w:p>
    <w:tbl>
      <w:tblPr>
        <w:tblStyle w:val="af6"/>
        <w:tblW w:w="9743" w:type="dxa"/>
        <w:tblInd w:w="108" w:type="dxa"/>
        <w:tblLayout w:type="fixed"/>
        <w:tblLook w:val="04A0"/>
      </w:tblPr>
      <w:tblGrid>
        <w:gridCol w:w="2410"/>
        <w:gridCol w:w="5528"/>
        <w:gridCol w:w="1805"/>
      </w:tblGrid>
      <w:tr w:rsidR="00144BC7" w:rsidRPr="00E2388F" w:rsidTr="00482739">
        <w:tc>
          <w:tcPr>
            <w:tcW w:w="2410" w:type="dxa"/>
            <w:vAlign w:val="center"/>
          </w:tcPr>
          <w:p w:rsidR="00144BC7" w:rsidRPr="00E2388F" w:rsidRDefault="00144BC7" w:rsidP="001F1704">
            <w:pPr>
              <w:tabs>
                <w:tab w:val="left" w:pos="142"/>
                <w:tab w:val="left" w:pos="3135"/>
              </w:tabs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Содержание обучения</w:t>
            </w:r>
          </w:p>
        </w:tc>
        <w:tc>
          <w:tcPr>
            <w:tcW w:w="5528" w:type="dxa"/>
            <w:vAlign w:val="center"/>
          </w:tcPr>
          <w:p w:rsidR="00144BC7" w:rsidRPr="00E2388F" w:rsidRDefault="00144BC7" w:rsidP="001F1704">
            <w:pPr>
              <w:tabs>
                <w:tab w:val="left" w:pos="142"/>
                <w:tab w:val="left" w:pos="3135"/>
              </w:tabs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Характеристика основных видов учебной деятельности</w:t>
            </w:r>
          </w:p>
          <w:p w:rsidR="00144BC7" w:rsidRPr="00E2388F" w:rsidRDefault="00144BC7" w:rsidP="001F1704">
            <w:pPr>
              <w:tabs>
                <w:tab w:val="left" w:pos="142"/>
                <w:tab w:val="left" w:pos="3135"/>
              </w:tabs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студентов (на уровне учебных действий)</w:t>
            </w:r>
          </w:p>
        </w:tc>
        <w:tc>
          <w:tcPr>
            <w:tcW w:w="1805" w:type="dxa"/>
            <w:vAlign w:val="center"/>
          </w:tcPr>
          <w:p w:rsidR="00144BC7" w:rsidRPr="00E2388F" w:rsidRDefault="00144BC7" w:rsidP="001F1704">
            <w:pPr>
              <w:tabs>
                <w:tab w:val="left" w:pos="142"/>
                <w:tab w:val="left" w:pos="3135"/>
              </w:tabs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 xml:space="preserve">№№ </w:t>
            </w:r>
          </w:p>
          <w:p w:rsidR="00144BC7" w:rsidRPr="00E2388F" w:rsidRDefault="00144BC7" w:rsidP="001F1704">
            <w:pPr>
              <w:tabs>
                <w:tab w:val="left" w:pos="142"/>
                <w:tab w:val="left" w:pos="3135"/>
              </w:tabs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заданий</w:t>
            </w:r>
          </w:p>
          <w:p w:rsidR="00144BC7" w:rsidRPr="00E2388F" w:rsidRDefault="00144BC7" w:rsidP="001F1704">
            <w:pPr>
              <w:tabs>
                <w:tab w:val="left" w:pos="142"/>
                <w:tab w:val="left" w:pos="3135"/>
              </w:tabs>
              <w:jc w:val="center"/>
              <w:rPr>
                <w:rFonts w:ascii="Times New Roman" w:hAnsi="Times New Roman"/>
                <w:b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для проверки</w:t>
            </w:r>
          </w:p>
        </w:tc>
      </w:tr>
      <w:tr w:rsidR="00144BC7" w:rsidRPr="00E2388F" w:rsidTr="00482739">
        <w:tc>
          <w:tcPr>
            <w:tcW w:w="2410" w:type="dxa"/>
          </w:tcPr>
          <w:p w:rsidR="00144BC7" w:rsidRPr="00E2388F" w:rsidRDefault="00144BC7" w:rsidP="00765CE7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Введение</w:t>
            </w:r>
          </w:p>
          <w:p w:rsidR="00144BC7" w:rsidRPr="00E2388F" w:rsidRDefault="00144BC7" w:rsidP="00765CE7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528" w:type="dxa"/>
          </w:tcPr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Поиск сходства и различия протекания информационных процессов у человека, в биологических, технических и социальных системах.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Классификация информационных процессов по принятому основанию.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>Выделение основных информационных процессов в реальных системах</w:t>
            </w:r>
          </w:p>
        </w:tc>
        <w:tc>
          <w:tcPr>
            <w:tcW w:w="1805" w:type="dxa"/>
          </w:tcPr>
          <w:p w:rsidR="00144BC7" w:rsidRPr="00E2388F" w:rsidRDefault="00144BC7" w:rsidP="00BC312C">
            <w:pPr>
              <w:autoSpaceDE w:val="0"/>
              <w:autoSpaceDN w:val="0"/>
              <w:adjustRightInd w:val="0"/>
              <w:ind w:firstLine="15"/>
              <w:rPr>
                <w:rFonts w:ascii="Times New Roman" w:hAnsi="Times New Roman"/>
                <w:sz w:val="24"/>
                <w:szCs w:val="24"/>
              </w:rPr>
            </w:pPr>
            <w:r w:rsidRPr="00E2388F">
              <w:rPr>
                <w:rFonts w:ascii="Times New Roman" w:hAnsi="Times New Roman"/>
                <w:sz w:val="24"/>
                <w:szCs w:val="24"/>
              </w:rPr>
              <w:t>Тест № 1;</w:t>
            </w:r>
          </w:p>
          <w:p w:rsidR="00144BC7" w:rsidRPr="00E2388F" w:rsidRDefault="00144BC7" w:rsidP="00BC312C">
            <w:pPr>
              <w:autoSpaceDE w:val="0"/>
              <w:autoSpaceDN w:val="0"/>
              <w:adjustRightInd w:val="0"/>
              <w:ind w:firstLine="15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144BC7" w:rsidRPr="00E2388F" w:rsidTr="00482739">
        <w:tc>
          <w:tcPr>
            <w:tcW w:w="2410" w:type="dxa"/>
          </w:tcPr>
          <w:p w:rsidR="00144BC7" w:rsidRPr="00E2388F" w:rsidRDefault="00144BC7" w:rsidP="00765CE7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1. Информационная деятельность человека</w:t>
            </w:r>
          </w:p>
        </w:tc>
        <w:tc>
          <w:tcPr>
            <w:tcW w:w="5528" w:type="dxa"/>
          </w:tcPr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Классификация информационных процессов по принятому основанию.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Владение системой базовых знаний, </w:t>
            </w:r>
            <w:r w:rsidRPr="00E2388F">
              <w:rPr>
                <w:rFonts w:eastAsia="Calibri"/>
                <w:lang w:eastAsia="en-US"/>
              </w:rPr>
              <w:lastRenderedPageBreak/>
              <w:t xml:space="preserve">отражающих вклад информатики в формирование современной научной картины мира.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Исследование с помощью информационных моделей структуры и поведения объекта в соответствии с поставленной задачей.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Выявление проблем жизнедеятельности человека в условиях информационной цивилизации и оценка предлагаемых путей их разрешения.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Использование ссылок и цитирования источников информации.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Знание базовых принципов организации и функционирования компьютерных сетей.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Владение нормами информационной этики и права.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>Соблюдение принципов обеспечения информационной безопасности, способов и средств обеспечения надежного функционирования средств ИКТ</w:t>
            </w:r>
          </w:p>
        </w:tc>
        <w:tc>
          <w:tcPr>
            <w:tcW w:w="1805" w:type="dxa"/>
          </w:tcPr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Тест №2</w:t>
            </w:r>
          </w:p>
          <w:p w:rsidR="00144BC7" w:rsidRPr="00E2388F" w:rsidRDefault="00144BC7" w:rsidP="00BC312C">
            <w:pPr>
              <w:autoSpaceDE w:val="0"/>
              <w:autoSpaceDN w:val="0"/>
              <w:adjustRightInd w:val="0"/>
              <w:ind w:firstLine="15"/>
              <w:rPr>
                <w:rFonts w:ascii="Times New Roman" w:hAnsi="Times New Roman"/>
                <w:sz w:val="24"/>
                <w:szCs w:val="24"/>
              </w:rPr>
            </w:pPr>
            <w:r w:rsidRPr="00E2388F">
              <w:rPr>
                <w:rFonts w:ascii="Times New Roman" w:hAnsi="Times New Roman"/>
                <w:sz w:val="24"/>
                <w:szCs w:val="24"/>
              </w:rPr>
              <w:t>Практическая работа № 1,2</w:t>
            </w:r>
          </w:p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144BC7" w:rsidRPr="00E2388F" w:rsidTr="00144BC7">
        <w:tc>
          <w:tcPr>
            <w:tcW w:w="9743" w:type="dxa"/>
            <w:gridSpan w:val="3"/>
          </w:tcPr>
          <w:p w:rsidR="00144BC7" w:rsidRPr="00E2388F" w:rsidRDefault="00144BC7" w:rsidP="001F1704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val="en-US"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2. Информация и информационные процессы</w:t>
            </w:r>
          </w:p>
        </w:tc>
      </w:tr>
      <w:tr w:rsidR="00144BC7" w:rsidRPr="00E2388F" w:rsidTr="00482739">
        <w:tc>
          <w:tcPr>
            <w:tcW w:w="2410" w:type="dxa"/>
          </w:tcPr>
          <w:p w:rsidR="00144BC7" w:rsidRPr="00E2388F" w:rsidRDefault="00144BC7" w:rsidP="00447975">
            <w:pPr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2.1. Представление </w:t>
            </w:r>
          </w:p>
          <w:p w:rsidR="00144BC7" w:rsidRPr="00E2388F" w:rsidRDefault="00144BC7" w:rsidP="009C5E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и обработка информации </w:t>
            </w:r>
          </w:p>
          <w:p w:rsidR="00144BC7" w:rsidRPr="00E2388F" w:rsidRDefault="00144BC7" w:rsidP="00765CE7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528" w:type="dxa"/>
          </w:tcPr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Оценка информации с позиций ее свойств (достоверности, объективности, полноты, актуальности и т. п.).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Знание о дискретной форме представления информации.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Знание способов кодирования и декодирования информации.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Представление о роли информации и связанных с ней процессов в окружающем мире.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Владение компьютерными средствами представления и анализа данных.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Умение отличать представление информации в различных системах счисления.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Знание математических объектов информатики.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</w:rPr>
            </w:pPr>
            <w:r w:rsidRPr="00E2388F">
              <w:rPr>
                <w:rFonts w:eastAsia="Calibri"/>
                <w:lang w:eastAsia="en-US"/>
              </w:rPr>
              <w:t>Представление о математических объектах информатики, в том числе о логических формулах</w:t>
            </w:r>
          </w:p>
        </w:tc>
        <w:tc>
          <w:tcPr>
            <w:tcW w:w="1805" w:type="dxa"/>
          </w:tcPr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Тест №3</w:t>
            </w:r>
          </w:p>
          <w:p w:rsidR="00144BC7" w:rsidRPr="00E2388F" w:rsidRDefault="00144BC7" w:rsidP="00BC312C">
            <w:pPr>
              <w:autoSpaceDE w:val="0"/>
              <w:autoSpaceDN w:val="0"/>
              <w:adjustRightInd w:val="0"/>
              <w:ind w:firstLine="15"/>
              <w:rPr>
                <w:rFonts w:ascii="Times New Roman" w:hAnsi="Times New Roman"/>
                <w:sz w:val="24"/>
                <w:szCs w:val="24"/>
              </w:rPr>
            </w:pPr>
            <w:r w:rsidRPr="00E2388F">
              <w:rPr>
                <w:rFonts w:ascii="Times New Roman" w:hAnsi="Times New Roman"/>
                <w:sz w:val="24"/>
                <w:szCs w:val="24"/>
              </w:rPr>
              <w:t>Практическая работа № 3</w:t>
            </w:r>
          </w:p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144BC7" w:rsidRPr="00E2388F" w:rsidTr="00482739">
        <w:tc>
          <w:tcPr>
            <w:tcW w:w="2410" w:type="dxa"/>
          </w:tcPr>
          <w:p w:rsidR="00144BC7" w:rsidRPr="00E2388F" w:rsidRDefault="00144BC7" w:rsidP="00F060DF">
            <w:pPr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2.2. Алгоритмизация </w:t>
            </w:r>
          </w:p>
          <w:p w:rsidR="00144BC7" w:rsidRPr="00E2388F" w:rsidRDefault="00144BC7" w:rsidP="00F060DF">
            <w:pPr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и программирование </w:t>
            </w:r>
          </w:p>
          <w:p w:rsidR="00144BC7" w:rsidRPr="00E2388F" w:rsidRDefault="00144BC7" w:rsidP="00F060DF">
            <w:pPr>
              <w:tabs>
                <w:tab w:val="left" w:pos="142"/>
                <w:tab w:val="left" w:pos="3135"/>
              </w:tabs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528" w:type="dxa"/>
          </w:tcPr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Владение навыками алгоритмического мышления и понимание необходимости формального описания алгоритмов.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Умение понимать программы, написанные на выбранном для изучения универсальном алгоритмическом языке высокого уровня.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Умение анализировать алгоритмы с использованием таблиц.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Реализация технологии решения конкретной задачи с помощью конкретного программного средства , выбирать метод ее решения.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lastRenderedPageBreak/>
              <w:t xml:space="preserve">Умение разбивать процесс решения задачи на этапы.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>Определение по выбранному методу решения задачи, какие алгоритмические конструкции могут войти в алгоритм</w:t>
            </w:r>
          </w:p>
        </w:tc>
        <w:tc>
          <w:tcPr>
            <w:tcW w:w="1805" w:type="dxa"/>
          </w:tcPr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Тест №4</w:t>
            </w:r>
          </w:p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Практическая работа № 4-7</w:t>
            </w:r>
          </w:p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144BC7" w:rsidRPr="00E2388F" w:rsidTr="00482739">
        <w:tc>
          <w:tcPr>
            <w:tcW w:w="2410" w:type="dxa"/>
          </w:tcPr>
          <w:p w:rsidR="00144BC7" w:rsidRPr="00E2388F" w:rsidRDefault="00144BC7" w:rsidP="00F060DF">
            <w:pPr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 xml:space="preserve">2.3. Компьютерное </w:t>
            </w:r>
          </w:p>
          <w:p w:rsidR="00144BC7" w:rsidRPr="00E2388F" w:rsidRDefault="00144BC7" w:rsidP="00F060DF">
            <w:pPr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моделирование </w:t>
            </w:r>
          </w:p>
          <w:p w:rsidR="00144BC7" w:rsidRPr="00E2388F" w:rsidRDefault="00144BC7" w:rsidP="00F060DF">
            <w:pPr>
              <w:tabs>
                <w:tab w:val="left" w:pos="142"/>
                <w:tab w:val="left" w:pos="3135"/>
              </w:tabs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528" w:type="dxa"/>
          </w:tcPr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Представление о компьютерных моделях.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Оценка адекватности модели и моделируемого объекта, целей моделирования.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Выделение в исследуемой ситуации объекта, субъекта, модели.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>Выделение среди свойств данного объекта существенных свойств с точки зрения целей моделирования</w:t>
            </w:r>
          </w:p>
        </w:tc>
        <w:tc>
          <w:tcPr>
            <w:tcW w:w="1805" w:type="dxa"/>
          </w:tcPr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Тест №5</w:t>
            </w:r>
          </w:p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144BC7" w:rsidRPr="00E2388F" w:rsidTr="00482739">
        <w:tc>
          <w:tcPr>
            <w:tcW w:w="2410" w:type="dxa"/>
          </w:tcPr>
          <w:p w:rsidR="00144BC7" w:rsidRPr="00E2388F" w:rsidRDefault="00144BC7" w:rsidP="00F060DF">
            <w:pPr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2.4. Реализация </w:t>
            </w:r>
          </w:p>
          <w:p w:rsidR="00144BC7" w:rsidRPr="00E2388F" w:rsidRDefault="00144BC7" w:rsidP="00F060DF">
            <w:pPr>
              <w:tabs>
                <w:tab w:val="left" w:pos="142"/>
                <w:tab w:val="left" w:pos="3135"/>
              </w:tabs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основных информационных процессов с помощью компьютеров</w:t>
            </w:r>
          </w:p>
        </w:tc>
        <w:tc>
          <w:tcPr>
            <w:tcW w:w="5528" w:type="dxa"/>
          </w:tcPr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Оценка и организация информации, в том числе получаемой из средств массовой информации, свидетельств очевидцев, интервью.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>Умение анализировать и сопоставлять различные источники информации</w:t>
            </w:r>
          </w:p>
        </w:tc>
        <w:tc>
          <w:tcPr>
            <w:tcW w:w="1805" w:type="dxa"/>
          </w:tcPr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Тест №6</w:t>
            </w:r>
          </w:p>
          <w:p w:rsidR="00144BC7" w:rsidRPr="00E2388F" w:rsidRDefault="00144BC7" w:rsidP="00BC312C">
            <w:pPr>
              <w:autoSpaceDE w:val="0"/>
              <w:autoSpaceDN w:val="0"/>
              <w:adjustRightInd w:val="0"/>
              <w:ind w:firstLine="15"/>
              <w:rPr>
                <w:rFonts w:ascii="Times New Roman" w:hAnsi="Times New Roman"/>
                <w:sz w:val="24"/>
                <w:szCs w:val="24"/>
              </w:rPr>
            </w:pPr>
            <w:r w:rsidRPr="00E2388F">
              <w:rPr>
                <w:rFonts w:ascii="Times New Roman" w:hAnsi="Times New Roman"/>
                <w:sz w:val="24"/>
                <w:szCs w:val="24"/>
              </w:rPr>
              <w:t>Практическая работа № 8,</w:t>
            </w:r>
          </w:p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144BC7" w:rsidRPr="00E2388F" w:rsidTr="00144BC7">
        <w:tc>
          <w:tcPr>
            <w:tcW w:w="9743" w:type="dxa"/>
            <w:gridSpan w:val="3"/>
          </w:tcPr>
          <w:p w:rsidR="00144BC7" w:rsidRPr="00E2388F" w:rsidRDefault="00144BC7" w:rsidP="001F1704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3. Средства информационных и коммуникационных технологий</w:t>
            </w:r>
          </w:p>
        </w:tc>
      </w:tr>
      <w:tr w:rsidR="00144BC7" w:rsidRPr="00E2388F" w:rsidTr="00482739">
        <w:tc>
          <w:tcPr>
            <w:tcW w:w="2410" w:type="dxa"/>
          </w:tcPr>
          <w:p w:rsidR="00144BC7" w:rsidRPr="00E2388F" w:rsidRDefault="00144BC7" w:rsidP="00583336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3.1. Архитектура компьютеров </w:t>
            </w:r>
          </w:p>
          <w:p w:rsidR="00144BC7" w:rsidRPr="00E2388F" w:rsidRDefault="00144BC7" w:rsidP="00583336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144BC7" w:rsidRPr="00E2388F" w:rsidRDefault="00144BC7" w:rsidP="00F060DF">
            <w:pPr>
              <w:tabs>
                <w:tab w:val="left" w:pos="142"/>
                <w:tab w:val="left" w:pos="3135"/>
              </w:tabs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528" w:type="dxa"/>
          </w:tcPr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Умение анализировать компьютер с точки зрения единства его аппаратных и программных средств.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Умение анализировать устройства компьютера с точки зрения организации процедур ввода, хранения, обработки, передачи, вывода информации.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Умение определять средства, необходимые для осуществления информационных процессов при решении задач.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Умение анализировать интерфейс программного средства с позиций исполнителя, его среды функционирования, системы команд и системы отказов.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>Выделение и определение назначения элементов окна программы</w:t>
            </w:r>
          </w:p>
        </w:tc>
        <w:tc>
          <w:tcPr>
            <w:tcW w:w="1805" w:type="dxa"/>
          </w:tcPr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Тест №7</w:t>
            </w:r>
          </w:p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144BC7" w:rsidRPr="00E2388F" w:rsidTr="00482739">
        <w:tc>
          <w:tcPr>
            <w:tcW w:w="2410" w:type="dxa"/>
          </w:tcPr>
          <w:p w:rsidR="00144BC7" w:rsidRPr="00E2388F" w:rsidRDefault="00144BC7" w:rsidP="00F060DF">
            <w:pPr>
              <w:tabs>
                <w:tab w:val="left" w:pos="142"/>
                <w:tab w:val="left" w:pos="3135"/>
              </w:tabs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3.2. Компьютерные сети </w:t>
            </w:r>
          </w:p>
          <w:p w:rsidR="00144BC7" w:rsidRPr="00E2388F" w:rsidRDefault="00144BC7" w:rsidP="00F060DF">
            <w:pPr>
              <w:tabs>
                <w:tab w:val="left" w:pos="142"/>
                <w:tab w:val="left" w:pos="3135"/>
              </w:tabs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528" w:type="dxa"/>
          </w:tcPr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Представление о типологии компьютерных сетей.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>Определение программного и аппаратного обеспечения компьютерной сети.</w:t>
            </w:r>
          </w:p>
        </w:tc>
        <w:tc>
          <w:tcPr>
            <w:tcW w:w="1805" w:type="dxa"/>
          </w:tcPr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Тест №8</w:t>
            </w:r>
          </w:p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Практическая работа № 9,</w:t>
            </w:r>
          </w:p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144BC7" w:rsidRPr="00E2388F" w:rsidTr="00482739">
        <w:tc>
          <w:tcPr>
            <w:tcW w:w="2410" w:type="dxa"/>
          </w:tcPr>
          <w:p w:rsidR="00144BC7" w:rsidRPr="00E2388F" w:rsidRDefault="00144BC7" w:rsidP="00E72EBB">
            <w:pPr>
              <w:tabs>
                <w:tab w:val="left" w:pos="142"/>
                <w:tab w:val="left" w:pos="3135"/>
              </w:tabs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3.3. Безопасность, </w:t>
            </w:r>
          </w:p>
          <w:p w:rsidR="00144BC7" w:rsidRPr="00E2388F" w:rsidRDefault="00144BC7" w:rsidP="00E72EBB">
            <w:pPr>
              <w:tabs>
                <w:tab w:val="left" w:pos="142"/>
                <w:tab w:val="left" w:pos="3135"/>
              </w:tabs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гигиена, эргономика, </w:t>
            </w:r>
          </w:p>
          <w:p w:rsidR="00144BC7" w:rsidRPr="00E2388F" w:rsidRDefault="00144BC7" w:rsidP="00E72EBB">
            <w:pPr>
              <w:tabs>
                <w:tab w:val="left" w:pos="142"/>
                <w:tab w:val="left" w:pos="3135"/>
              </w:tabs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р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есурсосбережение</w:t>
            </w:r>
          </w:p>
          <w:p w:rsidR="00144BC7" w:rsidRPr="00E2388F" w:rsidRDefault="00144BC7" w:rsidP="00E72EBB">
            <w:pPr>
              <w:tabs>
                <w:tab w:val="left" w:pos="142"/>
                <w:tab w:val="left" w:pos="3135"/>
              </w:tabs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5528" w:type="dxa"/>
          </w:tcPr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Защита информации, антивирусная защита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Владение базовыми навыками и умениями по соблюдению требований техники безопасности, гигиены и ресурсосбережения при работе со средствами информатизации.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Понимание основ правовых аспектов использования компьютерных программ и работы в Интернете. </w:t>
            </w:r>
          </w:p>
          <w:p w:rsidR="00144BC7" w:rsidRPr="002421E5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>Реализация антивирусной защиты компьютера</w:t>
            </w:r>
          </w:p>
          <w:p w:rsidR="002421E5" w:rsidRPr="00E2388F" w:rsidRDefault="002421E5" w:rsidP="002421E5">
            <w:pPr>
              <w:pStyle w:val="ae"/>
              <w:tabs>
                <w:tab w:val="left" w:pos="142"/>
                <w:tab w:val="left" w:pos="3135"/>
              </w:tabs>
              <w:ind w:left="386"/>
              <w:rPr>
                <w:rFonts w:eastAsia="Calibri"/>
                <w:lang w:eastAsia="en-US"/>
              </w:rPr>
            </w:pPr>
          </w:p>
        </w:tc>
        <w:tc>
          <w:tcPr>
            <w:tcW w:w="1805" w:type="dxa"/>
          </w:tcPr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Тест №9</w:t>
            </w:r>
          </w:p>
          <w:p w:rsidR="00144BC7" w:rsidRPr="00E2388F" w:rsidRDefault="00144BC7" w:rsidP="00BC312C">
            <w:pPr>
              <w:autoSpaceDE w:val="0"/>
              <w:autoSpaceDN w:val="0"/>
              <w:adjustRightInd w:val="0"/>
              <w:ind w:firstLine="15"/>
              <w:rPr>
                <w:rFonts w:ascii="Times New Roman" w:hAnsi="Times New Roman"/>
                <w:sz w:val="24"/>
                <w:szCs w:val="24"/>
              </w:rPr>
            </w:pPr>
            <w:r w:rsidRPr="00E2388F">
              <w:rPr>
                <w:rFonts w:ascii="Times New Roman" w:hAnsi="Times New Roman"/>
                <w:sz w:val="24"/>
                <w:szCs w:val="24"/>
              </w:rPr>
              <w:t>Практическая работа № 1,</w:t>
            </w:r>
          </w:p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ind w:left="15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144BC7" w:rsidRPr="00E2388F" w:rsidTr="00482739">
        <w:tc>
          <w:tcPr>
            <w:tcW w:w="2410" w:type="dxa"/>
          </w:tcPr>
          <w:p w:rsidR="00144BC7" w:rsidRPr="00E2388F" w:rsidRDefault="00144BC7" w:rsidP="00F25E1E">
            <w:pPr>
              <w:tabs>
                <w:tab w:val="left" w:pos="142"/>
                <w:tab w:val="left" w:pos="3135"/>
              </w:tabs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4. Технологии создания и преобразования информационных объектов</w:t>
            </w:r>
          </w:p>
        </w:tc>
        <w:tc>
          <w:tcPr>
            <w:tcW w:w="5528" w:type="dxa"/>
          </w:tcPr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Представление о способах хранения и простейшей обработке данных.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Владение основными сведениями о базах данных и средствах доступа к ним; умение работать с ними.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Умение работать с библиотеками программ.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Опыт использования компьютерных средств представления и анализа данных.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Осуществление обработки статистической информации с помощью компьютера.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>Пользование базами данных и справочными системами</w:t>
            </w:r>
          </w:p>
        </w:tc>
        <w:tc>
          <w:tcPr>
            <w:tcW w:w="1805" w:type="dxa"/>
          </w:tcPr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Тест №10</w:t>
            </w:r>
          </w:p>
          <w:p w:rsidR="00144BC7" w:rsidRPr="00E2388F" w:rsidRDefault="00144BC7" w:rsidP="00BC312C">
            <w:pPr>
              <w:autoSpaceDE w:val="0"/>
              <w:autoSpaceDN w:val="0"/>
              <w:adjustRightInd w:val="0"/>
              <w:ind w:firstLine="15"/>
              <w:rPr>
                <w:rFonts w:ascii="Times New Roman" w:hAnsi="Times New Roman"/>
                <w:sz w:val="24"/>
                <w:szCs w:val="24"/>
              </w:rPr>
            </w:pPr>
            <w:r w:rsidRPr="00E2388F">
              <w:rPr>
                <w:rFonts w:ascii="Times New Roman" w:hAnsi="Times New Roman"/>
                <w:sz w:val="24"/>
                <w:szCs w:val="24"/>
              </w:rPr>
              <w:t>Практическая работа № 10-25,</w:t>
            </w:r>
          </w:p>
          <w:p w:rsidR="00144BC7" w:rsidRPr="00E2388F" w:rsidRDefault="00144BC7" w:rsidP="00893DFB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144BC7" w:rsidRPr="00E2388F" w:rsidTr="00482739">
        <w:tc>
          <w:tcPr>
            <w:tcW w:w="2410" w:type="dxa"/>
          </w:tcPr>
          <w:p w:rsidR="00144BC7" w:rsidRPr="00E2388F" w:rsidRDefault="00144BC7" w:rsidP="00130F1D">
            <w:pPr>
              <w:tabs>
                <w:tab w:val="left" w:pos="142"/>
                <w:tab w:val="left" w:pos="3135"/>
              </w:tabs>
              <w:jc w:val="both"/>
              <w:rPr>
                <w:sz w:val="24"/>
                <w:szCs w:val="24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5. Телекоммуника</w:t>
            </w:r>
            <w:r w:rsidR="00482739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ционные технологии</w:t>
            </w:r>
          </w:p>
        </w:tc>
        <w:tc>
          <w:tcPr>
            <w:tcW w:w="5528" w:type="dxa"/>
          </w:tcPr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Представление о технических и программных средствах телекоммуникационных технологий.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Знание способов подключения к сети Интернет.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Представление о компьютерных сетях и их роли в современном мире.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Определение ключевых слов, фраз для поиска информации.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Умение использовать почтовые сервисы для передачи информации.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Определение общих принципов разработки и функционирования  интернет-приложений.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Представление о способах создания и сопровождения сайта.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Представление о возможностях сетевого программного обеспечения.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 xml:space="preserve">Планирование индивидуальной и коллективной деятельности с использованием программных инструментов поддержки управления проектом. </w:t>
            </w:r>
          </w:p>
          <w:p w:rsidR="00144BC7" w:rsidRPr="00E2388F" w:rsidRDefault="00144BC7" w:rsidP="00106B05">
            <w:pPr>
              <w:pStyle w:val="ae"/>
              <w:numPr>
                <w:ilvl w:val="0"/>
                <w:numId w:val="156"/>
              </w:numPr>
              <w:tabs>
                <w:tab w:val="left" w:pos="142"/>
                <w:tab w:val="left" w:pos="3135"/>
              </w:tabs>
              <w:ind w:left="386" w:hanging="283"/>
              <w:rPr>
                <w:rFonts w:eastAsia="Calibri"/>
                <w:lang w:eastAsia="en-US"/>
              </w:rPr>
            </w:pPr>
            <w:r w:rsidRPr="00E2388F">
              <w:rPr>
                <w:rFonts w:eastAsia="Calibri"/>
                <w:lang w:eastAsia="en-US"/>
              </w:rPr>
              <w:t>Умение анализировать условия и возможности применения программного средства для решения типовых задач</w:t>
            </w:r>
          </w:p>
        </w:tc>
        <w:tc>
          <w:tcPr>
            <w:tcW w:w="1805" w:type="dxa"/>
          </w:tcPr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Тест №11</w:t>
            </w:r>
          </w:p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E2388F">
              <w:rPr>
                <w:rFonts w:ascii="Times New Roman" w:hAnsi="Times New Roman"/>
                <w:sz w:val="24"/>
                <w:szCs w:val="24"/>
                <w:lang w:eastAsia="en-US"/>
              </w:rPr>
              <w:t>Практическая работа № 26-28,</w:t>
            </w:r>
          </w:p>
          <w:p w:rsidR="00144BC7" w:rsidRPr="00E2388F" w:rsidRDefault="00144BC7" w:rsidP="00BC312C">
            <w:pPr>
              <w:tabs>
                <w:tab w:val="left" w:pos="142"/>
                <w:tab w:val="left" w:pos="313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</w:tbl>
    <w:p w:rsidR="00BC312C" w:rsidRPr="001A17FD" w:rsidRDefault="00BC312C" w:rsidP="00081767">
      <w:pPr>
        <w:rPr>
          <w:sz w:val="20"/>
          <w:szCs w:val="20"/>
        </w:rPr>
      </w:pPr>
    </w:p>
    <w:p w:rsidR="003C50D4" w:rsidRPr="00F96CB5" w:rsidRDefault="003C50D4" w:rsidP="00F96CB5">
      <w:pPr>
        <w:pStyle w:val="2b"/>
        <w:jc w:val="left"/>
        <w:rPr>
          <w:i w:val="0"/>
        </w:rPr>
      </w:pPr>
      <w:bookmarkStart w:id="4" w:name="_Toc8117668"/>
      <w:r w:rsidRPr="00F96CB5">
        <w:rPr>
          <w:i w:val="0"/>
        </w:rPr>
        <w:t>1.2 Система контроля и оценки освоения программы учебной дисциплины</w:t>
      </w:r>
      <w:bookmarkEnd w:id="4"/>
    </w:p>
    <w:p w:rsidR="003C50D4" w:rsidRPr="00F96CB5" w:rsidRDefault="003C50D4" w:rsidP="00F96CB5">
      <w:pPr>
        <w:pStyle w:val="37"/>
        <w:jc w:val="center"/>
      </w:pPr>
      <w:bookmarkStart w:id="5" w:name="_Toc8117669"/>
      <w:r w:rsidRPr="00F96CB5">
        <w:t>1.2.1. Формы промежуточной аттестации по УД</w:t>
      </w:r>
      <w:bookmarkEnd w:id="5"/>
    </w:p>
    <w:p w:rsidR="00F96CB5" w:rsidRDefault="00F96CB5" w:rsidP="002E3761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sz w:val="26"/>
          <w:szCs w:val="26"/>
          <w:lang w:eastAsia="en-US"/>
        </w:rPr>
      </w:pPr>
    </w:p>
    <w:p w:rsidR="003C50D4" w:rsidRPr="002E3761" w:rsidRDefault="003C50D4" w:rsidP="002E3761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2E3761">
        <w:rPr>
          <w:rFonts w:ascii="Times New Roman" w:eastAsia="Calibri" w:hAnsi="Times New Roman" w:cs="Times New Roman"/>
          <w:sz w:val="26"/>
          <w:szCs w:val="26"/>
          <w:lang w:eastAsia="en-US"/>
        </w:rPr>
        <w:t xml:space="preserve">Таблица </w:t>
      </w:r>
      <w:r w:rsidR="002A0C3A" w:rsidRPr="002E3761">
        <w:rPr>
          <w:rFonts w:ascii="Times New Roman" w:eastAsia="Calibri" w:hAnsi="Times New Roman" w:cs="Times New Roman"/>
          <w:sz w:val="26"/>
          <w:szCs w:val="26"/>
          <w:lang w:eastAsia="en-US"/>
        </w:rPr>
        <w:t>3</w:t>
      </w:r>
      <w:r w:rsidRPr="002E3761">
        <w:rPr>
          <w:rFonts w:ascii="Times New Roman" w:eastAsia="Calibri" w:hAnsi="Times New Roman" w:cs="Times New Roman"/>
          <w:sz w:val="26"/>
          <w:szCs w:val="26"/>
          <w:lang w:eastAsia="en-US"/>
        </w:rPr>
        <w:t>.</w:t>
      </w:r>
    </w:p>
    <w:tbl>
      <w:tblPr>
        <w:tblW w:w="10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785"/>
        <w:gridCol w:w="5388"/>
      </w:tblGrid>
      <w:tr w:rsidR="003C50D4" w:rsidRPr="002E3761" w:rsidTr="00217366">
        <w:tc>
          <w:tcPr>
            <w:tcW w:w="4785" w:type="dxa"/>
            <w:vAlign w:val="center"/>
          </w:tcPr>
          <w:p w:rsidR="003C50D4" w:rsidRPr="002E3761" w:rsidRDefault="003C50D4" w:rsidP="00E7690B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</w:pPr>
            <w:r w:rsidRPr="002E3761"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  <w:t>Учебная дисциплина</w:t>
            </w:r>
          </w:p>
        </w:tc>
        <w:tc>
          <w:tcPr>
            <w:tcW w:w="5388" w:type="dxa"/>
            <w:vAlign w:val="center"/>
          </w:tcPr>
          <w:p w:rsidR="003C50D4" w:rsidRPr="002E3761" w:rsidRDefault="003C50D4" w:rsidP="00E7690B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</w:pPr>
            <w:r w:rsidRPr="002E3761"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  <w:t>Формы промежуточной аттестации</w:t>
            </w:r>
          </w:p>
        </w:tc>
      </w:tr>
      <w:tr w:rsidR="003C50D4" w:rsidRPr="002E3761" w:rsidTr="00B8620A">
        <w:trPr>
          <w:trHeight w:val="669"/>
        </w:trPr>
        <w:tc>
          <w:tcPr>
            <w:tcW w:w="4785" w:type="dxa"/>
            <w:vAlign w:val="center"/>
          </w:tcPr>
          <w:p w:rsidR="003C50D4" w:rsidRPr="002E3761" w:rsidRDefault="005C3088" w:rsidP="00893DF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</w:pPr>
            <w:r w:rsidRPr="002E3761">
              <w:rPr>
                <w:rFonts w:ascii="Times New Roman" w:eastAsia="Times New Roman" w:hAnsi="Times New Roman" w:cs="Times New Roman"/>
                <w:sz w:val="26"/>
                <w:szCs w:val="26"/>
              </w:rPr>
              <w:t>Информатика</w:t>
            </w:r>
          </w:p>
        </w:tc>
        <w:tc>
          <w:tcPr>
            <w:tcW w:w="5388" w:type="dxa"/>
            <w:vAlign w:val="center"/>
          </w:tcPr>
          <w:p w:rsidR="003C50D4" w:rsidRPr="002E3761" w:rsidRDefault="005C31DC" w:rsidP="00E7690B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  <w:t>Экзамен</w:t>
            </w:r>
          </w:p>
        </w:tc>
      </w:tr>
    </w:tbl>
    <w:p w:rsidR="008D4190" w:rsidRPr="001A17FD" w:rsidRDefault="008D4190" w:rsidP="009F2CC2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</w:p>
    <w:p w:rsidR="003C50D4" w:rsidRDefault="003C50D4" w:rsidP="00F96CB5">
      <w:pPr>
        <w:pStyle w:val="37"/>
        <w:jc w:val="center"/>
      </w:pPr>
      <w:bookmarkStart w:id="6" w:name="_Toc8117670"/>
      <w:r w:rsidRPr="007016FF">
        <w:lastRenderedPageBreak/>
        <w:t>1.2.2. Организация текущего контроля успеваемости, промежуточной аттестации по итогам освоения программы учебной дисциплины</w:t>
      </w:r>
      <w:bookmarkEnd w:id="6"/>
    </w:p>
    <w:p w:rsidR="00F96CB5" w:rsidRPr="007016FF" w:rsidRDefault="00F96CB5" w:rsidP="00F96CB5">
      <w:pPr>
        <w:pStyle w:val="37"/>
        <w:jc w:val="center"/>
      </w:pPr>
    </w:p>
    <w:p w:rsidR="000460DF" w:rsidRPr="00526D6C" w:rsidRDefault="003C50D4" w:rsidP="001F170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526D6C">
        <w:rPr>
          <w:rFonts w:ascii="Times New Roman" w:eastAsia="Calibri" w:hAnsi="Times New Roman" w:cs="Times New Roman"/>
          <w:sz w:val="26"/>
          <w:szCs w:val="26"/>
          <w:lang w:eastAsia="en-US"/>
        </w:rPr>
        <w:t xml:space="preserve">Оценка уровня освоения умений и усвоения знаний  по </w:t>
      </w:r>
      <w:r w:rsidR="00FB66B6">
        <w:rPr>
          <w:rFonts w:ascii="Times New Roman" w:eastAsia="Calibri" w:hAnsi="Times New Roman" w:cs="Times New Roman"/>
          <w:sz w:val="26"/>
          <w:szCs w:val="26"/>
          <w:lang w:eastAsia="en-US"/>
        </w:rPr>
        <w:t xml:space="preserve">учебной </w:t>
      </w:r>
      <w:r w:rsidRPr="00526D6C">
        <w:rPr>
          <w:rFonts w:ascii="Times New Roman" w:eastAsia="Calibri" w:hAnsi="Times New Roman" w:cs="Times New Roman"/>
          <w:sz w:val="26"/>
          <w:szCs w:val="26"/>
          <w:lang w:eastAsia="en-US"/>
        </w:rPr>
        <w:t>дисциплине производится на основании  выполнения тестовых заданий</w:t>
      </w:r>
      <w:r w:rsidR="000460DF" w:rsidRPr="00526D6C">
        <w:rPr>
          <w:rFonts w:ascii="Times New Roman" w:eastAsia="Calibri" w:hAnsi="Times New Roman" w:cs="Times New Roman"/>
          <w:sz w:val="26"/>
          <w:szCs w:val="26"/>
          <w:lang w:eastAsia="en-US"/>
        </w:rPr>
        <w:t xml:space="preserve">, </w:t>
      </w:r>
      <w:r w:rsidRPr="00526D6C">
        <w:rPr>
          <w:rFonts w:ascii="Times New Roman" w:eastAsia="Calibri" w:hAnsi="Times New Roman" w:cs="Times New Roman"/>
          <w:sz w:val="26"/>
          <w:szCs w:val="26"/>
          <w:lang w:eastAsia="en-US"/>
        </w:rPr>
        <w:t>по результатам практических занятий</w:t>
      </w:r>
      <w:r w:rsidR="00851879" w:rsidRPr="00526D6C">
        <w:rPr>
          <w:rFonts w:ascii="Times New Roman" w:eastAsia="Calibri" w:hAnsi="Times New Roman" w:cs="Times New Roman"/>
          <w:sz w:val="26"/>
          <w:szCs w:val="26"/>
          <w:lang w:eastAsia="en-US"/>
        </w:rPr>
        <w:t xml:space="preserve">. </w:t>
      </w:r>
    </w:p>
    <w:p w:rsidR="003C50D4" w:rsidRPr="00526D6C" w:rsidRDefault="003C50D4" w:rsidP="001F170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526D6C">
        <w:rPr>
          <w:rFonts w:ascii="Times New Roman" w:eastAsia="Calibri" w:hAnsi="Times New Roman" w:cs="Times New Roman"/>
          <w:sz w:val="26"/>
          <w:szCs w:val="26"/>
          <w:lang w:eastAsia="en-US"/>
        </w:rPr>
        <w:t xml:space="preserve">Формой итоговой аттестации по учебной дисциплине является </w:t>
      </w:r>
      <w:r w:rsidR="00526D6C" w:rsidRPr="00526D6C">
        <w:rPr>
          <w:rFonts w:ascii="Times New Roman" w:eastAsia="Calibri" w:hAnsi="Times New Roman" w:cs="Times New Roman"/>
          <w:sz w:val="26"/>
          <w:szCs w:val="26"/>
          <w:lang w:eastAsia="en-US"/>
        </w:rPr>
        <w:t>экзамен</w:t>
      </w:r>
      <w:r w:rsidRPr="00526D6C">
        <w:rPr>
          <w:rFonts w:ascii="Times New Roman" w:eastAsia="Calibri" w:hAnsi="Times New Roman" w:cs="Times New Roman"/>
          <w:sz w:val="26"/>
          <w:szCs w:val="26"/>
          <w:lang w:eastAsia="en-US"/>
        </w:rPr>
        <w:t>.</w:t>
      </w:r>
    </w:p>
    <w:p w:rsidR="003C50D4" w:rsidRPr="00412409" w:rsidRDefault="003C50D4" w:rsidP="00081767">
      <w:pPr>
        <w:pStyle w:val="18"/>
      </w:pPr>
      <w:bookmarkStart w:id="7" w:name="_Toc8117671"/>
      <w:r w:rsidRPr="00412409">
        <w:t>2. Задания для контроля и оценки  освоения программы учебной дисциплины</w:t>
      </w:r>
      <w:bookmarkEnd w:id="7"/>
    </w:p>
    <w:p w:rsidR="003C50D4" w:rsidRPr="00F96CB5" w:rsidRDefault="003C50D4" w:rsidP="00081767">
      <w:pPr>
        <w:pStyle w:val="2b"/>
        <w:rPr>
          <w:i w:val="0"/>
        </w:rPr>
      </w:pPr>
      <w:bookmarkStart w:id="8" w:name="_Toc8117672"/>
      <w:r w:rsidRPr="00F96CB5">
        <w:rPr>
          <w:i w:val="0"/>
        </w:rPr>
        <w:t>2.1 Задания для текущего контроля</w:t>
      </w:r>
      <w:bookmarkEnd w:id="8"/>
    </w:p>
    <w:p w:rsidR="003C50D4" w:rsidRPr="001F1704" w:rsidRDefault="003C50D4" w:rsidP="00081767">
      <w:pPr>
        <w:pStyle w:val="37"/>
      </w:pPr>
      <w:bookmarkStart w:id="9" w:name="_Toc8117673"/>
      <w:r w:rsidRPr="001F1704">
        <w:t>2.1.1  Тестовые  задания для оценки усвоения знаний</w:t>
      </w:r>
      <w:bookmarkEnd w:id="9"/>
    </w:p>
    <w:p w:rsidR="00B8620A" w:rsidRDefault="00B8620A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4D3CBE" w:rsidRDefault="004D3CBE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Тест №1 «Введение»</w:t>
      </w:r>
    </w:p>
    <w:p w:rsidR="00147A52" w:rsidRPr="001F1704" w:rsidRDefault="00147A52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4D3CBE" w:rsidRPr="001F1704" w:rsidRDefault="004D3CBE" w:rsidP="00106B05">
      <w:pPr>
        <w:numPr>
          <w:ilvl w:val="0"/>
          <w:numId w:val="11"/>
        </w:numPr>
        <w:spacing w:after="0"/>
        <w:rPr>
          <w:rFonts w:ascii="Times New Roman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Информационным называется общество, где…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большинство работающих занято производством, хранением, переработкой и реализацией информации, особенно ее высшей формы — знаний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персональные компьютеры широко используются во всех сферах деятельности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обработка информации производится с использованием ЭВМ.</w:t>
      </w:r>
    </w:p>
    <w:p w:rsidR="004D3CBE" w:rsidRPr="001F1704" w:rsidRDefault="004D3CBE" w:rsidP="00106B05">
      <w:pPr>
        <w:numPr>
          <w:ilvl w:val="0"/>
          <w:numId w:val="11"/>
        </w:numPr>
        <w:spacing w:after="0"/>
        <w:rPr>
          <w:rFonts w:ascii="Times New Roman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Информатизация общества — …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процесс повсеместного распространения вычислительной техники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организованный социально-экономический и научно-технический процесс создания оптимальных условий для удовлетворения информационных потребностей и реализации прав граждан, органов государственной власти, органов местного самоуправления, организаций на основе формирования и использования информационных ресурсов с помощью средств вычислительной техники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процесс внедрения новых информационных технологий</w:t>
      </w:r>
    </w:p>
    <w:p w:rsidR="004D3CBE" w:rsidRPr="001F1704" w:rsidRDefault="004D3CBE" w:rsidP="00106B05">
      <w:pPr>
        <w:numPr>
          <w:ilvl w:val="0"/>
          <w:numId w:val="11"/>
        </w:numPr>
        <w:spacing w:after="0"/>
        <w:rPr>
          <w:rFonts w:ascii="Times New Roman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Компьютеризация общества — …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процесс развития и внедрения технической базы компьютеров, обеспечивающий оперативное получение результатов переработки информации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комплекс мер, направленных на обеспечение полного использования достоверного и непрерывного знания во всех сферах деятельности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процесс замены больших ЭВМ на микро-ЭВМ.</w:t>
      </w:r>
    </w:p>
    <w:p w:rsidR="004D3CBE" w:rsidRPr="001F1704" w:rsidRDefault="004D3CBE" w:rsidP="00106B05">
      <w:pPr>
        <w:numPr>
          <w:ilvl w:val="0"/>
          <w:numId w:val="11"/>
        </w:numPr>
        <w:spacing w:after="0"/>
        <w:rPr>
          <w:rFonts w:ascii="Times New Roman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Информационная культура общества предполагает…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знание современных программных продуктов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знание иностранных языков и умение использовать их в своей деятельности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lastRenderedPageBreak/>
        <w:t xml:space="preserve">умение целенаправленно работать с информацией и использовать ее для получения, обработки и передачи в компьютерную информационную технологию. </w:t>
      </w:r>
    </w:p>
    <w:p w:rsidR="004D3CBE" w:rsidRPr="001F1704" w:rsidRDefault="004D3CBE" w:rsidP="00106B05">
      <w:pPr>
        <w:numPr>
          <w:ilvl w:val="0"/>
          <w:numId w:val="11"/>
        </w:numPr>
        <w:spacing w:after="0"/>
        <w:rPr>
          <w:rFonts w:ascii="Times New Roman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Информационные ресурсы общества — ….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отдельные документы, отдельные массивы документов, документы и массивы документов в информационных системах (библиотеках, фондах, банках данных)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первичные документы, которые используются предприятиями для осуществления своей деятельности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 xml:space="preserve">отчетные документы, необходимые для принятия управленческих решений. </w:t>
      </w:r>
    </w:p>
    <w:p w:rsidR="004D3CBE" w:rsidRPr="001F1704" w:rsidRDefault="004D3CBE" w:rsidP="00106B05">
      <w:pPr>
        <w:numPr>
          <w:ilvl w:val="0"/>
          <w:numId w:val="11"/>
        </w:numPr>
        <w:spacing w:after="0"/>
        <w:rPr>
          <w:rFonts w:ascii="Times New Roman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Рынок информационных услуг — …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услуги по разработке программных продуктов, подлежащих реализации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система экономических, правовых и организационных отношений по торговле продуктами интеллектуального труда на коммерческой основе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 xml:space="preserve">услуги по сопровождению программных продуктов. </w:t>
      </w:r>
    </w:p>
    <w:p w:rsidR="004D3CBE" w:rsidRPr="001F1704" w:rsidRDefault="004D3CBE" w:rsidP="00106B05">
      <w:pPr>
        <w:numPr>
          <w:ilvl w:val="0"/>
          <w:numId w:val="11"/>
        </w:numPr>
        <w:spacing w:after="0"/>
        <w:rPr>
          <w:rFonts w:ascii="Times New Roman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На рынке информационных услуг подлежат продаже и обмену: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лицензии, ноу-хау, информационные технологии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оборудование, помещения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 xml:space="preserve">бланки первичных документов, вычислительная техника. </w:t>
      </w:r>
    </w:p>
    <w:p w:rsidR="004D3CBE" w:rsidRPr="001F1704" w:rsidRDefault="004D3CBE" w:rsidP="00106B05">
      <w:pPr>
        <w:numPr>
          <w:ilvl w:val="0"/>
          <w:numId w:val="11"/>
        </w:numPr>
        <w:spacing w:after="0"/>
        <w:rPr>
          <w:rFonts w:ascii="Times New Roman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Информатика — …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гуманитарная наука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прикладная наука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 xml:space="preserve">общественная наука. </w:t>
      </w:r>
    </w:p>
    <w:p w:rsidR="004D3CBE" w:rsidRPr="001F1704" w:rsidRDefault="004D3CBE" w:rsidP="00106B05">
      <w:pPr>
        <w:numPr>
          <w:ilvl w:val="0"/>
          <w:numId w:val="11"/>
        </w:numPr>
        <w:spacing w:after="0"/>
        <w:rPr>
          <w:rFonts w:ascii="Times New Roman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По месту возникновения информация бывает …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входная, выходная, внутренняя, внешняя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текстовая, графическая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 xml:space="preserve">учетная, статистическая. </w:t>
      </w:r>
    </w:p>
    <w:p w:rsidR="004D3CBE" w:rsidRPr="001F1704" w:rsidRDefault="004D3CBE" w:rsidP="00106B05">
      <w:pPr>
        <w:numPr>
          <w:ilvl w:val="0"/>
          <w:numId w:val="11"/>
        </w:numPr>
        <w:spacing w:after="0"/>
        <w:rPr>
          <w:rFonts w:ascii="Times New Roman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По признаку стабильности информация бывает …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количественная, суммовая</w:t>
      </w:r>
    </w:p>
    <w:p w:rsidR="004D3CBE" w:rsidRPr="001F1704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обрабатываемая, необрабатываемая</w:t>
      </w:r>
    </w:p>
    <w:p w:rsidR="004D3CBE" w:rsidRDefault="004D3CBE" w:rsidP="00106B05">
      <w:pPr>
        <w:numPr>
          <w:ilvl w:val="1"/>
          <w:numId w:val="11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постоянная и переменная.</w:t>
      </w:r>
    </w:p>
    <w:p w:rsidR="00B8620A" w:rsidRDefault="00B8620A" w:rsidP="00B8620A">
      <w:pPr>
        <w:spacing w:after="0"/>
        <w:ind w:left="720"/>
        <w:rPr>
          <w:rFonts w:ascii="Times New Roman" w:hAnsi="Times New Roman" w:cs="Times New Roman"/>
          <w:sz w:val="26"/>
          <w:szCs w:val="26"/>
          <w:lang w:eastAsia="en-US"/>
        </w:rPr>
      </w:pPr>
    </w:p>
    <w:p w:rsidR="00B8620A" w:rsidRPr="007F59E3" w:rsidRDefault="00B8620A" w:rsidP="00B8620A">
      <w:pPr>
        <w:spacing w:after="0"/>
        <w:ind w:left="720"/>
        <w:rPr>
          <w:rFonts w:ascii="Times New Roman" w:hAnsi="Times New Roman" w:cs="Times New Roman"/>
          <w:b/>
          <w:sz w:val="26"/>
          <w:szCs w:val="26"/>
          <w:lang w:eastAsia="en-US"/>
        </w:rPr>
      </w:pP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>Ответы к Тесту 1:</w:t>
      </w:r>
    </w:p>
    <w:tbl>
      <w:tblPr>
        <w:tblStyle w:val="af6"/>
        <w:tblW w:w="0" w:type="auto"/>
        <w:tblLook w:val="04A0"/>
      </w:tblPr>
      <w:tblGrid>
        <w:gridCol w:w="985"/>
        <w:gridCol w:w="985"/>
        <w:gridCol w:w="985"/>
        <w:gridCol w:w="985"/>
        <w:gridCol w:w="985"/>
        <w:gridCol w:w="985"/>
        <w:gridCol w:w="986"/>
        <w:gridCol w:w="986"/>
        <w:gridCol w:w="986"/>
        <w:gridCol w:w="986"/>
      </w:tblGrid>
      <w:tr w:rsidR="00B8620A" w:rsidTr="00B8620A">
        <w:tc>
          <w:tcPr>
            <w:tcW w:w="985" w:type="dxa"/>
          </w:tcPr>
          <w:p w:rsidR="00B8620A" w:rsidRDefault="00147A52" w:rsidP="001F1704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</w:t>
            </w:r>
          </w:p>
        </w:tc>
        <w:tc>
          <w:tcPr>
            <w:tcW w:w="985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</w:t>
            </w:r>
          </w:p>
        </w:tc>
        <w:tc>
          <w:tcPr>
            <w:tcW w:w="985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3</w:t>
            </w:r>
          </w:p>
        </w:tc>
        <w:tc>
          <w:tcPr>
            <w:tcW w:w="985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4</w:t>
            </w:r>
          </w:p>
        </w:tc>
        <w:tc>
          <w:tcPr>
            <w:tcW w:w="985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5</w:t>
            </w:r>
          </w:p>
        </w:tc>
        <w:tc>
          <w:tcPr>
            <w:tcW w:w="985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6</w:t>
            </w:r>
          </w:p>
        </w:tc>
        <w:tc>
          <w:tcPr>
            <w:tcW w:w="986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7</w:t>
            </w:r>
          </w:p>
        </w:tc>
        <w:tc>
          <w:tcPr>
            <w:tcW w:w="986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8</w:t>
            </w:r>
          </w:p>
        </w:tc>
        <w:tc>
          <w:tcPr>
            <w:tcW w:w="986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9</w:t>
            </w:r>
          </w:p>
        </w:tc>
        <w:tc>
          <w:tcPr>
            <w:tcW w:w="986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10</w:t>
            </w:r>
          </w:p>
        </w:tc>
      </w:tr>
      <w:tr w:rsidR="00B8620A" w:rsidTr="00B8620A">
        <w:tc>
          <w:tcPr>
            <w:tcW w:w="985" w:type="dxa"/>
          </w:tcPr>
          <w:p w:rsidR="00B8620A" w:rsidRDefault="00147A52" w:rsidP="001F1704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985" w:type="dxa"/>
          </w:tcPr>
          <w:p w:rsidR="00B8620A" w:rsidRDefault="00147A52" w:rsidP="001F1704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б</w:t>
            </w:r>
          </w:p>
        </w:tc>
        <w:tc>
          <w:tcPr>
            <w:tcW w:w="985" w:type="dxa"/>
          </w:tcPr>
          <w:p w:rsidR="00B8620A" w:rsidRDefault="00CC3EA6" w:rsidP="001F1704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985" w:type="dxa"/>
          </w:tcPr>
          <w:p w:rsidR="00B8620A" w:rsidRDefault="00CC3EA6" w:rsidP="001F1704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в</w:t>
            </w:r>
          </w:p>
        </w:tc>
        <w:tc>
          <w:tcPr>
            <w:tcW w:w="985" w:type="dxa"/>
          </w:tcPr>
          <w:p w:rsidR="00B8620A" w:rsidRDefault="00CC3EA6" w:rsidP="001F1704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985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986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986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б</w:t>
            </w:r>
          </w:p>
        </w:tc>
        <w:tc>
          <w:tcPr>
            <w:tcW w:w="986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986" w:type="dxa"/>
          </w:tcPr>
          <w:p w:rsidR="00B8620A" w:rsidRDefault="00B8620A" w:rsidP="001F1704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в</w:t>
            </w:r>
          </w:p>
        </w:tc>
      </w:tr>
    </w:tbl>
    <w:p w:rsidR="00147A52" w:rsidRDefault="00147A52" w:rsidP="001F1704">
      <w:pPr>
        <w:rPr>
          <w:sz w:val="26"/>
          <w:szCs w:val="26"/>
          <w:lang w:eastAsia="en-US"/>
        </w:rPr>
      </w:pPr>
    </w:p>
    <w:p w:rsidR="004D3CBE" w:rsidRDefault="004D3CBE" w:rsidP="00147A52">
      <w:pPr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Тест №2 «Информационная деятельность человека»</w:t>
      </w:r>
    </w:p>
    <w:p w:rsidR="003E3EA8" w:rsidRPr="001F1704" w:rsidRDefault="003E3EA8" w:rsidP="00106B05">
      <w:pPr>
        <w:widowControl w:val="0"/>
        <w:numPr>
          <w:ilvl w:val="0"/>
          <w:numId w:val="1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Открытые или скрытые целенаправленные информационные воздействия социальных  структур (систем) друг на друга с целью получения определенного выигрыша в  материальной, военной, политической, идеологической сферах называют:</w:t>
      </w:r>
    </w:p>
    <w:p w:rsidR="003E3EA8" w:rsidRPr="001F1704" w:rsidRDefault="003E3EA8" w:rsidP="00106B05">
      <w:pPr>
        <w:widowControl w:val="0"/>
        <w:numPr>
          <w:ilvl w:val="1"/>
          <w:numId w:val="13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lastRenderedPageBreak/>
        <w:t>компьютерным преступлением</w:t>
      </w:r>
    </w:p>
    <w:p w:rsidR="003E3EA8" w:rsidRPr="001F1704" w:rsidRDefault="003E3EA8" w:rsidP="00106B05">
      <w:pPr>
        <w:widowControl w:val="0"/>
        <w:numPr>
          <w:ilvl w:val="1"/>
          <w:numId w:val="13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информатизацией</w:t>
      </w:r>
    </w:p>
    <w:p w:rsidR="003E3EA8" w:rsidRPr="001F1704" w:rsidRDefault="003E3EA8" w:rsidP="00106B05">
      <w:pPr>
        <w:widowControl w:val="0"/>
        <w:numPr>
          <w:ilvl w:val="1"/>
          <w:numId w:val="13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информационным подходом</w:t>
      </w:r>
    </w:p>
    <w:p w:rsidR="003E3EA8" w:rsidRPr="001F1704" w:rsidRDefault="003E3EA8" w:rsidP="00106B05">
      <w:pPr>
        <w:widowControl w:val="0"/>
        <w:numPr>
          <w:ilvl w:val="1"/>
          <w:numId w:val="13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информационной войной</w:t>
      </w:r>
    </w:p>
    <w:p w:rsidR="003E3EA8" w:rsidRPr="001F1704" w:rsidRDefault="003E3EA8" w:rsidP="00106B05">
      <w:pPr>
        <w:widowControl w:val="0"/>
        <w:numPr>
          <w:ilvl w:val="1"/>
          <w:numId w:val="13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информационной преступностью.</w:t>
      </w:r>
    </w:p>
    <w:p w:rsidR="003E3EA8" w:rsidRPr="001F1704" w:rsidRDefault="003E3EA8" w:rsidP="00106B05">
      <w:pPr>
        <w:widowControl w:val="0"/>
        <w:numPr>
          <w:ilvl w:val="0"/>
          <w:numId w:val="1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Появление возможности эффективной автоматизации обработки и целенаправленного  преобразования информации связано с изобретением:</w:t>
      </w:r>
    </w:p>
    <w:p w:rsidR="003E3EA8" w:rsidRPr="001F1704" w:rsidRDefault="003E3EA8" w:rsidP="00106B05">
      <w:pPr>
        <w:widowControl w:val="0"/>
        <w:numPr>
          <w:ilvl w:val="1"/>
          <w:numId w:val="14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письменности</w:t>
      </w:r>
    </w:p>
    <w:p w:rsidR="003E3EA8" w:rsidRPr="001F1704" w:rsidRDefault="003E3EA8" w:rsidP="00106B05">
      <w:pPr>
        <w:widowControl w:val="0"/>
        <w:numPr>
          <w:ilvl w:val="1"/>
          <w:numId w:val="14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книгопечатания</w:t>
      </w:r>
    </w:p>
    <w:p w:rsidR="003E3EA8" w:rsidRPr="001F1704" w:rsidRDefault="003E3EA8" w:rsidP="00106B05">
      <w:pPr>
        <w:widowControl w:val="0"/>
        <w:numPr>
          <w:ilvl w:val="1"/>
          <w:numId w:val="14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абака</w:t>
      </w:r>
    </w:p>
    <w:p w:rsidR="003E3EA8" w:rsidRPr="001F1704" w:rsidRDefault="003E3EA8" w:rsidP="00106B05">
      <w:pPr>
        <w:widowControl w:val="0"/>
        <w:numPr>
          <w:ilvl w:val="1"/>
          <w:numId w:val="14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электронно-вычислительных машин</w:t>
      </w:r>
    </w:p>
    <w:p w:rsidR="003E3EA8" w:rsidRPr="001F1704" w:rsidRDefault="003E3EA8" w:rsidP="00106B05">
      <w:pPr>
        <w:widowControl w:val="0"/>
        <w:numPr>
          <w:ilvl w:val="1"/>
          <w:numId w:val="14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телефона, телеграфа, радио, телевидения.</w:t>
      </w:r>
    </w:p>
    <w:p w:rsidR="003E3EA8" w:rsidRPr="001F1704" w:rsidRDefault="003E3EA8" w:rsidP="00106B05">
      <w:pPr>
        <w:widowControl w:val="0"/>
        <w:numPr>
          <w:ilvl w:val="0"/>
          <w:numId w:val="1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 xml:space="preserve">Информатизация общества — это процесс: </w:t>
      </w:r>
    </w:p>
    <w:p w:rsidR="003E3EA8" w:rsidRPr="001F1704" w:rsidRDefault="003E3EA8" w:rsidP="00106B05">
      <w:pPr>
        <w:widowControl w:val="0"/>
        <w:numPr>
          <w:ilvl w:val="1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увеличения объема избыточной информации в социуме</w:t>
      </w:r>
    </w:p>
    <w:p w:rsidR="003E3EA8" w:rsidRPr="001F1704" w:rsidRDefault="003E3EA8" w:rsidP="00106B05">
      <w:pPr>
        <w:widowControl w:val="0"/>
        <w:numPr>
          <w:ilvl w:val="1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возрастания роли в социуме средств массовой информации</w:t>
      </w:r>
    </w:p>
    <w:p w:rsidR="003E3EA8" w:rsidRPr="001F1704" w:rsidRDefault="003E3EA8" w:rsidP="00106B05">
      <w:pPr>
        <w:widowControl w:val="0"/>
        <w:numPr>
          <w:ilvl w:val="1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более полного использования накопленной информации во всех областях человеческой деятельности за счет широкого применения средств информационных и коммуникационных технологий</w:t>
      </w:r>
    </w:p>
    <w:p w:rsidR="003E3EA8" w:rsidRPr="001F1704" w:rsidRDefault="003E3EA8" w:rsidP="00106B05">
      <w:pPr>
        <w:widowControl w:val="0"/>
        <w:numPr>
          <w:ilvl w:val="1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повсеместного использования компьютеров (где надо и где в этом нет абсолютно никакой необходимости</w:t>
      </w:r>
    </w:p>
    <w:p w:rsidR="003E3EA8" w:rsidRPr="001F1704" w:rsidRDefault="003E3EA8" w:rsidP="00106B05">
      <w:pPr>
        <w:widowControl w:val="0"/>
        <w:numPr>
          <w:ilvl w:val="1"/>
          <w:numId w:val="15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обязательного изучения информатики в общеобразовательных учреждениях.</w:t>
      </w:r>
    </w:p>
    <w:p w:rsidR="003E3EA8" w:rsidRPr="001F1704" w:rsidRDefault="003E3EA8" w:rsidP="00106B05">
      <w:pPr>
        <w:widowControl w:val="0"/>
        <w:numPr>
          <w:ilvl w:val="0"/>
          <w:numId w:val="1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Информационная революция — …</w:t>
      </w:r>
    </w:p>
    <w:p w:rsidR="003E3EA8" w:rsidRPr="001F1704" w:rsidRDefault="003E3EA8" w:rsidP="00106B05">
      <w:pPr>
        <w:widowControl w:val="0"/>
        <w:numPr>
          <w:ilvl w:val="1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качественное изменение способов передачи и хранения информации, а также объема информации, доступной активной части населения</w:t>
      </w:r>
    </w:p>
    <w:p w:rsidR="003E3EA8" w:rsidRPr="001F1704" w:rsidRDefault="003E3EA8" w:rsidP="00106B05">
      <w:pPr>
        <w:widowControl w:val="0"/>
        <w:numPr>
          <w:ilvl w:val="1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радикальная трансформация доминирующего в социуме технологического уклада</w:t>
      </w:r>
    </w:p>
    <w:p w:rsidR="003E3EA8" w:rsidRPr="001F1704" w:rsidRDefault="003E3EA8" w:rsidP="00106B05">
      <w:pPr>
        <w:widowControl w:val="0"/>
        <w:numPr>
          <w:ilvl w:val="1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возможность человека получать в полном объеме необходимую для его жизни и профессиональной деятельности информацию</w:t>
      </w:r>
    </w:p>
    <w:p w:rsidR="003E3EA8" w:rsidRPr="001F1704" w:rsidRDefault="003E3EA8" w:rsidP="00106B05">
      <w:pPr>
        <w:widowControl w:val="0"/>
        <w:numPr>
          <w:ilvl w:val="1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изменение в способах формирования и использования совокупного интеллектуального потенциала социума</w:t>
      </w:r>
    </w:p>
    <w:p w:rsidR="003E3EA8" w:rsidRPr="001F1704" w:rsidRDefault="003E3EA8" w:rsidP="00106B05">
      <w:pPr>
        <w:widowControl w:val="0"/>
        <w:numPr>
          <w:ilvl w:val="1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совокупность информационных войн.</w:t>
      </w:r>
    </w:p>
    <w:p w:rsidR="003E3EA8" w:rsidRPr="001F1704" w:rsidRDefault="003E3EA8" w:rsidP="00106B05">
      <w:pPr>
        <w:widowControl w:val="0"/>
        <w:numPr>
          <w:ilvl w:val="0"/>
          <w:numId w:val="1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К числу основных тенденций в развитии информационных процессов в социуме относят:</w:t>
      </w:r>
    </w:p>
    <w:p w:rsidR="003E3EA8" w:rsidRPr="001F1704" w:rsidRDefault="003E3EA8" w:rsidP="00106B05">
      <w:pPr>
        <w:widowControl w:val="0"/>
        <w:numPr>
          <w:ilvl w:val="1"/>
          <w:numId w:val="17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уменьшение влияния средств массовой информации</w:t>
      </w:r>
    </w:p>
    <w:p w:rsidR="003E3EA8" w:rsidRPr="001F1704" w:rsidRDefault="003E3EA8" w:rsidP="00106B05">
      <w:pPr>
        <w:widowControl w:val="0"/>
        <w:numPr>
          <w:ilvl w:val="1"/>
          <w:numId w:val="17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уменьшение объема процедур контроля над процессами общественного производства распределения материальных благ</w:t>
      </w:r>
    </w:p>
    <w:p w:rsidR="003E3EA8" w:rsidRPr="001F1704" w:rsidRDefault="003E3EA8" w:rsidP="00106B05">
      <w:pPr>
        <w:widowControl w:val="0"/>
        <w:numPr>
          <w:ilvl w:val="1"/>
          <w:numId w:val="17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уменьшение информационного потенциала цивилизации</w:t>
      </w:r>
    </w:p>
    <w:p w:rsidR="003E3EA8" w:rsidRPr="001F1704" w:rsidRDefault="003E3EA8" w:rsidP="00106B05">
      <w:pPr>
        <w:widowControl w:val="0"/>
        <w:numPr>
          <w:ilvl w:val="1"/>
          <w:numId w:val="17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снижение остроты противоречия между ограниченными возможностями человека по восприятию и переработке информации и объемом информации в социуме</w:t>
      </w:r>
    </w:p>
    <w:p w:rsidR="003E3EA8" w:rsidRPr="001F1704" w:rsidRDefault="003E3EA8" w:rsidP="00106B05">
      <w:pPr>
        <w:widowControl w:val="0"/>
        <w:numPr>
          <w:ilvl w:val="1"/>
          <w:numId w:val="17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увеличение доли «интеллектуальных ресурсов» в объеме производимых материальных благ. </w:t>
      </w:r>
    </w:p>
    <w:p w:rsidR="003E3EA8" w:rsidRPr="001F1704" w:rsidRDefault="003E3EA8" w:rsidP="00106B05">
      <w:pPr>
        <w:widowControl w:val="0"/>
        <w:numPr>
          <w:ilvl w:val="0"/>
          <w:numId w:val="1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lastRenderedPageBreak/>
        <w:t>Патологическая потребность человека в регулярном использовании компьютерных систем, обусловленная привыканием к воздействию на его психику технологий виртуальной реальности, называется:</w:t>
      </w:r>
    </w:p>
    <w:p w:rsidR="003E3EA8" w:rsidRPr="001F1704" w:rsidRDefault="003E3EA8" w:rsidP="00106B05">
      <w:pPr>
        <w:widowControl w:val="0"/>
        <w:numPr>
          <w:ilvl w:val="1"/>
          <w:numId w:val="18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киберкультурой</w:t>
      </w:r>
    </w:p>
    <w:p w:rsidR="003E3EA8" w:rsidRPr="001F1704" w:rsidRDefault="003E3EA8" w:rsidP="00106B05">
      <w:pPr>
        <w:widowControl w:val="0"/>
        <w:numPr>
          <w:ilvl w:val="1"/>
          <w:numId w:val="18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телеработой</w:t>
      </w:r>
    </w:p>
    <w:p w:rsidR="003E3EA8" w:rsidRPr="001F1704" w:rsidRDefault="003E3EA8" w:rsidP="00106B05">
      <w:pPr>
        <w:widowControl w:val="0"/>
        <w:numPr>
          <w:ilvl w:val="1"/>
          <w:numId w:val="18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инфраструктурой</w:t>
      </w:r>
    </w:p>
    <w:p w:rsidR="003E3EA8" w:rsidRPr="001F1704" w:rsidRDefault="003E3EA8" w:rsidP="00106B05">
      <w:pPr>
        <w:widowControl w:val="0"/>
        <w:numPr>
          <w:ilvl w:val="1"/>
          <w:numId w:val="18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компьтероманией</w:t>
      </w:r>
    </w:p>
    <w:p w:rsidR="003E3EA8" w:rsidRPr="001F1704" w:rsidRDefault="003E3EA8" w:rsidP="00106B05">
      <w:pPr>
        <w:widowControl w:val="0"/>
        <w:numPr>
          <w:ilvl w:val="1"/>
          <w:numId w:val="18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информационной угрозой.</w:t>
      </w:r>
    </w:p>
    <w:p w:rsidR="003E3EA8" w:rsidRPr="001F1704" w:rsidRDefault="003E3EA8" w:rsidP="00106B05">
      <w:pPr>
        <w:widowControl w:val="0"/>
        <w:numPr>
          <w:ilvl w:val="0"/>
          <w:numId w:val="1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Согласно взглядам ряда ученых (О. Тофлер, Белл, Масуда и др.) в «информационном обществе»:</w:t>
      </w:r>
    </w:p>
    <w:p w:rsidR="003E3EA8" w:rsidRPr="001F1704" w:rsidRDefault="003E3EA8" w:rsidP="00106B05">
      <w:pPr>
        <w:widowControl w:val="0"/>
        <w:numPr>
          <w:ilvl w:val="1"/>
          <w:numId w:val="19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большинство работающих будет занято производством, хранением и переработкой информации, знаний; будут решены проблемы информационного и экологического кризиса, реализованы гуманистические принципы управления социумами;</w:t>
      </w:r>
    </w:p>
    <w:p w:rsidR="003E3EA8" w:rsidRPr="001F1704" w:rsidRDefault="003E3EA8" w:rsidP="00106B05">
      <w:pPr>
        <w:widowControl w:val="0"/>
        <w:numPr>
          <w:ilvl w:val="1"/>
          <w:numId w:val="19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человек станет послушным объектом манипуляции со стороны средств массовой информации;</w:t>
      </w:r>
    </w:p>
    <w:p w:rsidR="003E3EA8" w:rsidRPr="001F1704" w:rsidRDefault="003E3EA8" w:rsidP="00106B05">
      <w:pPr>
        <w:widowControl w:val="0"/>
        <w:numPr>
          <w:ilvl w:val="1"/>
          <w:numId w:val="19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власть будет принадлежать «информационной элите», осуществляющей жестокую эксплуатацию остальной части населения и контроль частной жизни граждан;</w:t>
      </w:r>
    </w:p>
    <w:p w:rsidR="003E3EA8" w:rsidRPr="001F1704" w:rsidRDefault="003E3EA8" w:rsidP="00106B05">
      <w:pPr>
        <w:widowControl w:val="0"/>
        <w:numPr>
          <w:ilvl w:val="1"/>
          <w:numId w:val="19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человек станет придатком сверхмощных компьютеров;</w:t>
      </w:r>
    </w:p>
    <w:p w:rsidR="003E3EA8" w:rsidRPr="001F1704" w:rsidRDefault="003E3EA8" w:rsidP="00106B05">
      <w:pPr>
        <w:widowControl w:val="0"/>
        <w:numPr>
          <w:ilvl w:val="1"/>
          <w:numId w:val="19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управление общественным производством и распределением материальных благ будет осуществляться на основе централизованного планирования.</w:t>
      </w:r>
    </w:p>
    <w:p w:rsidR="003E3EA8" w:rsidRPr="001F1704" w:rsidRDefault="003E3EA8" w:rsidP="00106B05">
      <w:pPr>
        <w:widowControl w:val="0"/>
        <w:numPr>
          <w:ilvl w:val="0"/>
          <w:numId w:val="1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Информационная культура человека на современном этапе в основном определяется:</w:t>
      </w:r>
    </w:p>
    <w:p w:rsidR="003E3EA8" w:rsidRPr="001F1704" w:rsidRDefault="003E3EA8" w:rsidP="00106B05">
      <w:pPr>
        <w:widowControl w:val="0"/>
        <w:numPr>
          <w:ilvl w:val="1"/>
          <w:numId w:val="20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совокупностью его умений программировать на языках высокого уровня</w:t>
      </w:r>
    </w:p>
    <w:p w:rsidR="003E3EA8" w:rsidRPr="001F1704" w:rsidRDefault="003E3EA8" w:rsidP="00106B05">
      <w:pPr>
        <w:widowControl w:val="0"/>
        <w:numPr>
          <w:ilvl w:val="1"/>
          <w:numId w:val="20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его знаниями основных понятий информатики;</w:t>
      </w:r>
    </w:p>
    <w:p w:rsidR="003E3EA8" w:rsidRPr="001F1704" w:rsidRDefault="003E3EA8" w:rsidP="00106B05">
      <w:pPr>
        <w:widowControl w:val="0"/>
        <w:numPr>
          <w:ilvl w:val="1"/>
          <w:numId w:val="20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совокупностью его навыков использования прикладного программного обеспечения для создания необходимых документов</w:t>
      </w:r>
    </w:p>
    <w:p w:rsidR="003E3EA8" w:rsidRPr="001F1704" w:rsidRDefault="003E3EA8" w:rsidP="00106B05">
      <w:pPr>
        <w:widowControl w:val="0"/>
        <w:numPr>
          <w:ilvl w:val="1"/>
          <w:numId w:val="20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уровнем понимания закономерностей информационных процессов в природе и обществе, качеством знаний основ компьютерной грамотности, совокупностью технических навыков взаимодействия с компьютером, способностью эффективно и своевременно использовать средства информационных и коммуникационных технологий при решении задач практической деятельности</w:t>
      </w:r>
    </w:p>
    <w:p w:rsidR="003E3EA8" w:rsidRPr="001F1704" w:rsidRDefault="003E3EA8" w:rsidP="00106B05">
      <w:pPr>
        <w:widowControl w:val="0"/>
        <w:numPr>
          <w:ilvl w:val="1"/>
          <w:numId w:val="20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его знаниями основных видов программного обеспечения и пользовательских характеристик компьютера.</w:t>
      </w:r>
    </w:p>
    <w:p w:rsidR="003E3EA8" w:rsidRPr="001F1704" w:rsidRDefault="003E3EA8" w:rsidP="00106B05">
      <w:pPr>
        <w:widowControl w:val="0"/>
        <w:numPr>
          <w:ilvl w:val="0"/>
          <w:numId w:val="1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Перевод социальной памяти человечества на электронные носители и переход к безбумажным технологиям в информационной деятельности:</w:t>
      </w:r>
    </w:p>
    <w:p w:rsidR="003E3EA8" w:rsidRPr="001F1704" w:rsidRDefault="003E3EA8" w:rsidP="00106B05">
      <w:pPr>
        <w:widowControl w:val="0"/>
        <w:numPr>
          <w:ilvl w:val="1"/>
          <w:numId w:val="21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объективно обуславливаются политикой, проводимой правительствами наиболее развитых стран и руководством транснациональных монополий</w:t>
      </w:r>
    </w:p>
    <w:p w:rsidR="003E3EA8" w:rsidRPr="001F1704" w:rsidRDefault="003E3EA8" w:rsidP="00106B05">
      <w:pPr>
        <w:widowControl w:val="0"/>
        <w:numPr>
          <w:ilvl w:val="1"/>
          <w:numId w:val="21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объективно обуславливаются резким уменьшением стоимости электронных носителей и ростом стоимости бумаги вследствие экологического кризиса</w:t>
      </w:r>
    </w:p>
    <w:p w:rsidR="003E3EA8" w:rsidRPr="001F1704" w:rsidRDefault="003E3EA8" w:rsidP="00106B05">
      <w:pPr>
        <w:widowControl w:val="0"/>
        <w:numPr>
          <w:ilvl w:val="1"/>
          <w:numId w:val="21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предопределены погоней за сверхвысокими доходами транснациональных </w:t>
      </w:r>
      <w:r w:rsidRPr="001F1704">
        <w:rPr>
          <w:rFonts w:ascii="Times New Roman" w:hAnsi="Times New Roman" w:cs="Times New Roman"/>
          <w:sz w:val="26"/>
          <w:szCs w:val="26"/>
        </w:rPr>
        <w:lastRenderedPageBreak/>
        <w:t>монополий, осуществляющих свою деятельность в сфере информационных и коммуникационных технологий</w:t>
      </w:r>
    </w:p>
    <w:p w:rsidR="003E3EA8" w:rsidRPr="001F1704" w:rsidRDefault="003E3EA8" w:rsidP="00106B05">
      <w:pPr>
        <w:widowControl w:val="0"/>
        <w:numPr>
          <w:ilvl w:val="1"/>
          <w:numId w:val="21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принципиально не осуществимы</w:t>
      </w:r>
    </w:p>
    <w:p w:rsidR="003E3EA8" w:rsidRPr="001F1704" w:rsidRDefault="003E3EA8" w:rsidP="00106B05">
      <w:pPr>
        <w:widowControl w:val="0"/>
        <w:numPr>
          <w:ilvl w:val="1"/>
          <w:numId w:val="21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отнюдь не будут способствовать прогрессивному развитию человеческой цивилизации.</w:t>
      </w:r>
    </w:p>
    <w:p w:rsidR="003E3EA8" w:rsidRPr="001F1704" w:rsidRDefault="003E3EA8" w:rsidP="00106B05">
      <w:pPr>
        <w:widowControl w:val="0"/>
        <w:numPr>
          <w:ilvl w:val="0"/>
          <w:numId w:val="12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Информационная картина мира — …</w:t>
      </w:r>
    </w:p>
    <w:p w:rsidR="003E3EA8" w:rsidRPr="001F1704" w:rsidRDefault="003E3EA8" w:rsidP="00106B05">
      <w:pPr>
        <w:widowControl w:val="0"/>
        <w:numPr>
          <w:ilvl w:val="1"/>
          <w:numId w:val="22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наиболее общая форма отражения физической реальности, выполняющая обобщающую, систематизирующую и мировоззренческую функции</w:t>
      </w:r>
    </w:p>
    <w:p w:rsidR="003E3EA8" w:rsidRPr="001F1704" w:rsidRDefault="003E3EA8" w:rsidP="00106B05">
      <w:pPr>
        <w:widowControl w:val="0"/>
        <w:numPr>
          <w:ilvl w:val="1"/>
          <w:numId w:val="22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выработанный обществом и предназначенный для общего потребления способ воспроизведения среды человеческого обитания</w:t>
      </w:r>
    </w:p>
    <w:p w:rsidR="003E3EA8" w:rsidRPr="001F1704" w:rsidRDefault="003E3EA8" w:rsidP="00106B05">
      <w:pPr>
        <w:widowControl w:val="0"/>
        <w:numPr>
          <w:ilvl w:val="1"/>
          <w:numId w:val="22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обобщенный образ движения социальной материи</w:t>
      </w:r>
    </w:p>
    <w:p w:rsidR="003E3EA8" w:rsidRPr="001F1704" w:rsidRDefault="003E3EA8" w:rsidP="00106B05">
      <w:pPr>
        <w:widowControl w:val="0"/>
        <w:numPr>
          <w:ilvl w:val="1"/>
          <w:numId w:val="22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совокупность информации, позволяющей адекватно воспринимать окружающий мир и существовать в нем</w:t>
      </w:r>
    </w:p>
    <w:p w:rsidR="003E3EA8" w:rsidRPr="001F1704" w:rsidRDefault="003E3EA8" w:rsidP="00106B05">
      <w:pPr>
        <w:widowControl w:val="0"/>
        <w:numPr>
          <w:ilvl w:val="1"/>
          <w:numId w:val="22"/>
        </w:num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стабильное теоретическое образование для объяснения явлений окружающего мира на основе фундаментальных физических идей.</w:t>
      </w:r>
    </w:p>
    <w:p w:rsidR="003E3EA8" w:rsidRDefault="003E3EA8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147A52" w:rsidRPr="007F59E3" w:rsidRDefault="00147A52" w:rsidP="00147A52">
      <w:pPr>
        <w:spacing w:after="0"/>
        <w:ind w:left="720"/>
        <w:rPr>
          <w:rFonts w:ascii="Times New Roman" w:hAnsi="Times New Roman" w:cs="Times New Roman"/>
          <w:b/>
          <w:sz w:val="26"/>
          <w:szCs w:val="26"/>
          <w:lang w:eastAsia="en-US"/>
        </w:rPr>
      </w:pP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Ответы к Тесту </w:t>
      </w:r>
      <w:r w:rsidR="001A17FD"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>2</w:t>
      </w: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: </w:t>
      </w:r>
    </w:p>
    <w:tbl>
      <w:tblPr>
        <w:tblStyle w:val="af6"/>
        <w:tblW w:w="0" w:type="auto"/>
        <w:tblLook w:val="04A0"/>
      </w:tblPr>
      <w:tblGrid>
        <w:gridCol w:w="985"/>
        <w:gridCol w:w="985"/>
        <w:gridCol w:w="985"/>
        <w:gridCol w:w="985"/>
        <w:gridCol w:w="985"/>
        <w:gridCol w:w="985"/>
        <w:gridCol w:w="986"/>
        <w:gridCol w:w="986"/>
        <w:gridCol w:w="986"/>
        <w:gridCol w:w="986"/>
      </w:tblGrid>
      <w:tr w:rsidR="00147A52" w:rsidTr="001A17FD">
        <w:tc>
          <w:tcPr>
            <w:tcW w:w="985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</w:t>
            </w:r>
          </w:p>
        </w:tc>
        <w:tc>
          <w:tcPr>
            <w:tcW w:w="985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</w:t>
            </w:r>
          </w:p>
        </w:tc>
        <w:tc>
          <w:tcPr>
            <w:tcW w:w="985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3</w:t>
            </w:r>
          </w:p>
        </w:tc>
        <w:tc>
          <w:tcPr>
            <w:tcW w:w="985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4</w:t>
            </w:r>
          </w:p>
        </w:tc>
        <w:tc>
          <w:tcPr>
            <w:tcW w:w="985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5</w:t>
            </w:r>
          </w:p>
        </w:tc>
        <w:tc>
          <w:tcPr>
            <w:tcW w:w="985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6</w:t>
            </w:r>
          </w:p>
        </w:tc>
        <w:tc>
          <w:tcPr>
            <w:tcW w:w="986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7</w:t>
            </w:r>
          </w:p>
        </w:tc>
        <w:tc>
          <w:tcPr>
            <w:tcW w:w="986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8</w:t>
            </w:r>
          </w:p>
        </w:tc>
        <w:tc>
          <w:tcPr>
            <w:tcW w:w="986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9</w:t>
            </w:r>
          </w:p>
        </w:tc>
        <w:tc>
          <w:tcPr>
            <w:tcW w:w="986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10</w:t>
            </w:r>
          </w:p>
        </w:tc>
      </w:tr>
      <w:tr w:rsidR="00147A52" w:rsidTr="001A17FD">
        <w:tc>
          <w:tcPr>
            <w:tcW w:w="985" w:type="dxa"/>
          </w:tcPr>
          <w:p w:rsidR="00147A52" w:rsidRDefault="003E4253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г</w:t>
            </w:r>
          </w:p>
        </w:tc>
        <w:tc>
          <w:tcPr>
            <w:tcW w:w="985" w:type="dxa"/>
          </w:tcPr>
          <w:p w:rsidR="00147A52" w:rsidRDefault="003E4253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г</w:t>
            </w:r>
          </w:p>
        </w:tc>
        <w:tc>
          <w:tcPr>
            <w:tcW w:w="985" w:type="dxa"/>
          </w:tcPr>
          <w:p w:rsidR="00147A52" w:rsidRDefault="003E4253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в</w:t>
            </w:r>
          </w:p>
        </w:tc>
        <w:tc>
          <w:tcPr>
            <w:tcW w:w="985" w:type="dxa"/>
          </w:tcPr>
          <w:p w:rsidR="00147A52" w:rsidRDefault="003E4253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985" w:type="dxa"/>
          </w:tcPr>
          <w:p w:rsidR="00147A52" w:rsidRDefault="003E4253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д</w:t>
            </w:r>
          </w:p>
        </w:tc>
        <w:tc>
          <w:tcPr>
            <w:tcW w:w="985" w:type="dxa"/>
          </w:tcPr>
          <w:p w:rsidR="00147A52" w:rsidRDefault="003E4253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г</w:t>
            </w:r>
          </w:p>
        </w:tc>
        <w:tc>
          <w:tcPr>
            <w:tcW w:w="986" w:type="dxa"/>
          </w:tcPr>
          <w:p w:rsidR="00147A52" w:rsidRDefault="003E4253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986" w:type="dxa"/>
          </w:tcPr>
          <w:p w:rsidR="00147A52" w:rsidRDefault="003E4253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г</w:t>
            </w:r>
          </w:p>
        </w:tc>
        <w:tc>
          <w:tcPr>
            <w:tcW w:w="986" w:type="dxa"/>
          </w:tcPr>
          <w:p w:rsidR="00147A52" w:rsidRDefault="001A17FD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б</w:t>
            </w:r>
          </w:p>
        </w:tc>
        <w:tc>
          <w:tcPr>
            <w:tcW w:w="986" w:type="dxa"/>
          </w:tcPr>
          <w:p w:rsidR="00147A52" w:rsidRDefault="001A17FD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г</w:t>
            </w:r>
          </w:p>
        </w:tc>
      </w:tr>
    </w:tbl>
    <w:p w:rsidR="00147A52" w:rsidRPr="001F1704" w:rsidRDefault="00147A52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3E3EA8" w:rsidRDefault="003E3EA8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Тест №3 «</w:t>
      </w:r>
      <w:r w:rsidR="00AD2EFB"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Представление и обработка информации </w:t>
      </w: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»</w:t>
      </w:r>
    </w:p>
    <w:p w:rsidR="00147A52" w:rsidRPr="001F1704" w:rsidRDefault="00147A52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977594" w:rsidRPr="001F1704" w:rsidRDefault="00977594" w:rsidP="00106B05">
      <w:pPr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Наука, изучающая свойства информации и информационные процессы, - …</w:t>
      </w:r>
    </w:p>
    <w:p w:rsidR="00977594" w:rsidRPr="001F1704" w:rsidRDefault="00977594" w:rsidP="00106B05">
      <w:pPr>
        <w:numPr>
          <w:ilvl w:val="0"/>
          <w:numId w:val="33"/>
        </w:numPr>
        <w:suppressAutoHyphens/>
        <w:spacing w:after="0"/>
        <w:ind w:left="1134" w:hanging="425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Математика</w:t>
      </w:r>
    </w:p>
    <w:p w:rsidR="00977594" w:rsidRPr="001F1704" w:rsidRDefault="00977594" w:rsidP="00106B05">
      <w:pPr>
        <w:numPr>
          <w:ilvl w:val="0"/>
          <w:numId w:val="33"/>
        </w:numPr>
        <w:suppressAutoHyphens/>
        <w:spacing w:after="0"/>
        <w:ind w:left="1134" w:hanging="425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Физика</w:t>
      </w:r>
    </w:p>
    <w:p w:rsidR="00977594" w:rsidRPr="001F1704" w:rsidRDefault="00977594" w:rsidP="00106B05">
      <w:pPr>
        <w:numPr>
          <w:ilvl w:val="0"/>
          <w:numId w:val="33"/>
        </w:numPr>
        <w:suppressAutoHyphens/>
        <w:spacing w:after="0"/>
        <w:ind w:left="1134" w:hanging="425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Химия</w:t>
      </w:r>
    </w:p>
    <w:p w:rsidR="00977594" w:rsidRPr="001F1704" w:rsidRDefault="00977594" w:rsidP="00106B05">
      <w:pPr>
        <w:numPr>
          <w:ilvl w:val="0"/>
          <w:numId w:val="33"/>
        </w:numPr>
        <w:suppressAutoHyphens/>
        <w:spacing w:after="0"/>
        <w:ind w:left="1134" w:hanging="425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Информатика</w:t>
      </w:r>
    </w:p>
    <w:p w:rsidR="00977594" w:rsidRPr="001F1704" w:rsidRDefault="00977594" w:rsidP="00106B05">
      <w:pPr>
        <w:pStyle w:val="aff0"/>
        <w:numPr>
          <w:ilvl w:val="0"/>
          <w:numId w:val="26"/>
        </w:numPr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Информация,  существенно важная в настоящий момент времени:</w:t>
      </w:r>
    </w:p>
    <w:p w:rsidR="00977594" w:rsidRPr="001F1704" w:rsidRDefault="00977594" w:rsidP="00106B05">
      <w:pPr>
        <w:pStyle w:val="ae"/>
        <w:numPr>
          <w:ilvl w:val="0"/>
          <w:numId w:val="23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Актуальная</w:t>
      </w:r>
    </w:p>
    <w:p w:rsidR="00977594" w:rsidRPr="001F1704" w:rsidRDefault="00977594" w:rsidP="00106B05">
      <w:pPr>
        <w:pStyle w:val="ae"/>
        <w:numPr>
          <w:ilvl w:val="0"/>
          <w:numId w:val="23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Полезная</w:t>
      </w:r>
    </w:p>
    <w:p w:rsidR="00977594" w:rsidRPr="001F1704" w:rsidRDefault="00977594" w:rsidP="00106B05">
      <w:pPr>
        <w:pStyle w:val="ae"/>
        <w:numPr>
          <w:ilvl w:val="0"/>
          <w:numId w:val="23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Достоверная</w:t>
      </w:r>
    </w:p>
    <w:p w:rsidR="00977594" w:rsidRPr="001F1704" w:rsidRDefault="00977594" w:rsidP="00106B05">
      <w:pPr>
        <w:pStyle w:val="ae"/>
        <w:numPr>
          <w:ilvl w:val="0"/>
          <w:numId w:val="23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Полная</w:t>
      </w:r>
    </w:p>
    <w:p w:rsidR="00977594" w:rsidRPr="001F1704" w:rsidRDefault="00977594" w:rsidP="00106B05">
      <w:pPr>
        <w:numPr>
          <w:ilvl w:val="0"/>
          <w:numId w:val="26"/>
        </w:numPr>
        <w:spacing w:after="0"/>
        <w:ind w:left="357" w:hanging="357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 xml:space="preserve">Свойства информации - … </w:t>
      </w:r>
    </w:p>
    <w:p w:rsidR="00977594" w:rsidRPr="001F1704" w:rsidRDefault="00977594" w:rsidP="00106B05">
      <w:pPr>
        <w:numPr>
          <w:ilvl w:val="0"/>
          <w:numId w:val="34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Актуальность</w:t>
      </w:r>
    </w:p>
    <w:p w:rsidR="00977594" w:rsidRPr="001F1704" w:rsidRDefault="00977594" w:rsidP="00106B05">
      <w:pPr>
        <w:numPr>
          <w:ilvl w:val="0"/>
          <w:numId w:val="34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Историчность</w:t>
      </w:r>
    </w:p>
    <w:p w:rsidR="00977594" w:rsidRPr="001F1704" w:rsidRDefault="00977594" w:rsidP="00106B05">
      <w:pPr>
        <w:numPr>
          <w:ilvl w:val="0"/>
          <w:numId w:val="34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Достоверность</w:t>
      </w:r>
    </w:p>
    <w:p w:rsidR="00977594" w:rsidRPr="001F1704" w:rsidRDefault="00977594" w:rsidP="00106B05">
      <w:pPr>
        <w:numPr>
          <w:ilvl w:val="0"/>
          <w:numId w:val="34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Полнота</w:t>
      </w:r>
    </w:p>
    <w:p w:rsidR="00977594" w:rsidRPr="001F1704" w:rsidRDefault="00977594" w:rsidP="00106B05">
      <w:pPr>
        <w:numPr>
          <w:ilvl w:val="0"/>
          <w:numId w:val="34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Пропорциональность</w:t>
      </w:r>
    </w:p>
    <w:p w:rsidR="00977594" w:rsidRPr="001F1704" w:rsidRDefault="00977594" w:rsidP="00106B05">
      <w:pPr>
        <w:numPr>
          <w:ilvl w:val="0"/>
          <w:numId w:val="34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Адекватность</w:t>
      </w:r>
    </w:p>
    <w:p w:rsidR="00977594" w:rsidRPr="001F1704" w:rsidRDefault="00977594" w:rsidP="00106B05">
      <w:pPr>
        <w:pStyle w:val="aff0"/>
        <w:numPr>
          <w:ilvl w:val="0"/>
          <w:numId w:val="26"/>
        </w:numPr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Умение целенаправленно работать с информацией и использовать для ее получения, обработки и передачи компьютерную информационную технологию, современные технические средства и методы:</w:t>
      </w:r>
    </w:p>
    <w:p w:rsidR="00977594" w:rsidRPr="001F1704" w:rsidRDefault="00977594" w:rsidP="00106B05">
      <w:pPr>
        <w:pStyle w:val="ae"/>
        <w:numPr>
          <w:ilvl w:val="0"/>
          <w:numId w:val="24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lastRenderedPageBreak/>
        <w:t>Информационная культура</w:t>
      </w:r>
    </w:p>
    <w:p w:rsidR="00977594" w:rsidRPr="001F1704" w:rsidRDefault="00977594" w:rsidP="00106B05">
      <w:pPr>
        <w:pStyle w:val="ae"/>
        <w:numPr>
          <w:ilvl w:val="0"/>
          <w:numId w:val="24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Информационный ресурс</w:t>
      </w:r>
    </w:p>
    <w:p w:rsidR="00977594" w:rsidRPr="001F1704" w:rsidRDefault="00977594" w:rsidP="00106B05">
      <w:pPr>
        <w:pStyle w:val="ae"/>
        <w:numPr>
          <w:ilvl w:val="0"/>
          <w:numId w:val="24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Информационная технология</w:t>
      </w:r>
    </w:p>
    <w:p w:rsidR="00977594" w:rsidRPr="001F1704" w:rsidRDefault="00977594" w:rsidP="00106B05">
      <w:pPr>
        <w:pStyle w:val="ae"/>
        <w:numPr>
          <w:ilvl w:val="0"/>
          <w:numId w:val="24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Информационный процесс</w:t>
      </w:r>
    </w:p>
    <w:p w:rsidR="00977594" w:rsidRPr="001F1704" w:rsidRDefault="00977594" w:rsidP="00106B05">
      <w:pPr>
        <w:pStyle w:val="aff0"/>
        <w:numPr>
          <w:ilvl w:val="0"/>
          <w:numId w:val="26"/>
        </w:numPr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Организованный социально-экономический и научно-технический процесс создания оптимальных условий для удовлетворения информационных потребностей и реализации прав граждан, органов государственной власти, органов местного самоуправления, организаций, общественных объединений на основе формирования и использования информационных ресурсов- …</w:t>
      </w:r>
    </w:p>
    <w:p w:rsidR="00977594" w:rsidRPr="001F1704" w:rsidRDefault="00977594" w:rsidP="00106B05">
      <w:pPr>
        <w:pStyle w:val="aff0"/>
        <w:numPr>
          <w:ilvl w:val="0"/>
          <w:numId w:val="26"/>
        </w:numPr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Информация, не зависящая от мнения человека, - …</w:t>
      </w:r>
    </w:p>
    <w:p w:rsidR="00977594" w:rsidRPr="001F1704" w:rsidRDefault="00977594" w:rsidP="00106B05">
      <w:pPr>
        <w:pStyle w:val="ae"/>
        <w:numPr>
          <w:ilvl w:val="0"/>
          <w:numId w:val="2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Понятная</w:t>
      </w:r>
    </w:p>
    <w:p w:rsidR="00977594" w:rsidRPr="001F1704" w:rsidRDefault="00977594" w:rsidP="00106B05">
      <w:pPr>
        <w:pStyle w:val="ae"/>
        <w:numPr>
          <w:ilvl w:val="0"/>
          <w:numId w:val="2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Достоверная</w:t>
      </w:r>
    </w:p>
    <w:p w:rsidR="00977594" w:rsidRPr="001F1704" w:rsidRDefault="00977594" w:rsidP="00106B05">
      <w:pPr>
        <w:pStyle w:val="ae"/>
        <w:numPr>
          <w:ilvl w:val="0"/>
          <w:numId w:val="2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Объективная</w:t>
      </w:r>
    </w:p>
    <w:p w:rsidR="00977594" w:rsidRPr="001F1704" w:rsidRDefault="00977594" w:rsidP="00106B05">
      <w:pPr>
        <w:pStyle w:val="ae"/>
        <w:numPr>
          <w:ilvl w:val="0"/>
          <w:numId w:val="2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Полная</w:t>
      </w:r>
    </w:p>
    <w:p w:rsidR="00977594" w:rsidRPr="001F1704" w:rsidRDefault="00977594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Знания человека, получаемые из окружающего мира, - …</w:t>
      </w:r>
    </w:p>
    <w:p w:rsidR="00977594" w:rsidRPr="001F1704" w:rsidRDefault="00977594" w:rsidP="00106B05">
      <w:pPr>
        <w:pStyle w:val="ae"/>
        <w:numPr>
          <w:ilvl w:val="0"/>
          <w:numId w:val="35"/>
        </w:numPr>
        <w:tabs>
          <w:tab w:val="left" w:pos="993"/>
        </w:tabs>
        <w:spacing w:line="276" w:lineRule="auto"/>
        <w:ind w:firstLine="207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Данные</w:t>
      </w:r>
    </w:p>
    <w:p w:rsidR="00977594" w:rsidRPr="001F1704" w:rsidRDefault="00977594" w:rsidP="00106B05">
      <w:pPr>
        <w:pStyle w:val="ae"/>
        <w:numPr>
          <w:ilvl w:val="0"/>
          <w:numId w:val="35"/>
        </w:numPr>
        <w:tabs>
          <w:tab w:val="left" w:pos="993"/>
        </w:tabs>
        <w:spacing w:line="276" w:lineRule="auto"/>
        <w:ind w:firstLine="207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Сведения</w:t>
      </w:r>
    </w:p>
    <w:p w:rsidR="00977594" w:rsidRPr="001F1704" w:rsidRDefault="00977594" w:rsidP="00106B05">
      <w:pPr>
        <w:pStyle w:val="ae"/>
        <w:numPr>
          <w:ilvl w:val="0"/>
          <w:numId w:val="35"/>
        </w:numPr>
        <w:tabs>
          <w:tab w:val="left" w:pos="993"/>
        </w:tabs>
        <w:spacing w:line="276" w:lineRule="auto"/>
        <w:ind w:firstLine="207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Информация</w:t>
      </w:r>
    </w:p>
    <w:p w:rsidR="00977594" w:rsidRPr="001F1704" w:rsidRDefault="00977594" w:rsidP="00106B05">
      <w:pPr>
        <w:pStyle w:val="ae"/>
        <w:numPr>
          <w:ilvl w:val="0"/>
          <w:numId w:val="35"/>
        </w:numPr>
        <w:tabs>
          <w:tab w:val="left" w:pos="993"/>
        </w:tabs>
        <w:spacing w:line="276" w:lineRule="auto"/>
        <w:ind w:firstLine="207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Кругозор</w:t>
      </w:r>
    </w:p>
    <w:p w:rsidR="00977594" w:rsidRPr="001F1704" w:rsidRDefault="00977594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Объём информации, содержащейся в сообщении  Английский язык , - ...</w:t>
      </w:r>
    </w:p>
    <w:p w:rsidR="00977594" w:rsidRPr="001F1704" w:rsidRDefault="00977594" w:rsidP="00106B05">
      <w:pPr>
        <w:pStyle w:val="ae"/>
        <w:numPr>
          <w:ilvl w:val="0"/>
          <w:numId w:val="2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12 байт </w:t>
      </w:r>
    </w:p>
    <w:p w:rsidR="00977594" w:rsidRPr="001F1704" w:rsidRDefault="00977594" w:rsidP="00106B05">
      <w:pPr>
        <w:pStyle w:val="ae"/>
        <w:numPr>
          <w:ilvl w:val="0"/>
          <w:numId w:val="2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10 байт</w:t>
      </w:r>
    </w:p>
    <w:p w:rsidR="00977594" w:rsidRPr="001F1704" w:rsidRDefault="00977594" w:rsidP="00106B05">
      <w:pPr>
        <w:pStyle w:val="ae"/>
        <w:numPr>
          <w:ilvl w:val="0"/>
          <w:numId w:val="2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120 байт</w:t>
      </w:r>
    </w:p>
    <w:p w:rsidR="00977594" w:rsidRPr="001F1704" w:rsidRDefault="00977594" w:rsidP="00106B05">
      <w:pPr>
        <w:pStyle w:val="ae"/>
        <w:numPr>
          <w:ilvl w:val="0"/>
          <w:numId w:val="2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120 бит</w:t>
      </w:r>
    </w:p>
    <w:p w:rsidR="00977594" w:rsidRPr="001F1704" w:rsidRDefault="00977594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Представление десятичного числа 5 в двоичной системе счисления - ...</w:t>
      </w:r>
    </w:p>
    <w:p w:rsidR="00977594" w:rsidRPr="001F1704" w:rsidRDefault="00977594" w:rsidP="00106B05">
      <w:pPr>
        <w:numPr>
          <w:ilvl w:val="0"/>
          <w:numId w:val="28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101 </w:t>
      </w:r>
    </w:p>
    <w:p w:rsidR="00977594" w:rsidRPr="001F1704" w:rsidRDefault="00977594" w:rsidP="00106B05">
      <w:pPr>
        <w:numPr>
          <w:ilvl w:val="0"/>
          <w:numId w:val="28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10</w:t>
      </w:r>
    </w:p>
    <w:p w:rsidR="00977594" w:rsidRPr="001F1704" w:rsidRDefault="00977594" w:rsidP="00106B05">
      <w:pPr>
        <w:numPr>
          <w:ilvl w:val="0"/>
          <w:numId w:val="28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111</w:t>
      </w:r>
    </w:p>
    <w:p w:rsidR="00977594" w:rsidRPr="001F1704" w:rsidRDefault="00977594" w:rsidP="00106B05">
      <w:pPr>
        <w:numPr>
          <w:ilvl w:val="0"/>
          <w:numId w:val="28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110 </w:t>
      </w:r>
    </w:p>
    <w:p w:rsidR="00977594" w:rsidRPr="001F1704" w:rsidRDefault="00977594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Количество бит в  3  байтах - …</w:t>
      </w:r>
    </w:p>
    <w:p w:rsidR="00977594" w:rsidRPr="001F1704" w:rsidRDefault="00977594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Соответствие слова его информационному объему</w:t>
      </w:r>
    </w:p>
    <w:tbl>
      <w:tblPr>
        <w:tblpPr w:leftFromText="180" w:rightFromText="180" w:vertAnchor="text" w:horzAnchor="margin" w:tblpXSpec="center" w:tblpY="395"/>
        <w:tblW w:w="7965" w:type="dxa"/>
        <w:tblLook w:val="01E0"/>
      </w:tblPr>
      <w:tblGrid>
        <w:gridCol w:w="2419"/>
        <w:gridCol w:w="5546"/>
      </w:tblGrid>
      <w:tr w:rsidR="00977594" w:rsidRPr="001F1704" w:rsidTr="00125B0D">
        <w:tc>
          <w:tcPr>
            <w:tcW w:w="2419" w:type="dxa"/>
          </w:tcPr>
          <w:p w:rsidR="00977594" w:rsidRPr="001F1704" w:rsidRDefault="00977594" w:rsidP="00106B05">
            <w:pPr>
              <w:pStyle w:val="ae"/>
              <w:numPr>
                <w:ilvl w:val="0"/>
                <w:numId w:val="30"/>
              </w:numPr>
              <w:spacing w:line="276" w:lineRule="auto"/>
              <w:ind w:left="851" w:hanging="425"/>
              <w:jc w:val="both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мир</w:t>
            </w:r>
          </w:p>
        </w:tc>
        <w:tc>
          <w:tcPr>
            <w:tcW w:w="5546" w:type="dxa"/>
          </w:tcPr>
          <w:p w:rsidR="00977594" w:rsidRPr="001F1704" w:rsidRDefault="00977594" w:rsidP="00106B05">
            <w:pPr>
              <w:numPr>
                <w:ilvl w:val="0"/>
                <w:numId w:val="29"/>
              </w:numPr>
              <w:tabs>
                <w:tab w:val="clear" w:pos="1287"/>
                <w:tab w:val="num" w:pos="1410"/>
              </w:tabs>
              <w:suppressAutoHyphens/>
              <w:spacing w:after="0"/>
              <w:ind w:hanging="302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56 бита</w:t>
            </w:r>
          </w:p>
        </w:tc>
      </w:tr>
      <w:tr w:rsidR="00977594" w:rsidRPr="001F1704" w:rsidTr="00125B0D">
        <w:tc>
          <w:tcPr>
            <w:tcW w:w="2419" w:type="dxa"/>
          </w:tcPr>
          <w:p w:rsidR="00977594" w:rsidRPr="001F1704" w:rsidRDefault="00977594" w:rsidP="00106B05">
            <w:pPr>
              <w:pStyle w:val="ae"/>
              <w:numPr>
                <w:ilvl w:val="0"/>
                <w:numId w:val="30"/>
              </w:numPr>
              <w:spacing w:line="276" w:lineRule="auto"/>
              <w:ind w:left="851" w:hanging="425"/>
              <w:jc w:val="both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река</w:t>
            </w:r>
          </w:p>
        </w:tc>
        <w:tc>
          <w:tcPr>
            <w:tcW w:w="5546" w:type="dxa"/>
          </w:tcPr>
          <w:p w:rsidR="00977594" w:rsidRPr="001F1704" w:rsidRDefault="00977594" w:rsidP="00106B05">
            <w:pPr>
              <w:numPr>
                <w:ilvl w:val="0"/>
                <w:numId w:val="29"/>
              </w:numPr>
              <w:tabs>
                <w:tab w:val="clear" w:pos="1287"/>
                <w:tab w:val="num" w:pos="1410"/>
              </w:tabs>
              <w:suppressAutoHyphens/>
              <w:spacing w:after="0"/>
              <w:ind w:hanging="302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3 байта</w:t>
            </w:r>
          </w:p>
        </w:tc>
      </w:tr>
      <w:tr w:rsidR="00977594" w:rsidRPr="001F1704" w:rsidTr="00125B0D">
        <w:tc>
          <w:tcPr>
            <w:tcW w:w="2419" w:type="dxa"/>
          </w:tcPr>
          <w:p w:rsidR="00977594" w:rsidRPr="001F1704" w:rsidRDefault="00977594" w:rsidP="00106B05">
            <w:pPr>
              <w:pStyle w:val="ae"/>
              <w:numPr>
                <w:ilvl w:val="0"/>
                <w:numId w:val="30"/>
              </w:numPr>
              <w:spacing w:line="276" w:lineRule="auto"/>
              <w:ind w:left="851" w:hanging="425"/>
              <w:jc w:val="both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студент</w:t>
            </w:r>
          </w:p>
        </w:tc>
        <w:tc>
          <w:tcPr>
            <w:tcW w:w="5546" w:type="dxa"/>
          </w:tcPr>
          <w:p w:rsidR="00977594" w:rsidRPr="001F1704" w:rsidRDefault="00977594" w:rsidP="00106B05">
            <w:pPr>
              <w:numPr>
                <w:ilvl w:val="0"/>
                <w:numId w:val="29"/>
              </w:numPr>
              <w:tabs>
                <w:tab w:val="clear" w:pos="1287"/>
                <w:tab w:val="num" w:pos="1410"/>
              </w:tabs>
              <w:suppressAutoHyphens/>
              <w:spacing w:after="0"/>
              <w:ind w:hanging="302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32 бита</w:t>
            </w:r>
          </w:p>
        </w:tc>
      </w:tr>
      <w:tr w:rsidR="00977594" w:rsidRPr="001F1704" w:rsidTr="00125B0D">
        <w:tc>
          <w:tcPr>
            <w:tcW w:w="2419" w:type="dxa"/>
          </w:tcPr>
          <w:p w:rsidR="00977594" w:rsidRPr="001F1704" w:rsidRDefault="00977594" w:rsidP="00106B05">
            <w:pPr>
              <w:pStyle w:val="ae"/>
              <w:numPr>
                <w:ilvl w:val="0"/>
                <w:numId w:val="30"/>
              </w:numPr>
              <w:spacing w:line="276" w:lineRule="auto"/>
              <w:ind w:left="851" w:hanging="425"/>
              <w:jc w:val="both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слово</w:t>
            </w:r>
          </w:p>
        </w:tc>
        <w:tc>
          <w:tcPr>
            <w:tcW w:w="5546" w:type="dxa"/>
          </w:tcPr>
          <w:p w:rsidR="00977594" w:rsidRPr="001F1704" w:rsidRDefault="00977594" w:rsidP="00106B05">
            <w:pPr>
              <w:numPr>
                <w:ilvl w:val="0"/>
                <w:numId w:val="29"/>
              </w:numPr>
              <w:tabs>
                <w:tab w:val="clear" w:pos="1287"/>
                <w:tab w:val="num" w:pos="1410"/>
              </w:tabs>
              <w:suppressAutoHyphens/>
              <w:spacing w:after="0"/>
              <w:ind w:hanging="302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48 бит</w:t>
            </w:r>
          </w:p>
        </w:tc>
      </w:tr>
      <w:tr w:rsidR="00977594" w:rsidRPr="001F1704" w:rsidTr="00125B0D">
        <w:tc>
          <w:tcPr>
            <w:tcW w:w="2419" w:type="dxa"/>
          </w:tcPr>
          <w:p w:rsidR="00977594" w:rsidRPr="001F1704" w:rsidRDefault="00977594" w:rsidP="001F1704">
            <w:pPr>
              <w:pStyle w:val="af8"/>
              <w:spacing w:after="0" w:line="276" w:lineRule="auto"/>
              <w:ind w:left="-7"/>
              <w:rPr>
                <w:b/>
                <w:sz w:val="26"/>
                <w:szCs w:val="26"/>
              </w:rPr>
            </w:pPr>
          </w:p>
        </w:tc>
        <w:tc>
          <w:tcPr>
            <w:tcW w:w="5546" w:type="dxa"/>
          </w:tcPr>
          <w:p w:rsidR="00977594" w:rsidRPr="001F1704" w:rsidRDefault="00977594" w:rsidP="00106B05">
            <w:pPr>
              <w:numPr>
                <w:ilvl w:val="0"/>
                <w:numId w:val="29"/>
              </w:numPr>
              <w:tabs>
                <w:tab w:val="clear" w:pos="1287"/>
                <w:tab w:val="num" w:pos="1410"/>
              </w:tabs>
              <w:suppressAutoHyphens/>
              <w:spacing w:after="0"/>
              <w:ind w:hanging="302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5 байт</w:t>
            </w:r>
          </w:p>
        </w:tc>
      </w:tr>
    </w:tbl>
    <w:p w:rsidR="00977594" w:rsidRPr="001F1704" w:rsidRDefault="00977594" w:rsidP="001F1704">
      <w:pPr>
        <w:pStyle w:val="aff0"/>
        <w:spacing w:line="276" w:lineRule="auto"/>
        <w:jc w:val="both"/>
        <w:rPr>
          <w:rFonts w:ascii="Times New Roman" w:hAnsi="Times New Roman" w:cs="Times New Roman"/>
          <w:b/>
          <w:i/>
          <w:sz w:val="26"/>
          <w:szCs w:val="26"/>
        </w:rPr>
      </w:pPr>
    </w:p>
    <w:p w:rsidR="00977594" w:rsidRPr="001F1704" w:rsidRDefault="00977594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Объём информации, содержащейся в сообщении Язык жестов, - ...</w:t>
      </w:r>
    </w:p>
    <w:p w:rsidR="00977594" w:rsidRPr="001F1704" w:rsidRDefault="00977594" w:rsidP="00106B05">
      <w:pPr>
        <w:pStyle w:val="ae"/>
        <w:numPr>
          <w:ilvl w:val="0"/>
          <w:numId w:val="32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12 байт  </w:t>
      </w:r>
    </w:p>
    <w:p w:rsidR="00977594" w:rsidRPr="001F1704" w:rsidRDefault="00977594" w:rsidP="00106B05">
      <w:pPr>
        <w:pStyle w:val="ae"/>
        <w:numPr>
          <w:ilvl w:val="0"/>
          <w:numId w:val="32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88 бит</w:t>
      </w:r>
    </w:p>
    <w:p w:rsidR="00977594" w:rsidRPr="001F1704" w:rsidRDefault="00977594" w:rsidP="00106B05">
      <w:pPr>
        <w:pStyle w:val="ae"/>
        <w:numPr>
          <w:ilvl w:val="0"/>
          <w:numId w:val="32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120 байт</w:t>
      </w:r>
    </w:p>
    <w:p w:rsidR="00977594" w:rsidRPr="001F1704" w:rsidRDefault="00977594" w:rsidP="00106B05">
      <w:pPr>
        <w:pStyle w:val="aff0"/>
        <w:numPr>
          <w:ilvl w:val="0"/>
          <w:numId w:val="32"/>
        </w:numPr>
        <w:spacing w:line="276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100 бит </w:t>
      </w:r>
    </w:p>
    <w:p w:rsidR="00977594" w:rsidRPr="001F1704" w:rsidRDefault="00977594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lastRenderedPageBreak/>
        <w:t>Представление десятичного числа 4 в двоичной системе счисления - ...</w:t>
      </w:r>
    </w:p>
    <w:p w:rsidR="00977594" w:rsidRPr="001F1704" w:rsidRDefault="00977594" w:rsidP="00106B05">
      <w:pPr>
        <w:pStyle w:val="ae"/>
        <w:numPr>
          <w:ilvl w:val="0"/>
          <w:numId w:val="3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100 </w:t>
      </w:r>
    </w:p>
    <w:p w:rsidR="00977594" w:rsidRPr="001F1704" w:rsidRDefault="00977594" w:rsidP="00106B05">
      <w:pPr>
        <w:pStyle w:val="ae"/>
        <w:numPr>
          <w:ilvl w:val="0"/>
          <w:numId w:val="3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10</w:t>
      </w:r>
    </w:p>
    <w:p w:rsidR="00977594" w:rsidRPr="001F1704" w:rsidRDefault="00977594" w:rsidP="00106B05">
      <w:pPr>
        <w:pStyle w:val="ae"/>
        <w:numPr>
          <w:ilvl w:val="0"/>
          <w:numId w:val="3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101</w:t>
      </w:r>
    </w:p>
    <w:p w:rsidR="00977594" w:rsidRPr="001F1704" w:rsidRDefault="00977594" w:rsidP="00106B05">
      <w:pPr>
        <w:pStyle w:val="ae"/>
        <w:numPr>
          <w:ilvl w:val="0"/>
          <w:numId w:val="3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110 </w:t>
      </w:r>
    </w:p>
    <w:p w:rsidR="00977594" w:rsidRPr="001F1704" w:rsidRDefault="00977594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15  Кбайт - … байт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Сообщение о том, что произошло одно из четырех равновероятных событий, несет информации:</w:t>
      </w:r>
    </w:p>
    <w:p w:rsidR="001306DE" w:rsidRPr="001F1704" w:rsidRDefault="001306DE" w:rsidP="00106B05">
      <w:pPr>
        <w:pStyle w:val="ae"/>
        <w:numPr>
          <w:ilvl w:val="1"/>
          <w:numId w:val="36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1 бит</w:t>
      </w:r>
    </w:p>
    <w:p w:rsidR="001306DE" w:rsidRPr="001F1704" w:rsidRDefault="001306DE" w:rsidP="00106B05">
      <w:pPr>
        <w:pStyle w:val="ae"/>
        <w:numPr>
          <w:ilvl w:val="1"/>
          <w:numId w:val="36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2 бит</w:t>
      </w:r>
    </w:p>
    <w:p w:rsidR="001306DE" w:rsidRPr="001F1704" w:rsidRDefault="001306DE" w:rsidP="00106B05">
      <w:pPr>
        <w:pStyle w:val="ae"/>
        <w:numPr>
          <w:ilvl w:val="1"/>
          <w:numId w:val="36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3 бит</w:t>
      </w:r>
    </w:p>
    <w:p w:rsidR="001306DE" w:rsidRPr="001F1704" w:rsidRDefault="001306DE" w:rsidP="00106B05">
      <w:pPr>
        <w:pStyle w:val="ae"/>
        <w:numPr>
          <w:ilvl w:val="1"/>
          <w:numId w:val="36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4 бит</w:t>
      </w:r>
    </w:p>
    <w:p w:rsidR="001306DE" w:rsidRPr="001F1704" w:rsidRDefault="001306DE" w:rsidP="00106B05">
      <w:pPr>
        <w:pStyle w:val="ae"/>
        <w:numPr>
          <w:ilvl w:val="1"/>
          <w:numId w:val="36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5 бит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Сообщение о том, что произошло одно из двух равновероятных событий, несет информации:</w:t>
      </w:r>
    </w:p>
    <w:p w:rsidR="001306DE" w:rsidRPr="001F1704" w:rsidRDefault="001306DE" w:rsidP="00106B05">
      <w:pPr>
        <w:pStyle w:val="ae"/>
        <w:numPr>
          <w:ilvl w:val="1"/>
          <w:numId w:val="37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1 бит</w:t>
      </w:r>
    </w:p>
    <w:p w:rsidR="001306DE" w:rsidRPr="001F1704" w:rsidRDefault="001306DE" w:rsidP="00106B05">
      <w:pPr>
        <w:pStyle w:val="ae"/>
        <w:numPr>
          <w:ilvl w:val="1"/>
          <w:numId w:val="37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2 бит</w:t>
      </w:r>
    </w:p>
    <w:p w:rsidR="001306DE" w:rsidRPr="001F1704" w:rsidRDefault="001306DE" w:rsidP="00106B05">
      <w:pPr>
        <w:pStyle w:val="ae"/>
        <w:numPr>
          <w:ilvl w:val="1"/>
          <w:numId w:val="37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3 бит</w:t>
      </w:r>
    </w:p>
    <w:p w:rsidR="001306DE" w:rsidRPr="001F1704" w:rsidRDefault="001306DE" w:rsidP="00106B05">
      <w:pPr>
        <w:pStyle w:val="ae"/>
        <w:numPr>
          <w:ilvl w:val="1"/>
          <w:numId w:val="37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4 бит</w:t>
      </w:r>
    </w:p>
    <w:p w:rsidR="001306DE" w:rsidRPr="001F1704" w:rsidRDefault="001306DE" w:rsidP="00106B05">
      <w:pPr>
        <w:pStyle w:val="ae"/>
        <w:numPr>
          <w:ilvl w:val="1"/>
          <w:numId w:val="37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5 бит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Сообщение о том, что произошло одно из 16 равновероятных событий, несет информации:</w:t>
      </w:r>
    </w:p>
    <w:p w:rsidR="001306DE" w:rsidRPr="001F1704" w:rsidRDefault="001306DE" w:rsidP="00106B05">
      <w:pPr>
        <w:pStyle w:val="ae"/>
        <w:numPr>
          <w:ilvl w:val="1"/>
          <w:numId w:val="38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1 бит</w:t>
      </w:r>
    </w:p>
    <w:p w:rsidR="001306DE" w:rsidRPr="001F1704" w:rsidRDefault="001306DE" w:rsidP="00106B05">
      <w:pPr>
        <w:pStyle w:val="ae"/>
        <w:numPr>
          <w:ilvl w:val="1"/>
          <w:numId w:val="38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2 бит</w:t>
      </w:r>
    </w:p>
    <w:p w:rsidR="001306DE" w:rsidRPr="001F1704" w:rsidRDefault="001306DE" w:rsidP="00106B05">
      <w:pPr>
        <w:pStyle w:val="ae"/>
        <w:numPr>
          <w:ilvl w:val="1"/>
          <w:numId w:val="38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3 бит</w:t>
      </w:r>
    </w:p>
    <w:p w:rsidR="001306DE" w:rsidRPr="001F1704" w:rsidRDefault="001306DE" w:rsidP="00106B05">
      <w:pPr>
        <w:pStyle w:val="ae"/>
        <w:numPr>
          <w:ilvl w:val="1"/>
          <w:numId w:val="38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4 бит</w:t>
      </w:r>
    </w:p>
    <w:p w:rsidR="001306DE" w:rsidRPr="001F1704" w:rsidRDefault="001306DE" w:rsidP="00106B05">
      <w:pPr>
        <w:pStyle w:val="ae"/>
        <w:numPr>
          <w:ilvl w:val="1"/>
          <w:numId w:val="38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5 бит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Группа школьников пришла в бассейн, в котором 4 дорожки для плавания. Тренер сообщил, что группа будет плавать на дорожке номер 3. Сколько информации получили школьники из этого сообщения?</w:t>
      </w:r>
    </w:p>
    <w:p w:rsidR="001306DE" w:rsidRPr="001F1704" w:rsidRDefault="001306DE" w:rsidP="00106B05">
      <w:pPr>
        <w:pStyle w:val="ae"/>
        <w:numPr>
          <w:ilvl w:val="1"/>
          <w:numId w:val="39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0 бит</w:t>
      </w:r>
    </w:p>
    <w:p w:rsidR="001306DE" w:rsidRPr="001F1704" w:rsidRDefault="001306DE" w:rsidP="00106B05">
      <w:pPr>
        <w:pStyle w:val="ae"/>
        <w:numPr>
          <w:ilvl w:val="1"/>
          <w:numId w:val="39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2 бит</w:t>
      </w:r>
    </w:p>
    <w:p w:rsidR="001306DE" w:rsidRPr="001F1704" w:rsidRDefault="001306DE" w:rsidP="00106B05">
      <w:pPr>
        <w:pStyle w:val="ae"/>
        <w:numPr>
          <w:ilvl w:val="1"/>
          <w:numId w:val="39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3 бит</w:t>
      </w:r>
    </w:p>
    <w:p w:rsidR="001306DE" w:rsidRPr="001F1704" w:rsidRDefault="001306DE" w:rsidP="00106B05">
      <w:pPr>
        <w:pStyle w:val="ae"/>
        <w:numPr>
          <w:ilvl w:val="1"/>
          <w:numId w:val="39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8 бит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В корзине лежат 8 шаров. Все шары разного цвета. Сколько информации несет сообщение о том, что из корзины достали красный шар?</w:t>
      </w:r>
    </w:p>
    <w:p w:rsidR="001306DE" w:rsidRPr="001F1704" w:rsidRDefault="001306DE" w:rsidP="00106B05">
      <w:pPr>
        <w:pStyle w:val="ae"/>
        <w:numPr>
          <w:ilvl w:val="1"/>
          <w:numId w:val="40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0 бит</w:t>
      </w:r>
    </w:p>
    <w:p w:rsidR="001306DE" w:rsidRPr="001F1704" w:rsidRDefault="001306DE" w:rsidP="00106B05">
      <w:pPr>
        <w:pStyle w:val="ae"/>
        <w:numPr>
          <w:ilvl w:val="1"/>
          <w:numId w:val="40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2 бит</w:t>
      </w:r>
    </w:p>
    <w:p w:rsidR="001306DE" w:rsidRPr="001F1704" w:rsidRDefault="001306DE" w:rsidP="00106B05">
      <w:pPr>
        <w:pStyle w:val="ae"/>
        <w:numPr>
          <w:ilvl w:val="1"/>
          <w:numId w:val="40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3 бит</w:t>
      </w:r>
    </w:p>
    <w:p w:rsidR="001306DE" w:rsidRPr="001F1704" w:rsidRDefault="001306DE" w:rsidP="00106B05">
      <w:pPr>
        <w:pStyle w:val="ae"/>
        <w:numPr>
          <w:ilvl w:val="1"/>
          <w:numId w:val="40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8 бит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При угадывании целого числа в диапазоне от 1 до N было получено 7 бит информации. Чему равно N?</w:t>
      </w:r>
    </w:p>
    <w:p w:rsidR="001306DE" w:rsidRPr="001F1704" w:rsidRDefault="001306DE" w:rsidP="00106B05">
      <w:pPr>
        <w:pStyle w:val="ae"/>
        <w:numPr>
          <w:ilvl w:val="1"/>
          <w:numId w:val="41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lastRenderedPageBreak/>
        <w:t>128</w:t>
      </w:r>
    </w:p>
    <w:p w:rsidR="001306DE" w:rsidRPr="001F1704" w:rsidRDefault="001306DE" w:rsidP="00106B05">
      <w:pPr>
        <w:pStyle w:val="ae"/>
        <w:numPr>
          <w:ilvl w:val="1"/>
          <w:numId w:val="41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16</w:t>
      </w:r>
    </w:p>
    <w:p w:rsidR="001306DE" w:rsidRPr="001F1704" w:rsidRDefault="001306DE" w:rsidP="00106B05">
      <w:pPr>
        <w:pStyle w:val="ae"/>
        <w:numPr>
          <w:ilvl w:val="1"/>
          <w:numId w:val="41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7</w:t>
      </w:r>
    </w:p>
    <w:p w:rsidR="001306DE" w:rsidRPr="001F1704" w:rsidRDefault="001306DE" w:rsidP="00106B05">
      <w:pPr>
        <w:pStyle w:val="ae"/>
        <w:numPr>
          <w:ilvl w:val="1"/>
          <w:numId w:val="41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32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Сообщение о том, что ваш друг живет на 10 этаже, несет 4 бита информации. Сколько этажей в доме?</w:t>
      </w:r>
    </w:p>
    <w:p w:rsidR="001306DE" w:rsidRPr="001F1704" w:rsidRDefault="001306DE" w:rsidP="00106B05">
      <w:pPr>
        <w:pStyle w:val="ae"/>
        <w:numPr>
          <w:ilvl w:val="1"/>
          <w:numId w:val="42"/>
        </w:numPr>
        <w:shd w:val="clear" w:color="auto" w:fill="FFFFFF"/>
        <w:spacing w:line="276" w:lineRule="auto"/>
        <w:rPr>
          <w:color w:val="000000"/>
          <w:sz w:val="26"/>
          <w:szCs w:val="26"/>
        </w:rPr>
      </w:pPr>
      <w:r w:rsidRPr="001F1704">
        <w:rPr>
          <w:color w:val="000000"/>
          <w:sz w:val="26"/>
          <w:szCs w:val="26"/>
        </w:rPr>
        <w:t>10</w:t>
      </w:r>
    </w:p>
    <w:p w:rsidR="001306DE" w:rsidRPr="001F1704" w:rsidRDefault="001306DE" w:rsidP="00106B05">
      <w:pPr>
        <w:pStyle w:val="ae"/>
        <w:numPr>
          <w:ilvl w:val="1"/>
          <w:numId w:val="42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16</w:t>
      </w:r>
    </w:p>
    <w:p w:rsidR="001306DE" w:rsidRPr="001F1704" w:rsidRDefault="001306DE" w:rsidP="00106B05">
      <w:pPr>
        <w:pStyle w:val="ae"/>
        <w:numPr>
          <w:ilvl w:val="1"/>
          <w:numId w:val="42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7</w:t>
      </w:r>
    </w:p>
    <w:p w:rsidR="001306DE" w:rsidRPr="001F1704" w:rsidRDefault="001306DE" w:rsidP="00106B05">
      <w:pPr>
        <w:pStyle w:val="ae"/>
        <w:numPr>
          <w:ilvl w:val="1"/>
          <w:numId w:val="42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32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Какой объем информации содержит страница текста, набранного с помощью компьютера, на которой 50 строк по 80 символов? (1 Кбайт ≈ 1000 байт)</w:t>
      </w:r>
    </w:p>
    <w:p w:rsidR="001306DE" w:rsidRPr="001F1704" w:rsidRDefault="001306DE" w:rsidP="00106B05">
      <w:pPr>
        <w:pStyle w:val="ae"/>
        <w:numPr>
          <w:ilvl w:val="1"/>
          <w:numId w:val="43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400 байт</w:t>
      </w:r>
    </w:p>
    <w:p w:rsidR="001306DE" w:rsidRPr="001F1704" w:rsidRDefault="001306DE" w:rsidP="00106B05">
      <w:pPr>
        <w:pStyle w:val="ae"/>
        <w:numPr>
          <w:ilvl w:val="1"/>
          <w:numId w:val="43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 Кбайт</w:t>
      </w:r>
    </w:p>
    <w:p w:rsidR="001306DE" w:rsidRPr="001F1704" w:rsidRDefault="001306DE" w:rsidP="00106B05">
      <w:pPr>
        <w:pStyle w:val="ae"/>
        <w:numPr>
          <w:ilvl w:val="1"/>
          <w:numId w:val="43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3200 бит</w:t>
      </w:r>
    </w:p>
    <w:p w:rsidR="001306DE" w:rsidRPr="001F1704" w:rsidRDefault="001306DE" w:rsidP="00106B05">
      <w:pPr>
        <w:pStyle w:val="ae"/>
        <w:numPr>
          <w:ilvl w:val="1"/>
          <w:numId w:val="43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40 Кбит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bookmarkStart w:id="10" w:name="_Toc164678903"/>
      <w:bookmarkStart w:id="11" w:name="_Toc164679137"/>
      <w:r w:rsidRPr="001F1704">
        <w:rPr>
          <w:b/>
          <w:i/>
          <w:sz w:val="26"/>
          <w:szCs w:val="26"/>
        </w:rPr>
        <w:t>Какой объем информации содержит учебник, набранный с помощью компьютера, если в нем 400 страниц, на которых 40 строк по 50 символов? (1 Кбайт ≈ 1000 байт)</w:t>
      </w:r>
      <w:bookmarkEnd w:id="10"/>
      <w:bookmarkEnd w:id="11"/>
    </w:p>
    <w:p w:rsidR="001306DE" w:rsidRPr="001F1704" w:rsidRDefault="001306DE" w:rsidP="00106B05">
      <w:pPr>
        <w:pStyle w:val="ae"/>
        <w:numPr>
          <w:ilvl w:val="1"/>
          <w:numId w:val="44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80000байт</w:t>
      </w:r>
    </w:p>
    <w:p w:rsidR="001306DE" w:rsidRPr="001F1704" w:rsidRDefault="001306DE" w:rsidP="00106B05">
      <w:pPr>
        <w:pStyle w:val="ae"/>
        <w:numPr>
          <w:ilvl w:val="1"/>
          <w:numId w:val="44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800 Кбит</w:t>
      </w:r>
    </w:p>
    <w:p w:rsidR="001306DE" w:rsidRPr="001F1704" w:rsidRDefault="001306DE" w:rsidP="00106B05">
      <w:pPr>
        <w:pStyle w:val="ae"/>
        <w:numPr>
          <w:ilvl w:val="1"/>
          <w:numId w:val="44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160 Кбайт</w:t>
      </w:r>
    </w:p>
    <w:p w:rsidR="001306DE" w:rsidRPr="001F1704" w:rsidRDefault="001306DE" w:rsidP="00106B05">
      <w:pPr>
        <w:pStyle w:val="ae"/>
        <w:numPr>
          <w:ilvl w:val="1"/>
          <w:numId w:val="44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800 Кбайт</w:t>
      </w:r>
    </w:p>
    <w:p w:rsidR="001306DE" w:rsidRPr="001F1704" w:rsidRDefault="001306DE" w:rsidP="00106B05">
      <w:pPr>
        <w:pStyle w:val="ae"/>
        <w:numPr>
          <w:ilvl w:val="1"/>
          <w:numId w:val="44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8 Мбайт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Некоторый алфавит состоит из 16 букв. Какое количество информации несет одна буква этого алфавита?</w:t>
      </w:r>
    </w:p>
    <w:p w:rsidR="001306DE" w:rsidRPr="001F1704" w:rsidRDefault="001306DE" w:rsidP="00106B05">
      <w:pPr>
        <w:pStyle w:val="ae"/>
        <w:numPr>
          <w:ilvl w:val="1"/>
          <w:numId w:val="45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 бит</w:t>
      </w:r>
    </w:p>
    <w:p w:rsidR="001306DE" w:rsidRPr="001F1704" w:rsidRDefault="001306DE" w:rsidP="00106B05">
      <w:pPr>
        <w:pStyle w:val="ae"/>
        <w:numPr>
          <w:ilvl w:val="1"/>
          <w:numId w:val="45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2 бит</w:t>
      </w:r>
    </w:p>
    <w:p w:rsidR="001306DE" w:rsidRPr="001F1704" w:rsidRDefault="001306DE" w:rsidP="00106B05">
      <w:pPr>
        <w:pStyle w:val="ae"/>
        <w:numPr>
          <w:ilvl w:val="1"/>
          <w:numId w:val="45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3 бит</w:t>
      </w:r>
    </w:p>
    <w:p w:rsidR="001306DE" w:rsidRPr="001F1704" w:rsidRDefault="001306DE" w:rsidP="00106B05">
      <w:pPr>
        <w:pStyle w:val="ae"/>
        <w:numPr>
          <w:ilvl w:val="1"/>
          <w:numId w:val="45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 бит</w:t>
      </w:r>
    </w:p>
    <w:p w:rsidR="001306DE" w:rsidRPr="001F1704" w:rsidRDefault="001306DE" w:rsidP="00106B05">
      <w:pPr>
        <w:pStyle w:val="ae"/>
        <w:numPr>
          <w:ilvl w:val="1"/>
          <w:numId w:val="45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 бит</w:t>
      </w:r>
    </w:p>
    <w:p w:rsidR="001306DE" w:rsidRPr="001F1704" w:rsidRDefault="001306DE" w:rsidP="00106B05">
      <w:pPr>
        <w:pStyle w:val="ae"/>
        <w:numPr>
          <w:ilvl w:val="1"/>
          <w:numId w:val="45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6 бит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Сообщение, записанное буквами из 32-символьного алфавита, содержит 30 символов. Какой объем информации оно несет?</w:t>
      </w:r>
    </w:p>
    <w:p w:rsidR="001306DE" w:rsidRPr="001F1704" w:rsidRDefault="001306DE" w:rsidP="00106B05">
      <w:pPr>
        <w:pStyle w:val="ae"/>
        <w:numPr>
          <w:ilvl w:val="1"/>
          <w:numId w:val="46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960 байт</w:t>
      </w:r>
    </w:p>
    <w:p w:rsidR="001306DE" w:rsidRPr="001F1704" w:rsidRDefault="001306DE" w:rsidP="00106B05">
      <w:pPr>
        <w:pStyle w:val="ae"/>
        <w:numPr>
          <w:ilvl w:val="1"/>
          <w:numId w:val="46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150 бит</w:t>
      </w:r>
    </w:p>
    <w:p w:rsidR="001306DE" w:rsidRPr="001F1704" w:rsidRDefault="001306DE" w:rsidP="00106B05">
      <w:pPr>
        <w:pStyle w:val="ae"/>
        <w:numPr>
          <w:ilvl w:val="1"/>
          <w:numId w:val="46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150 байт</w:t>
      </w:r>
    </w:p>
    <w:p w:rsidR="001306DE" w:rsidRPr="001F1704" w:rsidRDefault="001306DE" w:rsidP="00106B05">
      <w:pPr>
        <w:pStyle w:val="ae"/>
        <w:numPr>
          <w:ilvl w:val="1"/>
          <w:numId w:val="46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1,5 Кбайт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Мощность некоторого алфавита равна 128. Какой объем информации содержится на странице, в которой 80 строк по 60 символов в строке?</w:t>
      </w:r>
    </w:p>
    <w:p w:rsidR="001306DE" w:rsidRPr="001F1704" w:rsidRDefault="001306DE" w:rsidP="00106B05">
      <w:pPr>
        <w:pStyle w:val="ae"/>
        <w:numPr>
          <w:ilvl w:val="1"/>
          <w:numId w:val="47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4200 байт</w:t>
      </w:r>
    </w:p>
    <w:p w:rsidR="001306DE" w:rsidRPr="001F1704" w:rsidRDefault="001306DE" w:rsidP="00106B05">
      <w:pPr>
        <w:pStyle w:val="ae"/>
        <w:numPr>
          <w:ilvl w:val="1"/>
          <w:numId w:val="47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lastRenderedPageBreak/>
        <w:t>33600 байт</w:t>
      </w:r>
    </w:p>
    <w:p w:rsidR="001306DE" w:rsidRPr="001F1704" w:rsidRDefault="001306DE" w:rsidP="00106B05">
      <w:pPr>
        <w:pStyle w:val="ae"/>
        <w:numPr>
          <w:ilvl w:val="1"/>
          <w:numId w:val="47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4200 бит</w:t>
      </w:r>
    </w:p>
    <w:p w:rsidR="001306DE" w:rsidRPr="001F1704" w:rsidRDefault="001306DE" w:rsidP="00106B05">
      <w:pPr>
        <w:pStyle w:val="ae"/>
        <w:numPr>
          <w:ilvl w:val="1"/>
          <w:numId w:val="47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4800 байт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Сколько байтов составит сообщение из 384 символов 16-символьного алфавита?</w:t>
      </w:r>
    </w:p>
    <w:p w:rsidR="001306DE" w:rsidRPr="001F1704" w:rsidRDefault="001306DE" w:rsidP="00106B05">
      <w:pPr>
        <w:pStyle w:val="ae"/>
        <w:numPr>
          <w:ilvl w:val="1"/>
          <w:numId w:val="48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6144 байт</w:t>
      </w:r>
    </w:p>
    <w:p w:rsidR="001306DE" w:rsidRPr="001F1704" w:rsidRDefault="001306DE" w:rsidP="00106B05">
      <w:pPr>
        <w:pStyle w:val="ae"/>
        <w:numPr>
          <w:ilvl w:val="1"/>
          <w:numId w:val="48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1536 байт</w:t>
      </w:r>
    </w:p>
    <w:p w:rsidR="001306DE" w:rsidRPr="001F1704" w:rsidRDefault="001306DE" w:rsidP="00106B05">
      <w:pPr>
        <w:pStyle w:val="ae"/>
        <w:numPr>
          <w:ilvl w:val="1"/>
          <w:numId w:val="48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384 байт</w:t>
      </w:r>
    </w:p>
    <w:p w:rsidR="001306DE" w:rsidRPr="001F1704" w:rsidRDefault="001306DE" w:rsidP="00106B05">
      <w:pPr>
        <w:pStyle w:val="ae"/>
        <w:numPr>
          <w:ilvl w:val="1"/>
          <w:numId w:val="48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192 байт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Сообщение занимает 3 страницы по 25 строк. В каждой строке записано по 60 символов. Сколько символов в использованном алфавите, если все сообщение содержит 1125 байтов?</w:t>
      </w:r>
    </w:p>
    <w:p w:rsidR="001306DE" w:rsidRPr="001F1704" w:rsidRDefault="001306DE" w:rsidP="00106B05">
      <w:pPr>
        <w:pStyle w:val="ae"/>
        <w:numPr>
          <w:ilvl w:val="1"/>
          <w:numId w:val="49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2 символа</w:t>
      </w:r>
    </w:p>
    <w:p w:rsidR="001306DE" w:rsidRPr="001F1704" w:rsidRDefault="001306DE" w:rsidP="00106B05">
      <w:pPr>
        <w:pStyle w:val="ae"/>
        <w:numPr>
          <w:ilvl w:val="1"/>
          <w:numId w:val="49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3 символа</w:t>
      </w:r>
    </w:p>
    <w:p w:rsidR="001306DE" w:rsidRPr="001F1704" w:rsidRDefault="001306DE" w:rsidP="00106B05">
      <w:pPr>
        <w:pStyle w:val="ae"/>
        <w:numPr>
          <w:ilvl w:val="1"/>
          <w:numId w:val="49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 символа</w:t>
      </w:r>
    </w:p>
    <w:p w:rsidR="001306DE" w:rsidRPr="001F1704" w:rsidRDefault="001306DE" w:rsidP="00106B05">
      <w:pPr>
        <w:pStyle w:val="ae"/>
        <w:numPr>
          <w:ilvl w:val="1"/>
          <w:numId w:val="49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 символов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Число, записанное в римской системе счисления DCX, равно:</w:t>
      </w:r>
    </w:p>
    <w:p w:rsidR="001306DE" w:rsidRPr="001F1704" w:rsidRDefault="001306DE" w:rsidP="00106B05">
      <w:pPr>
        <w:pStyle w:val="ae"/>
        <w:numPr>
          <w:ilvl w:val="1"/>
          <w:numId w:val="50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610</w:t>
      </w:r>
    </w:p>
    <w:p w:rsidR="001306DE" w:rsidRPr="001F1704" w:rsidRDefault="001306DE" w:rsidP="00106B05">
      <w:pPr>
        <w:pStyle w:val="ae"/>
        <w:numPr>
          <w:ilvl w:val="1"/>
          <w:numId w:val="50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510</w:t>
      </w:r>
    </w:p>
    <w:p w:rsidR="001306DE" w:rsidRPr="001F1704" w:rsidRDefault="001306DE" w:rsidP="00106B05">
      <w:pPr>
        <w:pStyle w:val="ae"/>
        <w:numPr>
          <w:ilvl w:val="1"/>
          <w:numId w:val="50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590</w:t>
      </w:r>
    </w:p>
    <w:p w:rsidR="001306DE" w:rsidRPr="001F1704" w:rsidRDefault="001306DE" w:rsidP="00106B05">
      <w:pPr>
        <w:pStyle w:val="ae"/>
        <w:numPr>
          <w:ilvl w:val="1"/>
          <w:numId w:val="50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410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Число, записанное в римской системе счисления CDX, равно:</w:t>
      </w:r>
    </w:p>
    <w:p w:rsidR="001306DE" w:rsidRPr="001F1704" w:rsidRDefault="001306DE" w:rsidP="00106B05">
      <w:pPr>
        <w:pStyle w:val="ae"/>
        <w:numPr>
          <w:ilvl w:val="1"/>
          <w:numId w:val="51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610</w:t>
      </w:r>
    </w:p>
    <w:p w:rsidR="001306DE" w:rsidRPr="001F1704" w:rsidRDefault="001306DE" w:rsidP="00106B05">
      <w:pPr>
        <w:pStyle w:val="ae"/>
        <w:numPr>
          <w:ilvl w:val="1"/>
          <w:numId w:val="51"/>
        </w:numPr>
        <w:tabs>
          <w:tab w:val="left" w:pos="3375"/>
        </w:tabs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510</w:t>
      </w:r>
    </w:p>
    <w:p w:rsidR="001306DE" w:rsidRPr="001F1704" w:rsidRDefault="001306DE" w:rsidP="00106B05">
      <w:pPr>
        <w:pStyle w:val="ae"/>
        <w:numPr>
          <w:ilvl w:val="1"/>
          <w:numId w:val="51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590</w:t>
      </w:r>
    </w:p>
    <w:p w:rsidR="001306DE" w:rsidRPr="001F1704" w:rsidRDefault="001306DE" w:rsidP="00106B05">
      <w:pPr>
        <w:pStyle w:val="ae"/>
        <w:numPr>
          <w:ilvl w:val="1"/>
          <w:numId w:val="51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410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Выбрать правильную запись числа 21310 в развернутой форме:</w:t>
      </w:r>
    </w:p>
    <w:p w:rsidR="001306DE" w:rsidRPr="001F1704" w:rsidRDefault="001306DE" w:rsidP="00106B05">
      <w:pPr>
        <w:pStyle w:val="ae"/>
        <w:numPr>
          <w:ilvl w:val="1"/>
          <w:numId w:val="52"/>
        </w:numPr>
        <w:spacing w:line="276" w:lineRule="auto"/>
        <w:rPr>
          <w:sz w:val="26"/>
          <w:szCs w:val="26"/>
          <w:vertAlign w:val="superscript"/>
        </w:rPr>
      </w:pPr>
      <w:r w:rsidRPr="001F1704">
        <w:rPr>
          <w:sz w:val="26"/>
          <w:szCs w:val="26"/>
        </w:rPr>
        <w:t>2∙10</w:t>
      </w:r>
      <w:r w:rsidRPr="001F1704">
        <w:rPr>
          <w:sz w:val="26"/>
          <w:szCs w:val="26"/>
          <w:vertAlign w:val="superscript"/>
        </w:rPr>
        <w:t>2</w:t>
      </w:r>
      <w:r w:rsidRPr="001F1704">
        <w:rPr>
          <w:sz w:val="26"/>
          <w:szCs w:val="26"/>
        </w:rPr>
        <w:t>+1∙10</w:t>
      </w:r>
      <w:r w:rsidRPr="001F1704">
        <w:rPr>
          <w:sz w:val="26"/>
          <w:szCs w:val="26"/>
          <w:vertAlign w:val="superscript"/>
        </w:rPr>
        <w:t>1</w:t>
      </w:r>
      <w:r w:rsidRPr="001F1704">
        <w:rPr>
          <w:sz w:val="26"/>
          <w:szCs w:val="26"/>
        </w:rPr>
        <w:t>+3∙10</w:t>
      </w:r>
      <w:r w:rsidRPr="001F1704">
        <w:rPr>
          <w:sz w:val="26"/>
          <w:szCs w:val="26"/>
          <w:vertAlign w:val="superscript"/>
        </w:rPr>
        <w:t>0</w:t>
      </w:r>
    </w:p>
    <w:p w:rsidR="001306DE" w:rsidRPr="001F1704" w:rsidRDefault="001306DE" w:rsidP="00106B05">
      <w:pPr>
        <w:pStyle w:val="ae"/>
        <w:numPr>
          <w:ilvl w:val="1"/>
          <w:numId w:val="52"/>
        </w:numPr>
        <w:spacing w:line="276" w:lineRule="auto"/>
        <w:rPr>
          <w:sz w:val="26"/>
          <w:szCs w:val="26"/>
          <w:vertAlign w:val="superscript"/>
        </w:rPr>
      </w:pPr>
      <w:r w:rsidRPr="001F1704">
        <w:rPr>
          <w:sz w:val="26"/>
          <w:szCs w:val="26"/>
        </w:rPr>
        <w:t>3∙10</w:t>
      </w:r>
      <w:r w:rsidRPr="001F1704">
        <w:rPr>
          <w:sz w:val="26"/>
          <w:szCs w:val="26"/>
          <w:vertAlign w:val="superscript"/>
        </w:rPr>
        <w:t>2</w:t>
      </w:r>
      <w:r w:rsidRPr="001F1704">
        <w:rPr>
          <w:sz w:val="26"/>
          <w:szCs w:val="26"/>
        </w:rPr>
        <w:t>+1∙10</w:t>
      </w:r>
      <w:r w:rsidRPr="001F1704">
        <w:rPr>
          <w:sz w:val="26"/>
          <w:szCs w:val="26"/>
          <w:vertAlign w:val="superscript"/>
        </w:rPr>
        <w:t>1</w:t>
      </w:r>
      <w:r w:rsidRPr="001F1704">
        <w:rPr>
          <w:sz w:val="26"/>
          <w:szCs w:val="26"/>
        </w:rPr>
        <w:t>+2∙10</w:t>
      </w:r>
      <w:r w:rsidRPr="001F1704">
        <w:rPr>
          <w:sz w:val="26"/>
          <w:szCs w:val="26"/>
          <w:vertAlign w:val="superscript"/>
        </w:rPr>
        <w:t>0</w:t>
      </w:r>
    </w:p>
    <w:p w:rsidR="001306DE" w:rsidRPr="001F1704" w:rsidRDefault="001306DE" w:rsidP="00106B05">
      <w:pPr>
        <w:pStyle w:val="ae"/>
        <w:numPr>
          <w:ilvl w:val="1"/>
          <w:numId w:val="52"/>
        </w:numPr>
        <w:spacing w:line="276" w:lineRule="auto"/>
        <w:rPr>
          <w:sz w:val="26"/>
          <w:szCs w:val="26"/>
          <w:vertAlign w:val="superscript"/>
        </w:rPr>
      </w:pPr>
      <w:r w:rsidRPr="001F1704">
        <w:rPr>
          <w:sz w:val="26"/>
          <w:szCs w:val="26"/>
        </w:rPr>
        <w:t>2∙10</w:t>
      </w:r>
      <w:r w:rsidRPr="001F1704">
        <w:rPr>
          <w:sz w:val="26"/>
          <w:szCs w:val="26"/>
          <w:vertAlign w:val="superscript"/>
        </w:rPr>
        <w:t>3</w:t>
      </w:r>
      <w:r w:rsidRPr="001F1704">
        <w:rPr>
          <w:sz w:val="26"/>
          <w:szCs w:val="26"/>
        </w:rPr>
        <w:t>+1∙10</w:t>
      </w:r>
      <w:r w:rsidRPr="001F1704">
        <w:rPr>
          <w:sz w:val="26"/>
          <w:szCs w:val="26"/>
          <w:vertAlign w:val="superscript"/>
        </w:rPr>
        <w:t>2</w:t>
      </w:r>
      <w:r w:rsidRPr="001F1704">
        <w:rPr>
          <w:sz w:val="26"/>
          <w:szCs w:val="26"/>
        </w:rPr>
        <w:t>+3∙10</w:t>
      </w:r>
      <w:r w:rsidRPr="001F1704">
        <w:rPr>
          <w:sz w:val="26"/>
          <w:szCs w:val="26"/>
          <w:vertAlign w:val="superscript"/>
        </w:rPr>
        <w:t>1</w:t>
      </w:r>
    </w:p>
    <w:p w:rsidR="001306DE" w:rsidRPr="001F1704" w:rsidRDefault="001306DE" w:rsidP="00106B05">
      <w:pPr>
        <w:pStyle w:val="ae"/>
        <w:numPr>
          <w:ilvl w:val="1"/>
          <w:numId w:val="52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2∙2</w:t>
      </w:r>
      <w:r w:rsidRPr="001F1704">
        <w:rPr>
          <w:sz w:val="26"/>
          <w:szCs w:val="26"/>
          <w:vertAlign w:val="superscript"/>
        </w:rPr>
        <w:t>2</w:t>
      </w:r>
      <w:r w:rsidRPr="001F1704">
        <w:rPr>
          <w:sz w:val="26"/>
          <w:szCs w:val="26"/>
        </w:rPr>
        <w:t>+1∙2</w:t>
      </w:r>
      <w:r w:rsidRPr="001F1704">
        <w:rPr>
          <w:sz w:val="26"/>
          <w:szCs w:val="26"/>
          <w:vertAlign w:val="superscript"/>
        </w:rPr>
        <w:t>1</w:t>
      </w:r>
      <w:r w:rsidRPr="001F1704">
        <w:rPr>
          <w:sz w:val="26"/>
          <w:szCs w:val="26"/>
        </w:rPr>
        <w:t>+3∙2</w:t>
      </w:r>
      <w:r w:rsidRPr="001F1704">
        <w:rPr>
          <w:sz w:val="26"/>
          <w:szCs w:val="26"/>
          <w:vertAlign w:val="superscript"/>
        </w:rPr>
        <w:t>0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Перевести число 110001</w:t>
      </w:r>
      <w:r w:rsidRPr="001F1704">
        <w:rPr>
          <w:b/>
          <w:i/>
          <w:sz w:val="26"/>
          <w:szCs w:val="26"/>
          <w:vertAlign w:val="subscript"/>
        </w:rPr>
        <w:t>2</w:t>
      </w:r>
      <w:r w:rsidRPr="001F1704">
        <w:rPr>
          <w:b/>
          <w:i/>
          <w:sz w:val="26"/>
          <w:szCs w:val="26"/>
        </w:rPr>
        <w:t xml:space="preserve"> в десятичную систему счисления:</w:t>
      </w:r>
    </w:p>
    <w:p w:rsidR="001306DE" w:rsidRPr="001F1704" w:rsidRDefault="001306DE" w:rsidP="00106B05">
      <w:pPr>
        <w:pStyle w:val="ae"/>
        <w:numPr>
          <w:ilvl w:val="1"/>
          <w:numId w:val="53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49</w:t>
      </w:r>
    </w:p>
    <w:p w:rsidR="001306DE" w:rsidRPr="001F1704" w:rsidRDefault="001306DE" w:rsidP="00106B05">
      <w:pPr>
        <w:pStyle w:val="ae"/>
        <w:numPr>
          <w:ilvl w:val="1"/>
          <w:numId w:val="53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50</w:t>
      </w:r>
    </w:p>
    <w:p w:rsidR="001306DE" w:rsidRPr="001F1704" w:rsidRDefault="001306DE" w:rsidP="00106B05">
      <w:pPr>
        <w:pStyle w:val="ae"/>
        <w:numPr>
          <w:ilvl w:val="1"/>
          <w:numId w:val="53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25</w:t>
      </w:r>
    </w:p>
    <w:p w:rsidR="001306DE" w:rsidRPr="001F1704" w:rsidRDefault="001306DE" w:rsidP="00106B05">
      <w:pPr>
        <w:pStyle w:val="ae"/>
        <w:numPr>
          <w:ilvl w:val="1"/>
          <w:numId w:val="53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3) 51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Перевести число 101,1</w:t>
      </w:r>
      <w:r w:rsidRPr="001F1704">
        <w:rPr>
          <w:b/>
          <w:i/>
          <w:sz w:val="26"/>
          <w:szCs w:val="26"/>
          <w:vertAlign w:val="subscript"/>
        </w:rPr>
        <w:t xml:space="preserve">2 </w:t>
      </w:r>
      <w:r w:rsidRPr="001F1704">
        <w:rPr>
          <w:b/>
          <w:i/>
          <w:sz w:val="26"/>
          <w:szCs w:val="26"/>
        </w:rPr>
        <w:t>в десятичную систему счисления:</w:t>
      </w:r>
    </w:p>
    <w:p w:rsidR="001306DE" w:rsidRPr="001F1704" w:rsidRDefault="001306DE" w:rsidP="00106B05">
      <w:pPr>
        <w:pStyle w:val="ae"/>
        <w:numPr>
          <w:ilvl w:val="1"/>
          <w:numId w:val="54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5,5</w:t>
      </w:r>
    </w:p>
    <w:p w:rsidR="001306DE" w:rsidRPr="001F1704" w:rsidRDefault="001306DE" w:rsidP="00106B05">
      <w:pPr>
        <w:pStyle w:val="ae"/>
        <w:numPr>
          <w:ilvl w:val="1"/>
          <w:numId w:val="54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5,2</w:t>
      </w:r>
    </w:p>
    <w:p w:rsidR="001306DE" w:rsidRPr="001F1704" w:rsidRDefault="001306DE" w:rsidP="00106B05">
      <w:pPr>
        <w:pStyle w:val="ae"/>
        <w:numPr>
          <w:ilvl w:val="1"/>
          <w:numId w:val="54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6,5</w:t>
      </w:r>
    </w:p>
    <w:p w:rsidR="001306DE" w:rsidRPr="001F1704" w:rsidRDefault="001306DE" w:rsidP="00106B05">
      <w:pPr>
        <w:pStyle w:val="ae"/>
        <w:numPr>
          <w:ilvl w:val="1"/>
          <w:numId w:val="54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6,2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Перевести число 38</w:t>
      </w:r>
      <w:r w:rsidRPr="001F1704">
        <w:rPr>
          <w:b/>
          <w:i/>
          <w:sz w:val="26"/>
          <w:szCs w:val="26"/>
          <w:vertAlign w:val="subscript"/>
        </w:rPr>
        <w:t xml:space="preserve">10 </w:t>
      </w:r>
      <w:r w:rsidRPr="001F1704">
        <w:rPr>
          <w:b/>
          <w:i/>
          <w:sz w:val="26"/>
          <w:szCs w:val="26"/>
        </w:rPr>
        <w:t>в двоичную систему счисления:</w:t>
      </w:r>
    </w:p>
    <w:p w:rsidR="001306DE" w:rsidRPr="001F1704" w:rsidRDefault="001306DE" w:rsidP="00106B05">
      <w:pPr>
        <w:pStyle w:val="ae"/>
        <w:numPr>
          <w:ilvl w:val="1"/>
          <w:numId w:val="55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lastRenderedPageBreak/>
        <w:t>100110</w:t>
      </w:r>
    </w:p>
    <w:p w:rsidR="001306DE" w:rsidRPr="001F1704" w:rsidRDefault="001306DE" w:rsidP="00106B05">
      <w:pPr>
        <w:pStyle w:val="ae"/>
        <w:numPr>
          <w:ilvl w:val="1"/>
          <w:numId w:val="55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110110</w:t>
      </w:r>
    </w:p>
    <w:p w:rsidR="001306DE" w:rsidRPr="001F1704" w:rsidRDefault="001306DE" w:rsidP="00106B05">
      <w:pPr>
        <w:pStyle w:val="ae"/>
        <w:numPr>
          <w:ilvl w:val="1"/>
          <w:numId w:val="55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011001</w:t>
      </w:r>
    </w:p>
    <w:p w:rsidR="001306DE" w:rsidRPr="001F1704" w:rsidRDefault="001306DE" w:rsidP="00106B05">
      <w:pPr>
        <w:pStyle w:val="ae"/>
        <w:numPr>
          <w:ilvl w:val="1"/>
          <w:numId w:val="55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00110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Перевести число 132</w:t>
      </w:r>
      <w:r w:rsidRPr="001F1704">
        <w:rPr>
          <w:b/>
          <w:i/>
          <w:sz w:val="26"/>
          <w:szCs w:val="26"/>
          <w:vertAlign w:val="subscript"/>
        </w:rPr>
        <w:t>8</w:t>
      </w:r>
      <w:r w:rsidRPr="001F1704">
        <w:rPr>
          <w:b/>
          <w:i/>
          <w:sz w:val="26"/>
          <w:szCs w:val="26"/>
        </w:rPr>
        <w:t xml:space="preserve"> в десятичную систему счисления:</w:t>
      </w:r>
    </w:p>
    <w:p w:rsidR="001306DE" w:rsidRPr="001F1704" w:rsidRDefault="001306DE" w:rsidP="00106B05">
      <w:pPr>
        <w:pStyle w:val="ae"/>
        <w:numPr>
          <w:ilvl w:val="1"/>
          <w:numId w:val="56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80</w:t>
      </w:r>
    </w:p>
    <w:p w:rsidR="001306DE" w:rsidRPr="001F1704" w:rsidRDefault="001306DE" w:rsidP="00106B05">
      <w:pPr>
        <w:pStyle w:val="ae"/>
        <w:numPr>
          <w:ilvl w:val="1"/>
          <w:numId w:val="56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90</w:t>
      </w:r>
    </w:p>
    <w:p w:rsidR="001306DE" w:rsidRPr="001F1704" w:rsidRDefault="001306DE" w:rsidP="00106B05">
      <w:pPr>
        <w:pStyle w:val="ae"/>
        <w:numPr>
          <w:ilvl w:val="1"/>
          <w:numId w:val="56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45</w:t>
      </w:r>
    </w:p>
    <w:p w:rsidR="001306DE" w:rsidRPr="001F1704" w:rsidRDefault="001306DE" w:rsidP="00106B05">
      <w:pPr>
        <w:pStyle w:val="ae"/>
        <w:numPr>
          <w:ilvl w:val="1"/>
          <w:numId w:val="56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19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Перевести число 1011101</w:t>
      </w:r>
      <w:r w:rsidRPr="001F1704">
        <w:rPr>
          <w:b/>
          <w:i/>
          <w:sz w:val="26"/>
          <w:szCs w:val="26"/>
          <w:vertAlign w:val="subscript"/>
        </w:rPr>
        <w:t xml:space="preserve">2 </w:t>
      </w:r>
      <w:r w:rsidRPr="001F1704">
        <w:rPr>
          <w:b/>
          <w:i/>
          <w:sz w:val="26"/>
          <w:szCs w:val="26"/>
        </w:rPr>
        <w:t>в восьмеричную систему счисления:</w:t>
      </w:r>
    </w:p>
    <w:p w:rsidR="001306DE" w:rsidRPr="001F1704" w:rsidRDefault="001306DE" w:rsidP="00106B05">
      <w:pPr>
        <w:pStyle w:val="ae"/>
        <w:numPr>
          <w:ilvl w:val="1"/>
          <w:numId w:val="57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140</w:t>
      </w:r>
    </w:p>
    <w:p w:rsidR="001306DE" w:rsidRPr="001F1704" w:rsidRDefault="001306DE" w:rsidP="00106B05">
      <w:pPr>
        <w:pStyle w:val="ae"/>
        <w:numPr>
          <w:ilvl w:val="1"/>
          <w:numId w:val="57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531</w:t>
      </w:r>
    </w:p>
    <w:p w:rsidR="001306DE" w:rsidRPr="001F1704" w:rsidRDefault="001306DE" w:rsidP="00106B05">
      <w:pPr>
        <w:pStyle w:val="ae"/>
        <w:numPr>
          <w:ilvl w:val="1"/>
          <w:numId w:val="57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135</w:t>
      </w:r>
    </w:p>
    <w:p w:rsidR="001306DE" w:rsidRPr="001F1704" w:rsidRDefault="001306DE" w:rsidP="00106B05">
      <w:pPr>
        <w:pStyle w:val="ae"/>
        <w:numPr>
          <w:ilvl w:val="1"/>
          <w:numId w:val="57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26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Перевести число CD</w:t>
      </w:r>
      <w:r w:rsidRPr="001F1704">
        <w:rPr>
          <w:b/>
          <w:i/>
          <w:sz w:val="26"/>
          <w:szCs w:val="26"/>
          <w:vertAlign w:val="subscript"/>
        </w:rPr>
        <w:t xml:space="preserve">16 </w:t>
      </w:r>
      <w:r w:rsidRPr="001F1704">
        <w:rPr>
          <w:b/>
          <w:i/>
          <w:sz w:val="26"/>
          <w:szCs w:val="26"/>
        </w:rPr>
        <w:t>в десятичную систему счисления:</w:t>
      </w:r>
    </w:p>
    <w:p w:rsidR="001306DE" w:rsidRPr="001F1704" w:rsidRDefault="001306DE" w:rsidP="00106B05">
      <w:pPr>
        <w:pStyle w:val="ae"/>
        <w:numPr>
          <w:ilvl w:val="1"/>
          <w:numId w:val="58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502</w:t>
      </w:r>
    </w:p>
    <w:p w:rsidR="001306DE" w:rsidRPr="001F1704" w:rsidRDefault="001306DE" w:rsidP="00106B05">
      <w:pPr>
        <w:pStyle w:val="ae"/>
        <w:numPr>
          <w:ilvl w:val="1"/>
          <w:numId w:val="58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65</w:t>
      </w:r>
    </w:p>
    <w:p w:rsidR="001306DE" w:rsidRPr="001F1704" w:rsidRDefault="001306DE" w:rsidP="00106B05">
      <w:pPr>
        <w:pStyle w:val="ae"/>
        <w:numPr>
          <w:ilvl w:val="1"/>
          <w:numId w:val="58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520</w:t>
      </w:r>
    </w:p>
    <w:p w:rsidR="001306DE" w:rsidRPr="001F1704" w:rsidRDefault="001306DE" w:rsidP="00106B05">
      <w:pPr>
        <w:pStyle w:val="ae"/>
        <w:numPr>
          <w:ilvl w:val="1"/>
          <w:numId w:val="58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205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Перевести число 23</w:t>
      </w:r>
      <w:r w:rsidRPr="001F1704">
        <w:rPr>
          <w:b/>
          <w:i/>
          <w:sz w:val="26"/>
          <w:szCs w:val="26"/>
          <w:vertAlign w:val="subscript"/>
        </w:rPr>
        <w:t>10</w:t>
      </w:r>
      <w:r w:rsidRPr="001F1704">
        <w:rPr>
          <w:b/>
          <w:i/>
          <w:sz w:val="26"/>
          <w:szCs w:val="26"/>
        </w:rPr>
        <w:t xml:space="preserve"> в 16-ричную систему счисления:</w:t>
      </w:r>
    </w:p>
    <w:p w:rsidR="001306DE" w:rsidRPr="001F1704" w:rsidRDefault="001306DE" w:rsidP="00106B05">
      <w:pPr>
        <w:pStyle w:val="ae"/>
        <w:numPr>
          <w:ilvl w:val="1"/>
          <w:numId w:val="59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7</w:t>
      </w:r>
    </w:p>
    <w:p w:rsidR="001306DE" w:rsidRPr="001F1704" w:rsidRDefault="001306DE" w:rsidP="00106B05">
      <w:pPr>
        <w:pStyle w:val="ae"/>
        <w:numPr>
          <w:ilvl w:val="1"/>
          <w:numId w:val="59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13</w:t>
      </w:r>
    </w:p>
    <w:p w:rsidR="001306DE" w:rsidRPr="001F1704" w:rsidRDefault="001306DE" w:rsidP="00106B05">
      <w:pPr>
        <w:pStyle w:val="ae"/>
        <w:numPr>
          <w:ilvl w:val="1"/>
          <w:numId w:val="59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54</w:t>
      </w:r>
    </w:p>
    <w:p w:rsidR="001306DE" w:rsidRPr="001F1704" w:rsidRDefault="001306DE" w:rsidP="00106B05">
      <w:pPr>
        <w:pStyle w:val="ae"/>
        <w:numPr>
          <w:ilvl w:val="1"/>
          <w:numId w:val="59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17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Перевести число 110111</w:t>
      </w:r>
      <w:r w:rsidRPr="001F1704">
        <w:rPr>
          <w:b/>
          <w:i/>
          <w:sz w:val="26"/>
          <w:szCs w:val="26"/>
          <w:vertAlign w:val="subscript"/>
        </w:rPr>
        <w:t xml:space="preserve">2 </w:t>
      </w:r>
      <w:r w:rsidRPr="001F1704">
        <w:rPr>
          <w:b/>
          <w:i/>
          <w:sz w:val="26"/>
          <w:szCs w:val="26"/>
        </w:rPr>
        <w:t>в 16-ричную систему счисления:</w:t>
      </w:r>
    </w:p>
    <w:p w:rsidR="001306DE" w:rsidRPr="001F1704" w:rsidRDefault="001306DE" w:rsidP="00106B05">
      <w:pPr>
        <w:pStyle w:val="ae"/>
        <w:numPr>
          <w:ilvl w:val="1"/>
          <w:numId w:val="60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23</w:t>
      </w:r>
    </w:p>
    <w:p w:rsidR="001306DE" w:rsidRPr="001F1704" w:rsidRDefault="001306DE" w:rsidP="00106B05">
      <w:pPr>
        <w:pStyle w:val="ae"/>
        <w:numPr>
          <w:ilvl w:val="1"/>
          <w:numId w:val="60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45</w:t>
      </w:r>
    </w:p>
    <w:p w:rsidR="001306DE" w:rsidRPr="001F1704" w:rsidRDefault="001306DE" w:rsidP="00106B05">
      <w:pPr>
        <w:pStyle w:val="ae"/>
        <w:numPr>
          <w:ilvl w:val="1"/>
          <w:numId w:val="60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37</w:t>
      </w:r>
    </w:p>
    <w:p w:rsidR="001306DE" w:rsidRPr="001F1704" w:rsidRDefault="001306DE" w:rsidP="00106B05">
      <w:pPr>
        <w:pStyle w:val="ae"/>
        <w:numPr>
          <w:ilvl w:val="1"/>
          <w:numId w:val="60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54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Перевести число 3C</w:t>
      </w:r>
      <w:r w:rsidRPr="001F1704">
        <w:rPr>
          <w:b/>
          <w:i/>
          <w:sz w:val="26"/>
          <w:szCs w:val="26"/>
          <w:vertAlign w:val="subscript"/>
        </w:rPr>
        <w:t xml:space="preserve">16 </w:t>
      </w:r>
      <w:r w:rsidRPr="001F1704">
        <w:rPr>
          <w:b/>
          <w:i/>
          <w:sz w:val="26"/>
          <w:szCs w:val="26"/>
        </w:rPr>
        <w:t>в восьмеричную систему счисления:</w:t>
      </w:r>
    </w:p>
    <w:p w:rsidR="001306DE" w:rsidRPr="001F1704" w:rsidRDefault="001306DE" w:rsidP="00106B05">
      <w:pPr>
        <w:pStyle w:val="ae"/>
        <w:numPr>
          <w:ilvl w:val="1"/>
          <w:numId w:val="61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25</w:t>
      </w:r>
    </w:p>
    <w:p w:rsidR="001306DE" w:rsidRPr="001F1704" w:rsidRDefault="001306DE" w:rsidP="00106B05">
      <w:pPr>
        <w:pStyle w:val="ae"/>
        <w:numPr>
          <w:ilvl w:val="1"/>
          <w:numId w:val="61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47</w:t>
      </w:r>
    </w:p>
    <w:p w:rsidR="001306DE" w:rsidRPr="001F1704" w:rsidRDefault="001306DE" w:rsidP="00106B05">
      <w:pPr>
        <w:pStyle w:val="ae"/>
        <w:numPr>
          <w:ilvl w:val="1"/>
          <w:numId w:val="61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71</w:t>
      </w:r>
    </w:p>
    <w:p w:rsidR="001306DE" w:rsidRPr="001F1704" w:rsidRDefault="001306DE" w:rsidP="00106B05">
      <w:pPr>
        <w:pStyle w:val="ae"/>
        <w:numPr>
          <w:ilvl w:val="1"/>
          <w:numId w:val="61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74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sz w:val="26"/>
          <w:szCs w:val="26"/>
        </w:rPr>
      </w:pPr>
      <w:r w:rsidRPr="001F1704">
        <w:rPr>
          <w:b/>
          <w:i/>
          <w:sz w:val="26"/>
          <w:szCs w:val="26"/>
        </w:rPr>
        <w:t>Перевести число 37</w:t>
      </w:r>
      <w:r w:rsidRPr="001F1704">
        <w:rPr>
          <w:b/>
          <w:i/>
          <w:sz w:val="26"/>
          <w:szCs w:val="26"/>
          <w:vertAlign w:val="subscript"/>
        </w:rPr>
        <w:t>8</w:t>
      </w:r>
      <w:r w:rsidRPr="001F1704">
        <w:rPr>
          <w:b/>
          <w:i/>
          <w:sz w:val="26"/>
          <w:szCs w:val="26"/>
        </w:rPr>
        <w:t xml:space="preserve"> в десятичную систему счисления:</w:t>
      </w:r>
    </w:p>
    <w:p w:rsidR="001306DE" w:rsidRPr="001F1704" w:rsidRDefault="001306DE" w:rsidP="00106B05">
      <w:pPr>
        <w:pStyle w:val="ae"/>
        <w:numPr>
          <w:ilvl w:val="1"/>
          <w:numId w:val="62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52</w:t>
      </w:r>
    </w:p>
    <w:p w:rsidR="001306DE" w:rsidRPr="001F1704" w:rsidRDefault="001306DE" w:rsidP="00106B05">
      <w:pPr>
        <w:pStyle w:val="ae"/>
        <w:numPr>
          <w:ilvl w:val="1"/>
          <w:numId w:val="62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13</w:t>
      </w:r>
    </w:p>
    <w:p w:rsidR="001306DE" w:rsidRPr="001F1704" w:rsidRDefault="001306DE" w:rsidP="00106B05">
      <w:pPr>
        <w:pStyle w:val="ae"/>
        <w:numPr>
          <w:ilvl w:val="1"/>
          <w:numId w:val="62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31</w:t>
      </w:r>
    </w:p>
    <w:p w:rsidR="001306DE" w:rsidRPr="001F1704" w:rsidRDefault="001306DE" w:rsidP="00106B05">
      <w:pPr>
        <w:pStyle w:val="ae"/>
        <w:numPr>
          <w:ilvl w:val="1"/>
          <w:numId w:val="62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12</w:t>
      </w:r>
    </w:p>
    <w:p w:rsidR="001306DE" w:rsidRPr="001F1704" w:rsidRDefault="001306DE" w:rsidP="00106B05">
      <w:pPr>
        <w:pStyle w:val="ae"/>
        <w:numPr>
          <w:ilvl w:val="0"/>
          <w:numId w:val="26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Перевести число 13</w:t>
      </w:r>
      <w:r w:rsidRPr="001F1704">
        <w:rPr>
          <w:b/>
          <w:i/>
          <w:sz w:val="26"/>
          <w:szCs w:val="26"/>
          <w:vertAlign w:val="subscript"/>
        </w:rPr>
        <w:t>8</w:t>
      </w:r>
      <w:r w:rsidRPr="001F1704">
        <w:rPr>
          <w:b/>
          <w:i/>
          <w:sz w:val="26"/>
          <w:szCs w:val="26"/>
        </w:rPr>
        <w:t xml:space="preserve"> в 16-ричную систему счисления:</w:t>
      </w:r>
    </w:p>
    <w:p w:rsidR="001306DE" w:rsidRPr="001F1704" w:rsidRDefault="001306DE" w:rsidP="00106B05">
      <w:pPr>
        <w:pStyle w:val="ae"/>
        <w:numPr>
          <w:ilvl w:val="1"/>
          <w:numId w:val="63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  <w:lang w:val="en-US"/>
        </w:rPr>
        <w:t>D</w:t>
      </w:r>
    </w:p>
    <w:p w:rsidR="001306DE" w:rsidRPr="001F1704" w:rsidRDefault="001306DE" w:rsidP="00106B05">
      <w:pPr>
        <w:pStyle w:val="ae"/>
        <w:numPr>
          <w:ilvl w:val="1"/>
          <w:numId w:val="63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  <w:lang w:val="en-US"/>
        </w:rPr>
        <w:t>A</w:t>
      </w:r>
    </w:p>
    <w:p w:rsidR="001306DE" w:rsidRPr="001F1704" w:rsidRDefault="001306DE" w:rsidP="00106B05">
      <w:pPr>
        <w:pStyle w:val="ae"/>
        <w:numPr>
          <w:ilvl w:val="1"/>
          <w:numId w:val="63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  <w:lang w:val="en-US"/>
        </w:rPr>
        <w:lastRenderedPageBreak/>
        <w:t>C</w:t>
      </w:r>
    </w:p>
    <w:p w:rsidR="001306DE" w:rsidRPr="001F1704" w:rsidRDefault="001306DE" w:rsidP="00106B05">
      <w:pPr>
        <w:pStyle w:val="ae"/>
        <w:numPr>
          <w:ilvl w:val="1"/>
          <w:numId w:val="63"/>
        </w:numPr>
        <w:spacing w:line="276" w:lineRule="auto"/>
        <w:rPr>
          <w:sz w:val="26"/>
          <w:szCs w:val="26"/>
        </w:rPr>
      </w:pPr>
      <w:r w:rsidRPr="001F1704">
        <w:rPr>
          <w:sz w:val="26"/>
          <w:szCs w:val="26"/>
          <w:lang w:val="en-US"/>
        </w:rPr>
        <w:t>B</w:t>
      </w:r>
    </w:p>
    <w:p w:rsidR="00147A52" w:rsidRPr="00D0087A" w:rsidRDefault="00147A52" w:rsidP="00147A52">
      <w:pPr>
        <w:rPr>
          <w:sz w:val="16"/>
          <w:szCs w:val="16"/>
          <w:lang w:eastAsia="en-US"/>
        </w:rPr>
      </w:pPr>
    </w:p>
    <w:p w:rsidR="00147A52" w:rsidRPr="007F59E3" w:rsidRDefault="00147A52" w:rsidP="00147A52">
      <w:pPr>
        <w:spacing w:after="0"/>
        <w:ind w:left="720"/>
        <w:rPr>
          <w:rFonts w:ascii="Times New Roman" w:hAnsi="Times New Roman" w:cs="Times New Roman"/>
          <w:b/>
          <w:sz w:val="26"/>
          <w:szCs w:val="26"/>
          <w:lang w:eastAsia="en-US"/>
        </w:rPr>
      </w:pP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Ответы к Тесту </w:t>
      </w:r>
      <w:r w:rsidR="00D0087A"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>3</w:t>
      </w: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: </w:t>
      </w:r>
    </w:p>
    <w:tbl>
      <w:tblPr>
        <w:tblStyle w:val="af6"/>
        <w:tblW w:w="10357" w:type="dxa"/>
        <w:tblInd w:w="-318" w:type="dxa"/>
        <w:tblLayout w:type="fixed"/>
        <w:tblLook w:val="04A0"/>
      </w:tblPr>
      <w:tblGrid>
        <w:gridCol w:w="2269"/>
        <w:gridCol w:w="567"/>
        <w:gridCol w:w="1276"/>
        <w:gridCol w:w="992"/>
        <w:gridCol w:w="2306"/>
        <w:gridCol w:w="574"/>
        <w:gridCol w:w="612"/>
        <w:gridCol w:w="648"/>
        <w:gridCol w:w="538"/>
        <w:gridCol w:w="575"/>
      </w:tblGrid>
      <w:tr w:rsidR="000D0F79" w:rsidRPr="00AE117B" w:rsidTr="000D0F79">
        <w:tc>
          <w:tcPr>
            <w:tcW w:w="2269" w:type="dxa"/>
          </w:tcPr>
          <w:p w:rsidR="000D0F79" w:rsidRPr="00AE117B" w:rsidRDefault="000D0F79" w:rsidP="00FB66B6">
            <w:pPr>
              <w:rPr>
                <w:sz w:val="26"/>
                <w:szCs w:val="26"/>
                <w:lang w:eastAsia="en-US"/>
              </w:rPr>
            </w:pPr>
            <w:r w:rsidRPr="00AE117B">
              <w:rPr>
                <w:sz w:val="26"/>
                <w:szCs w:val="26"/>
                <w:lang w:eastAsia="en-US"/>
              </w:rPr>
              <w:t>1</w:t>
            </w:r>
          </w:p>
        </w:tc>
        <w:tc>
          <w:tcPr>
            <w:tcW w:w="567" w:type="dxa"/>
          </w:tcPr>
          <w:p w:rsidR="000D0F79" w:rsidRPr="00AE117B" w:rsidRDefault="000D0F79" w:rsidP="00FB66B6">
            <w:pPr>
              <w:rPr>
                <w:sz w:val="26"/>
                <w:szCs w:val="26"/>
                <w:lang w:eastAsia="en-US"/>
              </w:rPr>
            </w:pPr>
            <w:r w:rsidRPr="00AE117B">
              <w:rPr>
                <w:sz w:val="26"/>
                <w:szCs w:val="26"/>
                <w:lang w:eastAsia="en-US"/>
              </w:rPr>
              <w:t>2</w:t>
            </w:r>
          </w:p>
        </w:tc>
        <w:tc>
          <w:tcPr>
            <w:tcW w:w="1276" w:type="dxa"/>
          </w:tcPr>
          <w:p w:rsidR="000D0F79" w:rsidRPr="00AE117B" w:rsidRDefault="000D0F79" w:rsidP="00FB66B6">
            <w:pPr>
              <w:rPr>
                <w:sz w:val="26"/>
                <w:szCs w:val="26"/>
                <w:lang w:eastAsia="en-US"/>
              </w:rPr>
            </w:pPr>
            <w:r w:rsidRPr="00AE117B">
              <w:rPr>
                <w:sz w:val="26"/>
                <w:szCs w:val="26"/>
                <w:lang w:eastAsia="en-US"/>
              </w:rPr>
              <w:t>3</w:t>
            </w:r>
          </w:p>
        </w:tc>
        <w:tc>
          <w:tcPr>
            <w:tcW w:w="992" w:type="dxa"/>
          </w:tcPr>
          <w:p w:rsidR="000D0F79" w:rsidRPr="00AE117B" w:rsidRDefault="000D0F79" w:rsidP="00FB66B6">
            <w:pPr>
              <w:rPr>
                <w:sz w:val="26"/>
                <w:szCs w:val="26"/>
                <w:lang w:eastAsia="en-US"/>
              </w:rPr>
            </w:pPr>
            <w:r w:rsidRPr="00AE117B">
              <w:rPr>
                <w:sz w:val="26"/>
                <w:szCs w:val="26"/>
                <w:lang w:eastAsia="en-US"/>
              </w:rPr>
              <w:t>4</w:t>
            </w:r>
          </w:p>
        </w:tc>
        <w:tc>
          <w:tcPr>
            <w:tcW w:w="2306" w:type="dxa"/>
          </w:tcPr>
          <w:p w:rsidR="000D0F79" w:rsidRPr="00AE117B" w:rsidRDefault="000D0F79" w:rsidP="00FB66B6">
            <w:pPr>
              <w:rPr>
                <w:sz w:val="26"/>
                <w:szCs w:val="26"/>
                <w:lang w:eastAsia="en-US"/>
              </w:rPr>
            </w:pPr>
            <w:r w:rsidRPr="00AE117B">
              <w:rPr>
                <w:sz w:val="26"/>
                <w:szCs w:val="26"/>
                <w:lang w:eastAsia="en-US"/>
              </w:rPr>
              <w:t>5</w:t>
            </w:r>
          </w:p>
        </w:tc>
        <w:tc>
          <w:tcPr>
            <w:tcW w:w="574" w:type="dxa"/>
          </w:tcPr>
          <w:p w:rsidR="000D0F79" w:rsidRPr="00AE117B" w:rsidRDefault="000D0F79" w:rsidP="00FB66B6">
            <w:pPr>
              <w:rPr>
                <w:sz w:val="26"/>
                <w:szCs w:val="26"/>
                <w:lang w:eastAsia="en-US"/>
              </w:rPr>
            </w:pPr>
            <w:r w:rsidRPr="00AE117B">
              <w:rPr>
                <w:sz w:val="26"/>
                <w:szCs w:val="26"/>
                <w:lang w:eastAsia="en-US"/>
              </w:rPr>
              <w:t>6</w:t>
            </w:r>
          </w:p>
        </w:tc>
        <w:tc>
          <w:tcPr>
            <w:tcW w:w="612" w:type="dxa"/>
          </w:tcPr>
          <w:p w:rsidR="000D0F79" w:rsidRPr="00AE117B" w:rsidRDefault="000D0F79" w:rsidP="00FB66B6">
            <w:pPr>
              <w:rPr>
                <w:sz w:val="26"/>
                <w:szCs w:val="26"/>
                <w:lang w:eastAsia="en-US"/>
              </w:rPr>
            </w:pPr>
            <w:r w:rsidRPr="00AE117B">
              <w:rPr>
                <w:sz w:val="26"/>
                <w:szCs w:val="26"/>
                <w:lang w:eastAsia="en-US"/>
              </w:rPr>
              <w:t>7</w:t>
            </w:r>
          </w:p>
        </w:tc>
        <w:tc>
          <w:tcPr>
            <w:tcW w:w="648" w:type="dxa"/>
          </w:tcPr>
          <w:p w:rsidR="000D0F79" w:rsidRPr="00AE117B" w:rsidRDefault="000D0F79" w:rsidP="00FB66B6">
            <w:pPr>
              <w:rPr>
                <w:sz w:val="26"/>
                <w:szCs w:val="26"/>
                <w:lang w:eastAsia="en-US"/>
              </w:rPr>
            </w:pPr>
            <w:r w:rsidRPr="00AE117B">
              <w:rPr>
                <w:sz w:val="26"/>
                <w:szCs w:val="26"/>
                <w:lang w:eastAsia="en-US"/>
              </w:rPr>
              <w:t>8</w:t>
            </w:r>
          </w:p>
        </w:tc>
        <w:tc>
          <w:tcPr>
            <w:tcW w:w="538" w:type="dxa"/>
          </w:tcPr>
          <w:p w:rsidR="000D0F79" w:rsidRPr="00AE117B" w:rsidRDefault="000D0F79" w:rsidP="00FB66B6">
            <w:pPr>
              <w:rPr>
                <w:sz w:val="26"/>
                <w:szCs w:val="26"/>
                <w:lang w:eastAsia="en-US"/>
              </w:rPr>
            </w:pPr>
            <w:r w:rsidRPr="00AE117B">
              <w:rPr>
                <w:sz w:val="26"/>
                <w:szCs w:val="26"/>
                <w:lang w:eastAsia="en-US"/>
              </w:rPr>
              <w:t>9</w:t>
            </w:r>
          </w:p>
        </w:tc>
        <w:tc>
          <w:tcPr>
            <w:tcW w:w="575" w:type="dxa"/>
          </w:tcPr>
          <w:p w:rsidR="000D0F79" w:rsidRPr="00AE117B" w:rsidRDefault="000D0F79" w:rsidP="00FB66B6">
            <w:pPr>
              <w:rPr>
                <w:sz w:val="26"/>
                <w:szCs w:val="26"/>
                <w:lang w:eastAsia="en-US"/>
              </w:rPr>
            </w:pPr>
            <w:r w:rsidRPr="00AE117B">
              <w:rPr>
                <w:sz w:val="26"/>
                <w:szCs w:val="26"/>
                <w:lang w:eastAsia="en-US"/>
              </w:rPr>
              <w:t>10</w:t>
            </w:r>
          </w:p>
        </w:tc>
      </w:tr>
      <w:tr w:rsidR="000D0F79" w:rsidRPr="00AE117B" w:rsidTr="000D0F79">
        <w:trPr>
          <w:trHeight w:val="376"/>
        </w:trPr>
        <w:tc>
          <w:tcPr>
            <w:tcW w:w="2269" w:type="dxa"/>
          </w:tcPr>
          <w:p w:rsidR="000D0F79" w:rsidRPr="00AE117B" w:rsidRDefault="000D0F79" w:rsidP="00FB66B6">
            <w:pPr>
              <w:rPr>
                <w:b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г</w:t>
            </w:r>
          </w:p>
        </w:tc>
        <w:tc>
          <w:tcPr>
            <w:tcW w:w="567" w:type="dxa"/>
          </w:tcPr>
          <w:p w:rsidR="000D0F79" w:rsidRPr="00AE117B" w:rsidRDefault="000D0F79" w:rsidP="00FB66B6">
            <w:pPr>
              <w:rPr>
                <w:b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1276" w:type="dxa"/>
          </w:tcPr>
          <w:p w:rsidR="000D0F79" w:rsidRPr="00AE117B" w:rsidRDefault="000D0F79" w:rsidP="00FB66B6">
            <w:pPr>
              <w:rPr>
                <w:b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а, в, г, е</w:t>
            </w:r>
          </w:p>
        </w:tc>
        <w:tc>
          <w:tcPr>
            <w:tcW w:w="992" w:type="dxa"/>
          </w:tcPr>
          <w:p w:rsidR="000D0F79" w:rsidRPr="00AE117B" w:rsidRDefault="000D0F79" w:rsidP="00FB66B6">
            <w:pPr>
              <w:rPr>
                <w:b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2306" w:type="dxa"/>
          </w:tcPr>
          <w:p w:rsidR="000D0F79" w:rsidRPr="00AE117B" w:rsidRDefault="000D0F79" w:rsidP="00FB66B6">
            <w:pPr>
              <w:rPr>
                <w:b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информатизация</w:t>
            </w:r>
          </w:p>
        </w:tc>
        <w:tc>
          <w:tcPr>
            <w:tcW w:w="574" w:type="dxa"/>
          </w:tcPr>
          <w:p w:rsidR="000D0F79" w:rsidRPr="00AE117B" w:rsidRDefault="000D0F79" w:rsidP="00FB66B6">
            <w:pPr>
              <w:rPr>
                <w:b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в</w:t>
            </w:r>
          </w:p>
        </w:tc>
        <w:tc>
          <w:tcPr>
            <w:tcW w:w="612" w:type="dxa"/>
          </w:tcPr>
          <w:p w:rsidR="000D0F79" w:rsidRPr="00AE117B" w:rsidRDefault="000D0F79" w:rsidP="00FB66B6">
            <w:pPr>
              <w:rPr>
                <w:b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в</w:t>
            </w:r>
          </w:p>
        </w:tc>
        <w:tc>
          <w:tcPr>
            <w:tcW w:w="648" w:type="dxa"/>
          </w:tcPr>
          <w:p w:rsidR="000D0F79" w:rsidRPr="00AE117B" w:rsidRDefault="000D0F79" w:rsidP="00FB66B6">
            <w:pPr>
              <w:rPr>
                <w:b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г</w:t>
            </w:r>
          </w:p>
        </w:tc>
        <w:tc>
          <w:tcPr>
            <w:tcW w:w="538" w:type="dxa"/>
          </w:tcPr>
          <w:p w:rsidR="000D0F79" w:rsidRPr="00AE117B" w:rsidRDefault="000D0F79" w:rsidP="00FB66B6">
            <w:pPr>
              <w:pStyle w:val="aff0"/>
              <w:spacing w:line="276" w:lineRule="auto"/>
              <w:jc w:val="both"/>
              <w:rPr>
                <w:b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 w:cs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575" w:type="dxa"/>
          </w:tcPr>
          <w:p w:rsidR="000D0F79" w:rsidRPr="00AE117B" w:rsidRDefault="000D0F79" w:rsidP="00FB66B6">
            <w:pPr>
              <w:rPr>
                <w:b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24</w:t>
            </w:r>
          </w:p>
        </w:tc>
      </w:tr>
      <w:tr w:rsidR="000D0F79" w:rsidRPr="00E36A8C" w:rsidTr="000D0F79">
        <w:tc>
          <w:tcPr>
            <w:tcW w:w="2269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E36A8C"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11</w:t>
            </w:r>
          </w:p>
        </w:tc>
        <w:tc>
          <w:tcPr>
            <w:tcW w:w="567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12</w:t>
            </w:r>
          </w:p>
        </w:tc>
        <w:tc>
          <w:tcPr>
            <w:tcW w:w="1276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13</w:t>
            </w:r>
          </w:p>
        </w:tc>
        <w:tc>
          <w:tcPr>
            <w:tcW w:w="992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14</w:t>
            </w:r>
          </w:p>
        </w:tc>
        <w:tc>
          <w:tcPr>
            <w:tcW w:w="2306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15</w:t>
            </w:r>
          </w:p>
        </w:tc>
        <w:tc>
          <w:tcPr>
            <w:tcW w:w="574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16</w:t>
            </w:r>
          </w:p>
        </w:tc>
        <w:tc>
          <w:tcPr>
            <w:tcW w:w="612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17</w:t>
            </w:r>
          </w:p>
        </w:tc>
        <w:tc>
          <w:tcPr>
            <w:tcW w:w="648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18</w:t>
            </w:r>
          </w:p>
        </w:tc>
        <w:tc>
          <w:tcPr>
            <w:tcW w:w="538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19</w:t>
            </w:r>
          </w:p>
        </w:tc>
        <w:tc>
          <w:tcPr>
            <w:tcW w:w="575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20</w:t>
            </w:r>
          </w:p>
        </w:tc>
      </w:tr>
      <w:tr w:rsidR="000D0F79" w:rsidRPr="00E36A8C" w:rsidTr="000D0F79">
        <w:trPr>
          <w:trHeight w:val="415"/>
        </w:trPr>
        <w:tc>
          <w:tcPr>
            <w:tcW w:w="2269" w:type="dxa"/>
          </w:tcPr>
          <w:p w:rsidR="000D0F79" w:rsidRPr="00E36A8C" w:rsidRDefault="000D0F79" w:rsidP="000D0F79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sz w:val="26"/>
                <w:szCs w:val="26"/>
              </w:rPr>
              <w:t>а-2,б-3,в-4,г-5</w:t>
            </w:r>
          </w:p>
        </w:tc>
        <w:tc>
          <w:tcPr>
            <w:tcW w:w="567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б</w:t>
            </w:r>
          </w:p>
        </w:tc>
        <w:tc>
          <w:tcPr>
            <w:tcW w:w="1276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992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15360</w:t>
            </w:r>
          </w:p>
        </w:tc>
        <w:tc>
          <w:tcPr>
            <w:tcW w:w="2306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б</w:t>
            </w:r>
          </w:p>
        </w:tc>
        <w:tc>
          <w:tcPr>
            <w:tcW w:w="574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612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г</w:t>
            </w:r>
          </w:p>
        </w:tc>
        <w:tc>
          <w:tcPr>
            <w:tcW w:w="648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б</w:t>
            </w:r>
          </w:p>
        </w:tc>
        <w:tc>
          <w:tcPr>
            <w:tcW w:w="538" w:type="dxa"/>
          </w:tcPr>
          <w:p w:rsidR="000D0F79" w:rsidRPr="00E36A8C" w:rsidRDefault="000D0F79" w:rsidP="000D0F79">
            <w:pPr>
              <w:pStyle w:val="ae"/>
              <w:shd w:val="clear" w:color="auto" w:fill="FFFFFF"/>
              <w:spacing w:line="276" w:lineRule="auto"/>
              <w:ind w:left="5"/>
              <w:jc w:val="center"/>
              <w:rPr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в</w:t>
            </w:r>
          </w:p>
        </w:tc>
        <w:tc>
          <w:tcPr>
            <w:tcW w:w="575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</w:t>
            </w:r>
          </w:p>
        </w:tc>
      </w:tr>
      <w:tr w:rsidR="000D0F79" w:rsidRPr="00E36A8C" w:rsidTr="000D0F79">
        <w:tc>
          <w:tcPr>
            <w:tcW w:w="2269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21</w:t>
            </w:r>
          </w:p>
        </w:tc>
        <w:tc>
          <w:tcPr>
            <w:tcW w:w="567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22</w:t>
            </w:r>
          </w:p>
        </w:tc>
        <w:tc>
          <w:tcPr>
            <w:tcW w:w="1276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23</w:t>
            </w:r>
          </w:p>
        </w:tc>
        <w:tc>
          <w:tcPr>
            <w:tcW w:w="992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24</w:t>
            </w:r>
          </w:p>
        </w:tc>
        <w:tc>
          <w:tcPr>
            <w:tcW w:w="2306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25</w:t>
            </w:r>
          </w:p>
        </w:tc>
        <w:tc>
          <w:tcPr>
            <w:tcW w:w="574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26</w:t>
            </w:r>
          </w:p>
        </w:tc>
        <w:tc>
          <w:tcPr>
            <w:tcW w:w="612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27</w:t>
            </w:r>
          </w:p>
        </w:tc>
        <w:tc>
          <w:tcPr>
            <w:tcW w:w="648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28</w:t>
            </w:r>
          </w:p>
        </w:tc>
        <w:tc>
          <w:tcPr>
            <w:tcW w:w="538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29</w:t>
            </w:r>
          </w:p>
        </w:tc>
        <w:tc>
          <w:tcPr>
            <w:tcW w:w="575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30</w:t>
            </w:r>
          </w:p>
        </w:tc>
      </w:tr>
      <w:tr w:rsidR="000D0F79" w:rsidRPr="00E36A8C" w:rsidTr="000D0F79">
        <w:tc>
          <w:tcPr>
            <w:tcW w:w="2269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б</w:t>
            </w:r>
          </w:p>
        </w:tc>
        <w:tc>
          <w:tcPr>
            <w:tcW w:w="567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б</w:t>
            </w:r>
          </w:p>
        </w:tc>
        <w:tc>
          <w:tcPr>
            <w:tcW w:w="1276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г</w:t>
            </w:r>
          </w:p>
        </w:tc>
        <w:tc>
          <w:tcPr>
            <w:tcW w:w="992" w:type="dxa"/>
          </w:tcPr>
          <w:p w:rsidR="000D0F79" w:rsidRPr="00E36A8C" w:rsidRDefault="000D0F79" w:rsidP="00D0087A">
            <w:pPr>
              <w:pStyle w:val="ae"/>
              <w:shd w:val="clear" w:color="auto" w:fill="FFFFFF"/>
              <w:spacing w:line="276" w:lineRule="auto"/>
              <w:ind w:left="34"/>
              <w:rPr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г</w:t>
            </w:r>
          </w:p>
        </w:tc>
        <w:tc>
          <w:tcPr>
            <w:tcW w:w="2306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б</w:t>
            </w:r>
          </w:p>
        </w:tc>
        <w:tc>
          <w:tcPr>
            <w:tcW w:w="574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612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г</w:t>
            </w:r>
          </w:p>
        </w:tc>
        <w:tc>
          <w:tcPr>
            <w:tcW w:w="648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в</w:t>
            </w:r>
          </w:p>
        </w:tc>
        <w:tc>
          <w:tcPr>
            <w:tcW w:w="538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575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г</w:t>
            </w:r>
          </w:p>
        </w:tc>
      </w:tr>
      <w:tr w:rsidR="000D0F79" w:rsidRPr="00E36A8C" w:rsidTr="000D0F79">
        <w:tc>
          <w:tcPr>
            <w:tcW w:w="2269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31</w:t>
            </w:r>
          </w:p>
        </w:tc>
        <w:tc>
          <w:tcPr>
            <w:tcW w:w="567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32</w:t>
            </w:r>
          </w:p>
        </w:tc>
        <w:tc>
          <w:tcPr>
            <w:tcW w:w="1276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33</w:t>
            </w:r>
          </w:p>
        </w:tc>
        <w:tc>
          <w:tcPr>
            <w:tcW w:w="992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34</w:t>
            </w:r>
          </w:p>
        </w:tc>
        <w:tc>
          <w:tcPr>
            <w:tcW w:w="2306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35</w:t>
            </w:r>
          </w:p>
        </w:tc>
        <w:tc>
          <w:tcPr>
            <w:tcW w:w="574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36</w:t>
            </w:r>
          </w:p>
        </w:tc>
        <w:tc>
          <w:tcPr>
            <w:tcW w:w="612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37</w:t>
            </w:r>
          </w:p>
        </w:tc>
        <w:tc>
          <w:tcPr>
            <w:tcW w:w="648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38</w:t>
            </w:r>
          </w:p>
        </w:tc>
        <w:tc>
          <w:tcPr>
            <w:tcW w:w="538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39</w:t>
            </w:r>
          </w:p>
        </w:tc>
        <w:tc>
          <w:tcPr>
            <w:tcW w:w="575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40</w:t>
            </w:r>
          </w:p>
        </w:tc>
      </w:tr>
      <w:tr w:rsidR="000D0F79" w:rsidRPr="00E36A8C" w:rsidTr="000D0F79">
        <w:tc>
          <w:tcPr>
            <w:tcW w:w="2269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567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1276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992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2306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б</w:t>
            </w:r>
          </w:p>
        </w:tc>
        <w:tc>
          <w:tcPr>
            <w:tcW w:w="574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в</w:t>
            </w:r>
          </w:p>
        </w:tc>
        <w:tc>
          <w:tcPr>
            <w:tcW w:w="612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г</w:t>
            </w:r>
          </w:p>
        </w:tc>
        <w:tc>
          <w:tcPr>
            <w:tcW w:w="648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г</w:t>
            </w:r>
          </w:p>
        </w:tc>
        <w:tc>
          <w:tcPr>
            <w:tcW w:w="538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в</w:t>
            </w:r>
          </w:p>
        </w:tc>
        <w:tc>
          <w:tcPr>
            <w:tcW w:w="575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г</w:t>
            </w:r>
          </w:p>
        </w:tc>
      </w:tr>
      <w:tr w:rsidR="000D0F79" w:rsidRPr="00E36A8C" w:rsidTr="000D0F79">
        <w:trPr>
          <w:gridAfter w:val="6"/>
          <w:wAfter w:w="5253" w:type="dxa"/>
        </w:trPr>
        <w:tc>
          <w:tcPr>
            <w:tcW w:w="2269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41</w:t>
            </w:r>
          </w:p>
        </w:tc>
        <w:tc>
          <w:tcPr>
            <w:tcW w:w="567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в</w:t>
            </w:r>
          </w:p>
        </w:tc>
        <w:tc>
          <w:tcPr>
            <w:tcW w:w="1276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  <w:t>42</w:t>
            </w:r>
          </w:p>
        </w:tc>
        <w:tc>
          <w:tcPr>
            <w:tcW w:w="992" w:type="dxa"/>
          </w:tcPr>
          <w:p w:rsidR="000D0F79" w:rsidRPr="00E36A8C" w:rsidRDefault="000D0F79" w:rsidP="00FB66B6">
            <w:pPr>
              <w:rPr>
                <w:rFonts w:ascii="Times New Roman" w:hAnsi="Times New Roman"/>
                <w:i/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г</w:t>
            </w:r>
          </w:p>
        </w:tc>
      </w:tr>
    </w:tbl>
    <w:p w:rsidR="00147A52" w:rsidRDefault="00147A52" w:rsidP="00147A52">
      <w:pPr>
        <w:rPr>
          <w:sz w:val="26"/>
          <w:szCs w:val="26"/>
          <w:lang w:eastAsia="en-US"/>
        </w:rPr>
      </w:pPr>
    </w:p>
    <w:p w:rsidR="00330920" w:rsidRDefault="00330920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Тест №4 «Алгоритмизация и программирование »</w:t>
      </w:r>
    </w:p>
    <w:p w:rsidR="00147A52" w:rsidRPr="001F1704" w:rsidRDefault="00147A52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F21D36" w:rsidRPr="001F1704" w:rsidRDefault="00F21D36" w:rsidP="00106B05">
      <w:pPr>
        <w:pStyle w:val="ae"/>
        <w:numPr>
          <w:ilvl w:val="0"/>
          <w:numId w:val="71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Пример алгоритма  …</w:t>
      </w:r>
    </w:p>
    <w:p w:rsidR="00F21D36" w:rsidRPr="001F1704" w:rsidRDefault="00F21D36" w:rsidP="00106B05">
      <w:pPr>
        <w:numPr>
          <w:ilvl w:val="0"/>
          <w:numId w:val="67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Правила техники безопасности</w:t>
      </w:r>
    </w:p>
    <w:p w:rsidR="00F21D36" w:rsidRPr="001F1704" w:rsidRDefault="00F21D36" w:rsidP="00106B05">
      <w:pPr>
        <w:numPr>
          <w:ilvl w:val="0"/>
          <w:numId w:val="67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Расписание уроков</w:t>
      </w:r>
    </w:p>
    <w:p w:rsidR="00F21D36" w:rsidRPr="001F1704" w:rsidRDefault="00F21D36" w:rsidP="00106B05">
      <w:pPr>
        <w:numPr>
          <w:ilvl w:val="0"/>
          <w:numId w:val="67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Инструкция по получению денег  в банкомате</w:t>
      </w:r>
    </w:p>
    <w:p w:rsidR="00F21D36" w:rsidRPr="001F1704" w:rsidRDefault="00F21D36" w:rsidP="00106B05">
      <w:pPr>
        <w:numPr>
          <w:ilvl w:val="0"/>
          <w:numId w:val="67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Список класса</w:t>
      </w:r>
    </w:p>
    <w:p w:rsidR="00F21D36" w:rsidRPr="001F1704" w:rsidRDefault="00F21D36" w:rsidP="00106B05">
      <w:pPr>
        <w:pStyle w:val="ae"/>
        <w:numPr>
          <w:ilvl w:val="0"/>
          <w:numId w:val="64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Основные алгоритмические конструкции - …</w:t>
      </w:r>
    </w:p>
    <w:p w:rsidR="00F21D36" w:rsidRPr="001F1704" w:rsidRDefault="00F21D36" w:rsidP="00106B05">
      <w:pPr>
        <w:numPr>
          <w:ilvl w:val="0"/>
          <w:numId w:val="66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Прямая</w:t>
      </w:r>
    </w:p>
    <w:p w:rsidR="00F21D36" w:rsidRPr="001F1704" w:rsidRDefault="00F21D36" w:rsidP="00106B05">
      <w:pPr>
        <w:numPr>
          <w:ilvl w:val="0"/>
          <w:numId w:val="66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Линейная</w:t>
      </w:r>
    </w:p>
    <w:p w:rsidR="00F21D36" w:rsidRPr="001F1704" w:rsidRDefault="00F21D36" w:rsidP="00106B05">
      <w:pPr>
        <w:numPr>
          <w:ilvl w:val="0"/>
          <w:numId w:val="66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Разветвляющаяся</w:t>
      </w:r>
    </w:p>
    <w:p w:rsidR="00F21D36" w:rsidRPr="001F1704" w:rsidRDefault="00F21D36" w:rsidP="00106B05">
      <w:pPr>
        <w:numPr>
          <w:ilvl w:val="0"/>
          <w:numId w:val="66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Цилиндрическая</w:t>
      </w:r>
    </w:p>
    <w:p w:rsidR="00F21D36" w:rsidRPr="001F1704" w:rsidRDefault="00F21D36" w:rsidP="00106B05">
      <w:pPr>
        <w:numPr>
          <w:ilvl w:val="0"/>
          <w:numId w:val="66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Круговая</w:t>
      </w:r>
    </w:p>
    <w:p w:rsidR="00F21D36" w:rsidRPr="001F1704" w:rsidRDefault="00F21D36" w:rsidP="00106B05">
      <w:pPr>
        <w:numPr>
          <w:ilvl w:val="0"/>
          <w:numId w:val="66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Циклическая</w:t>
      </w:r>
    </w:p>
    <w:p w:rsidR="00F21D36" w:rsidRPr="001F1704" w:rsidRDefault="00F21D36" w:rsidP="00106B05">
      <w:pPr>
        <w:numPr>
          <w:ilvl w:val="0"/>
          <w:numId w:val="64"/>
        </w:numPr>
        <w:spacing w:after="0"/>
        <w:ind w:left="357" w:hanging="357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 xml:space="preserve">Соответствие операции  графическому представлению блок-схемы: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5" w:type="dxa"/>
          <w:right w:w="15" w:type="dxa"/>
        </w:tblCellMar>
        <w:tblLook w:val="0000"/>
      </w:tblPr>
      <w:tblGrid>
        <w:gridCol w:w="2891"/>
        <w:gridCol w:w="4470"/>
      </w:tblGrid>
      <w:tr w:rsidR="00F21D36" w:rsidRPr="001F1704" w:rsidTr="00125B0D">
        <w:trPr>
          <w:trHeight w:val="1443"/>
          <w:jc w:val="center"/>
        </w:trPr>
        <w:tc>
          <w:tcPr>
            <w:tcW w:w="2891" w:type="dxa"/>
            <w:vAlign w:val="center"/>
          </w:tcPr>
          <w:p w:rsidR="00F21D36" w:rsidRPr="001F1704" w:rsidRDefault="00F21D36" w:rsidP="00106B05">
            <w:pPr>
              <w:pStyle w:val="Web"/>
              <w:numPr>
                <w:ilvl w:val="3"/>
                <w:numId w:val="65"/>
              </w:numPr>
              <w:tabs>
                <w:tab w:val="clear" w:pos="0"/>
                <w:tab w:val="num" w:pos="47"/>
              </w:tabs>
              <w:spacing w:before="0" w:after="0" w:line="276" w:lineRule="auto"/>
              <w:ind w:left="189" w:firstLine="142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1F1704">
              <w:rPr>
                <w:rFonts w:ascii="Times New Roman" w:eastAsia="Times New Roman" w:hAnsi="Times New Roman"/>
                <w:sz w:val="26"/>
                <w:szCs w:val="26"/>
              </w:rPr>
              <w:t>Действие</w:t>
            </w:r>
          </w:p>
        </w:tc>
        <w:tc>
          <w:tcPr>
            <w:tcW w:w="4470" w:type="dxa"/>
            <w:vAlign w:val="center"/>
          </w:tcPr>
          <w:p w:rsidR="00F21D36" w:rsidRPr="001F1704" w:rsidRDefault="00F21D36" w:rsidP="00106B05">
            <w:pPr>
              <w:numPr>
                <w:ilvl w:val="0"/>
                <w:numId w:val="68"/>
              </w:numPr>
              <w:suppressAutoHyphens/>
              <w:spacing w:after="0"/>
              <w:rPr>
                <w:rFonts w:ascii="Times New Roman" w:eastAsia="Arial Unicode MS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noProof/>
                <w:sz w:val="26"/>
                <w:szCs w:val="26"/>
              </w:rPr>
              <w:drawing>
                <wp:inline distT="0" distB="0" distL="0" distR="0">
                  <wp:extent cx="1447800" cy="561571"/>
                  <wp:effectExtent l="19050" t="0" r="0" b="0"/>
                  <wp:docPr id="7" name="Рисунок 7" descr="00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00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5615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1D36" w:rsidRPr="001F1704" w:rsidTr="00125B0D">
        <w:trPr>
          <w:trHeight w:val="1417"/>
          <w:jc w:val="center"/>
        </w:trPr>
        <w:tc>
          <w:tcPr>
            <w:tcW w:w="2891" w:type="dxa"/>
            <w:vAlign w:val="center"/>
          </w:tcPr>
          <w:p w:rsidR="00F21D36" w:rsidRPr="001F1704" w:rsidRDefault="00F21D36" w:rsidP="00106B05">
            <w:pPr>
              <w:pStyle w:val="Web"/>
              <w:numPr>
                <w:ilvl w:val="3"/>
                <w:numId w:val="65"/>
              </w:numPr>
              <w:tabs>
                <w:tab w:val="clear" w:pos="0"/>
                <w:tab w:val="num" w:pos="47"/>
              </w:tabs>
              <w:spacing w:before="0" w:after="0" w:line="276" w:lineRule="auto"/>
              <w:ind w:left="189" w:firstLine="142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1F1704">
              <w:rPr>
                <w:rFonts w:ascii="Times New Roman" w:eastAsia="Times New Roman" w:hAnsi="Times New Roman"/>
                <w:sz w:val="26"/>
                <w:szCs w:val="26"/>
              </w:rPr>
              <w:t>Условие</w:t>
            </w:r>
          </w:p>
        </w:tc>
        <w:tc>
          <w:tcPr>
            <w:tcW w:w="4470" w:type="dxa"/>
            <w:vAlign w:val="center"/>
          </w:tcPr>
          <w:p w:rsidR="00F21D36" w:rsidRPr="001F1704" w:rsidRDefault="00F21D36" w:rsidP="00106B05">
            <w:pPr>
              <w:numPr>
                <w:ilvl w:val="0"/>
                <w:numId w:val="68"/>
              </w:numPr>
              <w:suppressAutoHyphens/>
              <w:spacing w:after="0"/>
              <w:rPr>
                <w:rFonts w:ascii="Times New Roman" w:eastAsia="Arial Unicode MS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noProof/>
                <w:sz w:val="26"/>
                <w:szCs w:val="26"/>
              </w:rPr>
              <w:drawing>
                <wp:inline distT="0" distB="0" distL="0" distR="0">
                  <wp:extent cx="1695450" cy="521677"/>
                  <wp:effectExtent l="19050" t="0" r="0" b="0"/>
                  <wp:docPr id="8" name="Рисунок 8" descr="00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0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5216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1D36" w:rsidRPr="001F1704" w:rsidTr="00125B0D">
        <w:trPr>
          <w:trHeight w:val="1412"/>
          <w:jc w:val="center"/>
        </w:trPr>
        <w:tc>
          <w:tcPr>
            <w:tcW w:w="2891" w:type="dxa"/>
            <w:vAlign w:val="center"/>
          </w:tcPr>
          <w:p w:rsidR="00F21D36" w:rsidRPr="001F1704" w:rsidRDefault="00F21D36" w:rsidP="00106B05">
            <w:pPr>
              <w:pStyle w:val="Web"/>
              <w:numPr>
                <w:ilvl w:val="3"/>
                <w:numId w:val="65"/>
              </w:numPr>
              <w:tabs>
                <w:tab w:val="clear" w:pos="0"/>
                <w:tab w:val="num" w:pos="47"/>
              </w:tabs>
              <w:spacing w:before="0" w:after="0" w:line="276" w:lineRule="auto"/>
              <w:ind w:left="189" w:firstLine="142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1F1704">
              <w:rPr>
                <w:rFonts w:ascii="Times New Roman" w:eastAsia="Times New Roman" w:hAnsi="Times New Roman"/>
                <w:sz w:val="26"/>
                <w:szCs w:val="26"/>
              </w:rPr>
              <w:lastRenderedPageBreak/>
              <w:t>Цикл</w:t>
            </w:r>
          </w:p>
        </w:tc>
        <w:tc>
          <w:tcPr>
            <w:tcW w:w="4470" w:type="dxa"/>
            <w:vAlign w:val="center"/>
          </w:tcPr>
          <w:p w:rsidR="00F21D36" w:rsidRPr="001F1704" w:rsidRDefault="00F21D36" w:rsidP="00106B05">
            <w:pPr>
              <w:numPr>
                <w:ilvl w:val="0"/>
                <w:numId w:val="68"/>
              </w:numPr>
              <w:suppressAutoHyphens/>
              <w:spacing w:after="0"/>
              <w:rPr>
                <w:rFonts w:ascii="Times New Roman" w:eastAsia="Arial Unicode MS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noProof/>
                <w:sz w:val="26"/>
                <w:szCs w:val="26"/>
              </w:rPr>
              <w:drawing>
                <wp:inline distT="0" distB="0" distL="0" distR="0">
                  <wp:extent cx="1314450" cy="629343"/>
                  <wp:effectExtent l="19050" t="0" r="0" b="0"/>
                  <wp:docPr id="9" name="Рисунок 9" descr="00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6293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1D36" w:rsidRPr="001F1704" w:rsidTr="00125B0D">
        <w:trPr>
          <w:trHeight w:val="1270"/>
          <w:jc w:val="center"/>
        </w:trPr>
        <w:tc>
          <w:tcPr>
            <w:tcW w:w="2891" w:type="dxa"/>
            <w:vAlign w:val="center"/>
          </w:tcPr>
          <w:p w:rsidR="00F21D36" w:rsidRPr="001F1704" w:rsidRDefault="00F21D36" w:rsidP="00106B05">
            <w:pPr>
              <w:numPr>
                <w:ilvl w:val="3"/>
                <w:numId w:val="65"/>
              </w:numPr>
              <w:tabs>
                <w:tab w:val="clear" w:pos="0"/>
                <w:tab w:val="num" w:pos="47"/>
              </w:tabs>
              <w:suppressAutoHyphens/>
              <w:spacing w:after="0"/>
              <w:ind w:left="189" w:firstLine="142"/>
              <w:rPr>
                <w:rFonts w:ascii="Times New Roman" w:eastAsia="Arial Unicode MS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eastAsia="Arial Unicode MS" w:hAnsi="Times New Roman" w:cs="Times New Roman"/>
                <w:sz w:val="26"/>
                <w:szCs w:val="26"/>
              </w:rPr>
              <w:t>Начало</w:t>
            </w:r>
          </w:p>
        </w:tc>
        <w:tc>
          <w:tcPr>
            <w:tcW w:w="4470" w:type="dxa"/>
            <w:vAlign w:val="center"/>
          </w:tcPr>
          <w:p w:rsidR="00F21D36" w:rsidRPr="001F1704" w:rsidRDefault="00F21D36" w:rsidP="00106B05">
            <w:pPr>
              <w:numPr>
                <w:ilvl w:val="0"/>
                <w:numId w:val="68"/>
              </w:numPr>
              <w:suppressAutoHyphens/>
              <w:spacing w:after="0"/>
              <w:rPr>
                <w:rFonts w:ascii="Times New Roman" w:eastAsia="Arial Unicode MS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noProof/>
                <w:sz w:val="26"/>
                <w:szCs w:val="26"/>
              </w:rPr>
              <w:drawing>
                <wp:inline distT="0" distB="0" distL="0" distR="0">
                  <wp:extent cx="1247775" cy="506672"/>
                  <wp:effectExtent l="19050" t="0" r="9525" b="0"/>
                  <wp:docPr id="10" name="Рисунок 10" descr="0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5066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1D36" w:rsidRPr="001F1704" w:rsidTr="00125B0D">
        <w:trPr>
          <w:trHeight w:val="1260"/>
          <w:jc w:val="center"/>
        </w:trPr>
        <w:tc>
          <w:tcPr>
            <w:tcW w:w="2891" w:type="dxa"/>
            <w:vAlign w:val="center"/>
          </w:tcPr>
          <w:p w:rsidR="00F21D36" w:rsidRPr="001F1704" w:rsidRDefault="00F21D36" w:rsidP="001F1704">
            <w:pPr>
              <w:spacing w:after="0"/>
              <w:ind w:left="331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470" w:type="dxa"/>
            <w:vAlign w:val="center"/>
          </w:tcPr>
          <w:p w:rsidR="00F21D36" w:rsidRPr="001F1704" w:rsidRDefault="00C22AAE" w:rsidP="00106B05">
            <w:pPr>
              <w:numPr>
                <w:ilvl w:val="0"/>
                <w:numId w:val="68"/>
              </w:numPr>
              <w:suppressAutoHyphens/>
              <w:spacing w:after="0"/>
              <w:ind w:left="374" w:firstLine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sz w:val="26"/>
                <w:szCs w:val="26"/>
              </w:rPr>
              <w:pict>
                <v:oval id="Oval 4" o:spid="_x0000_s1026" style="position:absolute;left:0;text-align:left;margin-left:63.75pt;margin-top:1.2pt;width:68.25pt;height:24.5pt;z-index:2516582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">
                  <w10:wrap type="square"/>
                </v:oval>
              </w:pict>
            </w:r>
          </w:p>
        </w:tc>
      </w:tr>
    </w:tbl>
    <w:p w:rsidR="00F21D36" w:rsidRPr="001F1704" w:rsidRDefault="00F21D36" w:rsidP="00106B05">
      <w:pPr>
        <w:numPr>
          <w:ilvl w:val="0"/>
          <w:numId w:val="64"/>
        </w:numPr>
        <w:spacing w:after="0"/>
        <w:ind w:left="357" w:hanging="357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 xml:space="preserve">Основные свойства алгоритмов - … </w:t>
      </w:r>
    </w:p>
    <w:p w:rsidR="00F21D36" w:rsidRPr="001F1704" w:rsidRDefault="00F21D36" w:rsidP="00106B05">
      <w:pPr>
        <w:pStyle w:val="ae"/>
        <w:numPr>
          <w:ilvl w:val="0"/>
          <w:numId w:val="69"/>
        </w:numPr>
        <w:spacing w:line="276" w:lineRule="auto"/>
        <w:ind w:left="567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Понятность</w:t>
      </w:r>
    </w:p>
    <w:p w:rsidR="00F21D36" w:rsidRPr="001F1704" w:rsidRDefault="00F21D36" w:rsidP="00106B05">
      <w:pPr>
        <w:pStyle w:val="ae"/>
        <w:numPr>
          <w:ilvl w:val="0"/>
          <w:numId w:val="69"/>
        </w:numPr>
        <w:spacing w:line="276" w:lineRule="auto"/>
        <w:ind w:left="567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Бесконечность</w:t>
      </w:r>
    </w:p>
    <w:p w:rsidR="00F21D36" w:rsidRPr="001F1704" w:rsidRDefault="00F21D36" w:rsidP="00106B05">
      <w:pPr>
        <w:pStyle w:val="ae"/>
        <w:numPr>
          <w:ilvl w:val="0"/>
          <w:numId w:val="69"/>
        </w:numPr>
        <w:spacing w:line="276" w:lineRule="auto"/>
        <w:ind w:left="567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Определенность </w:t>
      </w:r>
    </w:p>
    <w:p w:rsidR="00F21D36" w:rsidRPr="001F1704" w:rsidRDefault="00F21D36" w:rsidP="00106B05">
      <w:pPr>
        <w:pStyle w:val="ae"/>
        <w:numPr>
          <w:ilvl w:val="0"/>
          <w:numId w:val="69"/>
        </w:numPr>
        <w:spacing w:line="276" w:lineRule="auto"/>
        <w:ind w:left="567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Результативность </w:t>
      </w:r>
    </w:p>
    <w:p w:rsidR="00F21D36" w:rsidRPr="001F1704" w:rsidRDefault="00F21D36" w:rsidP="00106B05">
      <w:pPr>
        <w:pStyle w:val="ae"/>
        <w:numPr>
          <w:ilvl w:val="0"/>
          <w:numId w:val="69"/>
        </w:numPr>
        <w:spacing w:line="276" w:lineRule="auto"/>
        <w:ind w:left="567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Структурность</w:t>
      </w:r>
    </w:p>
    <w:p w:rsidR="00F21D36" w:rsidRPr="001F1704" w:rsidRDefault="00F21D36" w:rsidP="00106B05">
      <w:pPr>
        <w:pStyle w:val="ae"/>
        <w:numPr>
          <w:ilvl w:val="0"/>
          <w:numId w:val="69"/>
        </w:numPr>
        <w:spacing w:line="276" w:lineRule="auto"/>
        <w:ind w:left="567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Массовость</w:t>
      </w:r>
    </w:p>
    <w:p w:rsidR="00F21D36" w:rsidRPr="001F1704" w:rsidRDefault="00F21D36" w:rsidP="00106B05">
      <w:pPr>
        <w:numPr>
          <w:ilvl w:val="0"/>
          <w:numId w:val="64"/>
        </w:numPr>
        <w:spacing w:after="0"/>
        <w:ind w:left="357" w:hanging="357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Переменная - …</w:t>
      </w:r>
    </w:p>
    <w:p w:rsidR="00F21D36" w:rsidRPr="001F1704" w:rsidRDefault="00F21D36" w:rsidP="00106B05">
      <w:pPr>
        <w:pStyle w:val="ae"/>
        <w:numPr>
          <w:ilvl w:val="1"/>
          <w:numId w:val="70"/>
        </w:numPr>
        <w:shd w:val="clear" w:color="auto" w:fill="FFFFFF"/>
        <w:spacing w:line="276" w:lineRule="auto"/>
        <w:ind w:left="567"/>
        <w:rPr>
          <w:sz w:val="26"/>
          <w:szCs w:val="26"/>
        </w:rPr>
      </w:pPr>
      <w:r w:rsidRPr="001F1704">
        <w:rPr>
          <w:sz w:val="26"/>
          <w:szCs w:val="26"/>
        </w:rPr>
        <w:t>Область памяти, в которой хранится некоторое значение</w:t>
      </w:r>
    </w:p>
    <w:p w:rsidR="00F21D36" w:rsidRPr="001F1704" w:rsidRDefault="00F21D36" w:rsidP="00106B05">
      <w:pPr>
        <w:pStyle w:val="ae"/>
        <w:numPr>
          <w:ilvl w:val="1"/>
          <w:numId w:val="70"/>
        </w:numPr>
        <w:shd w:val="clear" w:color="auto" w:fill="FFFFFF"/>
        <w:spacing w:line="276" w:lineRule="auto"/>
        <w:ind w:left="567"/>
        <w:rPr>
          <w:sz w:val="26"/>
          <w:szCs w:val="26"/>
        </w:rPr>
      </w:pPr>
      <w:r w:rsidRPr="001F1704">
        <w:rPr>
          <w:sz w:val="26"/>
          <w:szCs w:val="26"/>
        </w:rPr>
        <w:t>Значение регистра</w:t>
      </w:r>
    </w:p>
    <w:p w:rsidR="00F21D36" w:rsidRPr="001F1704" w:rsidRDefault="00F21D36" w:rsidP="00106B05">
      <w:pPr>
        <w:pStyle w:val="ae"/>
        <w:numPr>
          <w:ilvl w:val="1"/>
          <w:numId w:val="70"/>
        </w:numPr>
        <w:shd w:val="clear" w:color="auto" w:fill="FFFFFF"/>
        <w:spacing w:line="276" w:lineRule="auto"/>
        <w:ind w:left="567"/>
        <w:rPr>
          <w:sz w:val="26"/>
          <w:szCs w:val="26"/>
        </w:rPr>
      </w:pPr>
      <w:r w:rsidRPr="001F1704">
        <w:rPr>
          <w:sz w:val="26"/>
          <w:szCs w:val="26"/>
        </w:rPr>
        <w:t>Служебное слово языка программирования</w:t>
      </w:r>
    </w:p>
    <w:p w:rsidR="00F21D36" w:rsidRPr="001F1704" w:rsidRDefault="00F21D36" w:rsidP="00106B05">
      <w:pPr>
        <w:numPr>
          <w:ilvl w:val="0"/>
          <w:numId w:val="64"/>
        </w:numPr>
        <w:spacing w:after="0"/>
        <w:ind w:left="357" w:hanging="357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Запись алгоритма в виде графических символов называется …</w:t>
      </w:r>
    </w:p>
    <w:p w:rsidR="00F21D36" w:rsidRPr="001F1704" w:rsidRDefault="00F21D36" w:rsidP="00106B05">
      <w:pPr>
        <w:pStyle w:val="ae"/>
        <w:numPr>
          <w:ilvl w:val="0"/>
          <w:numId w:val="72"/>
        </w:numPr>
        <w:shd w:val="clear" w:color="auto" w:fill="FFFFFF"/>
        <w:spacing w:line="276" w:lineRule="auto"/>
        <w:ind w:left="567"/>
        <w:rPr>
          <w:sz w:val="26"/>
          <w:szCs w:val="26"/>
        </w:rPr>
      </w:pPr>
      <w:r w:rsidRPr="001F1704">
        <w:rPr>
          <w:sz w:val="26"/>
          <w:szCs w:val="26"/>
        </w:rPr>
        <w:t>Программой</w:t>
      </w:r>
    </w:p>
    <w:p w:rsidR="00F21D36" w:rsidRPr="001F1704" w:rsidRDefault="00F21D36" w:rsidP="00106B05">
      <w:pPr>
        <w:pStyle w:val="ae"/>
        <w:numPr>
          <w:ilvl w:val="0"/>
          <w:numId w:val="72"/>
        </w:numPr>
        <w:shd w:val="clear" w:color="auto" w:fill="FFFFFF"/>
        <w:spacing w:line="276" w:lineRule="auto"/>
        <w:ind w:left="567"/>
        <w:rPr>
          <w:sz w:val="26"/>
          <w:szCs w:val="26"/>
        </w:rPr>
      </w:pPr>
      <w:r w:rsidRPr="001F1704">
        <w:rPr>
          <w:sz w:val="26"/>
          <w:szCs w:val="26"/>
        </w:rPr>
        <w:t>Вербальной</w:t>
      </w:r>
    </w:p>
    <w:p w:rsidR="00F21D36" w:rsidRPr="001F1704" w:rsidRDefault="00F21D36" w:rsidP="00106B05">
      <w:pPr>
        <w:pStyle w:val="ae"/>
        <w:numPr>
          <w:ilvl w:val="0"/>
          <w:numId w:val="72"/>
        </w:numPr>
        <w:shd w:val="clear" w:color="auto" w:fill="FFFFFF"/>
        <w:spacing w:line="276" w:lineRule="auto"/>
        <w:ind w:left="567"/>
        <w:rPr>
          <w:sz w:val="26"/>
          <w:szCs w:val="26"/>
        </w:rPr>
      </w:pPr>
      <w:r w:rsidRPr="001F1704">
        <w:rPr>
          <w:sz w:val="26"/>
          <w:szCs w:val="26"/>
        </w:rPr>
        <w:t>Блок – схемой</w:t>
      </w:r>
    </w:p>
    <w:p w:rsidR="00F21D36" w:rsidRPr="001F1704" w:rsidRDefault="00F21D36" w:rsidP="00106B05">
      <w:pPr>
        <w:pStyle w:val="ae"/>
        <w:numPr>
          <w:ilvl w:val="0"/>
          <w:numId w:val="72"/>
        </w:numPr>
        <w:shd w:val="clear" w:color="auto" w:fill="FFFFFF"/>
        <w:spacing w:line="276" w:lineRule="auto"/>
        <w:ind w:left="567"/>
        <w:rPr>
          <w:sz w:val="26"/>
          <w:szCs w:val="26"/>
        </w:rPr>
      </w:pPr>
      <w:r w:rsidRPr="001F1704">
        <w:rPr>
          <w:sz w:val="26"/>
          <w:szCs w:val="26"/>
        </w:rPr>
        <w:t>Графическим алгоритмом</w:t>
      </w:r>
    </w:p>
    <w:p w:rsidR="00F21D36" w:rsidRPr="001F1704" w:rsidRDefault="00F21D36" w:rsidP="00106B05">
      <w:pPr>
        <w:numPr>
          <w:ilvl w:val="0"/>
          <w:numId w:val="64"/>
        </w:numPr>
        <w:spacing w:after="0"/>
        <w:ind w:left="357" w:hanging="357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Возможность применения алгоритма для решения целого класса задач обеспечивает свойство…</w:t>
      </w:r>
    </w:p>
    <w:p w:rsidR="00F21D36" w:rsidRPr="001F1704" w:rsidRDefault="00F21D36" w:rsidP="00106B05">
      <w:pPr>
        <w:numPr>
          <w:ilvl w:val="0"/>
          <w:numId w:val="64"/>
        </w:numPr>
        <w:spacing w:after="0"/>
        <w:ind w:left="357" w:hanging="357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Точная и понятная последовательность команд, приводящая к поставленному результату за конечное число шагов называется …</w:t>
      </w:r>
    </w:p>
    <w:p w:rsidR="00B263F7" w:rsidRPr="001F1704" w:rsidRDefault="00B263F7" w:rsidP="00106B05">
      <w:pPr>
        <w:numPr>
          <w:ilvl w:val="0"/>
          <w:numId w:val="64"/>
        </w:numPr>
        <w:spacing w:after="0"/>
        <w:ind w:left="357" w:hanging="357"/>
        <w:jc w:val="both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П</w:t>
      </w:r>
      <w:r w:rsidRPr="001F1704"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роект в </w:t>
      </w:r>
      <w:r w:rsidR="00526D6C">
        <w:rPr>
          <w:rFonts w:ascii="Times New Roman" w:eastAsia="Times New Roman" w:hAnsi="Times New Roman" w:cs="Times New Roman"/>
          <w:b/>
          <w:i/>
          <w:sz w:val="26"/>
          <w:szCs w:val="26"/>
        </w:rPr>
        <w:t>C#</w:t>
      </w:r>
      <w:r w:rsidRPr="001F1704">
        <w:rPr>
          <w:rFonts w:ascii="Times New Roman" w:hAnsi="Times New Roman" w:cs="Times New Roman"/>
          <w:b/>
          <w:i/>
          <w:sz w:val="26"/>
          <w:szCs w:val="26"/>
        </w:rPr>
        <w:t>…</w:t>
      </w:r>
    </w:p>
    <w:p w:rsidR="00B263F7" w:rsidRPr="001F1704" w:rsidRDefault="00B263F7" w:rsidP="00106B05">
      <w:pPr>
        <w:pStyle w:val="ae"/>
        <w:numPr>
          <w:ilvl w:val="0"/>
          <w:numId w:val="73"/>
        </w:numPr>
        <w:shd w:val="clear" w:color="auto" w:fill="FFFFFF"/>
        <w:spacing w:line="276" w:lineRule="auto"/>
        <w:ind w:left="709"/>
        <w:rPr>
          <w:sz w:val="26"/>
          <w:szCs w:val="26"/>
        </w:rPr>
      </w:pPr>
      <w:r w:rsidRPr="001F1704">
        <w:rPr>
          <w:sz w:val="26"/>
          <w:szCs w:val="26"/>
        </w:rPr>
        <w:t>Объединение программного кода и графического интерфейса</w:t>
      </w:r>
    </w:p>
    <w:p w:rsidR="00B263F7" w:rsidRPr="001F1704" w:rsidRDefault="00B263F7" w:rsidP="00106B05">
      <w:pPr>
        <w:pStyle w:val="ae"/>
        <w:numPr>
          <w:ilvl w:val="0"/>
          <w:numId w:val="73"/>
        </w:numPr>
        <w:shd w:val="clear" w:color="auto" w:fill="FFFFFF"/>
        <w:spacing w:line="276" w:lineRule="auto"/>
        <w:ind w:left="709"/>
        <w:rPr>
          <w:sz w:val="26"/>
          <w:szCs w:val="26"/>
        </w:rPr>
      </w:pPr>
      <w:r w:rsidRPr="001F1704">
        <w:rPr>
          <w:sz w:val="26"/>
          <w:szCs w:val="26"/>
        </w:rPr>
        <w:t xml:space="preserve">Программа на языке </w:t>
      </w:r>
      <w:r w:rsidR="00526D6C">
        <w:rPr>
          <w:sz w:val="26"/>
          <w:szCs w:val="26"/>
        </w:rPr>
        <w:t>C#</w:t>
      </w:r>
    </w:p>
    <w:p w:rsidR="00B263F7" w:rsidRPr="001F1704" w:rsidRDefault="00B263F7" w:rsidP="00106B05">
      <w:pPr>
        <w:pStyle w:val="ae"/>
        <w:numPr>
          <w:ilvl w:val="0"/>
          <w:numId w:val="73"/>
        </w:numPr>
        <w:shd w:val="clear" w:color="auto" w:fill="FFFFFF"/>
        <w:spacing w:line="276" w:lineRule="auto"/>
        <w:ind w:left="709"/>
        <w:rPr>
          <w:sz w:val="26"/>
          <w:szCs w:val="26"/>
        </w:rPr>
      </w:pPr>
      <w:r w:rsidRPr="001F1704">
        <w:rPr>
          <w:sz w:val="26"/>
          <w:szCs w:val="26"/>
        </w:rPr>
        <w:t xml:space="preserve">Набор окон рабочей среды </w:t>
      </w:r>
    </w:p>
    <w:p w:rsidR="00B263F7" w:rsidRPr="001F1704" w:rsidRDefault="00B263F7" w:rsidP="00106B05">
      <w:pPr>
        <w:pStyle w:val="ae"/>
        <w:numPr>
          <w:ilvl w:val="0"/>
          <w:numId w:val="73"/>
        </w:numPr>
        <w:shd w:val="clear" w:color="auto" w:fill="FFFFFF"/>
        <w:spacing w:line="276" w:lineRule="auto"/>
        <w:ind w:left="709"/>
        <w:rPr>
          <w:sz w:val="26"/>
          <w:szCs w:val="26"/>
        </w:rPr>
      </w:pPr>
      <w:r w:rsidRPr="001F1704">
        <w:rPr>
          <w:sz w:val="26"/>
          <w:szCs w:val="26"/>
        </w:rPr>
        <w:t xml:space="preserve">Алгоритм выполнения программы </w:t>
      </w:r>
    </w:p>
    <w:p w:rsidR="00B263F7" w:rsidRPr="001F1704" w:rsidRDefault="005A6A28" w:rsidP="00106B05">
      <w:pPr>
        <w:numPr>
          <w:ilvl w:val="0"/>
          <w:numId w:val="64"/>
        </w:numPr>
        <w:spacing w:after="0"/>
        <w:ind w:left="357" w:hanging="357"/>
        <w:jc w:val="both"/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</w:rPr>
        <w:t>Р</w:t>
      </w:r>
      <w:r w:rsidRPr="001F1704">
        <w:rPr>
          <w:rFonts w:ascii="Times New Roman" w:eastAsia="Times New Roman" w:hAnsi="Times New Roman" w:cs="Times New Roman"/>
          <w:b/>
          <w:i/>
          <w:sz w:val="26"/>
          <w:szCs w:val="26"/>
        </w:rPr>
        <w:t>асширение,</w:t>
      </w:r>
      <w:r w:rsidR="00B263F7" w:rsidRPr="001F1704"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получае</w:t>
      </w:r>
      <w:r w:rsidR="001B2AB1" w:rsidRPr="001F1704">
        <w:rPr>
          <w:rFonts w:ascii="Times New Roman" w:hAnsi="Times New Roman" w:cs="Times New Roman"/>
          <w:b/>
          <w:i/>
          <w:sz w:val="26"/>
          <w:szCs w:val="26"/>
        </w:rPr>
        <w:t>мое</w:t>
      </w:r>
      <w:r w:rsidR="00B263F7" w:rsidRPr="001F1704"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файл</w:t>
      </w:r>
      <w:r w:rsidR="001B2AB1" w:rsidRPr="001F1704">
        <w:rPr>
          <w:rFonts w:ascii="Times New Roman" w:hAnsi="Times New Roman" w:cs="Times New Roman"/>
          <w:b/>
          <w:i/>
          <w:sz w:val="26"/>
          <w:szCs w:val="26"/>
        </w:rPr>
        <w:t>ом</w:t>
      </w:r>
      <w:r w:rsidR="00B263F7" w:rsidRPr="001F1704">
        <w:rPr>
          <w:rFonts w:ascii="Times New Roman" w:eastAsia="Times New Roman" w:hAnsi="Times New Roman" w:cs="Times New Roman"/>
          <w:b/>
          <w:i/>
          <w:sz w:val="26"/>
          <w:szCs w:val="26"/>
        </w:rPr>
        <w:t xml:space="preserve"> формы при сохранении его на диске</w:t>
      </w:r>
      <w:r w:rsidR="001B2AB1" w:rsidRPr="001F1704">
        <w:rPr>
          <w:rFonts w:ascii="Times New Roman" w:hAnsi="Times New Roman" w:cs="Times New Roman"/>
          <w:b/>
          <w:i/>
          <w:sz w:val="26"/>
          <w:szCs w:val="26"/>
        </w:rPr>
        <w:t xml:space="preserve"> …</w:t>
      </w:r>
    </w:p>
    <w:p w:rsidR="00B263F7" w:rsidRPr="001F1704" w:rsidRDefault="00B263F7" w:rsidP="00106B05">
      <w:pPr>
        <w:pStyle w:val="ae"/>
        <w:numPr>
          <w:ilvl w:val="0"/>
          <w:numId w:val="74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*.vbp</w:t>
      </w:r>
    </w:p>
    <w:p w:rsidR="00B263F7" w:rsidRPr="001F1704" w:rsidRDefault="00B263F7" w:rsidP="00106B05">
      <w:pPr>
        <w:pStyle w:val="ae"/>
        <w:numPr>
          <w:ilvl w:val="0"/>
          <w:numId w:val="74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*.bas</w:t>
      </w:r>
    </w:p>
    <w:p w:rsidR="00B263F7" w:rsidRPr="001F1704" w:rsidRDefault="00B263F7" w:rsidP="00106B05">
      <w:pPr>
        <w:pStyle w:val="ae"/>
        <w:numPr>
          <w:ilvl w:val="0"/>
          <w:numId w:val="74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*.frm</w:t>
      </w:r>
    </w:p>
    <w:p w:rsidR="00B263F7" w:rsidRPr="001F1704" w:rsidRDefault="00B263F7" w:rsidP="00106B05">
      <w:pPr>
        <w:pStyle w:val="ae"/>
        <w:numPr>
          <w:ilvl w:val="0"/>
          <w:numId w:val="74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lastRenderedPageBreak/>
        <w:t>*.ехе</w:t>
      </w:r>
    </w:p>
    <w:p w:rsidR="00B263F7" w:rsidRPr="001F1704" w:rsidRDefault="00B263F7" w:rsidP="00106B05">
      <w:pPr>
        <w:pStyle w:val="ae"/>
        <w:numPr>
          <w:ilvl w:val="0"/>
          <w:numId w:val="74"/>
        </w:numPr>
        <w:shd w:val="clear" w:color="auto" w:fill="FFFFFF"/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*.com</w:t>
      </w:r>
    </w:p>
    <w:p w:rsidR="00147A52" w:rsidRPr="009F7ED6" w:rsidRDefault="00147A52" w:rsidP="00147A52">
      <w:pPr>
        <w:rPr>
          <w:sz w:val="18"/>
          <w:szCs w:val="18"/>
          <w:lang w:eastAsia="en-US"/>
        </w:rPr>
      </w:pPr>
    </w:p>
    <w:p w:rsidR="00147A52" w:rsidRPr="007F59E3" w:rsidRDefault="00147A52" w:rsidP="00147A52">
      <w:pPr>
        <w:spacing w:after="0"/>
        <w:ind w:left="720"/>
        <w:rPr>
          <w:rFonts w:ascii="Times New Roman" w:hAnsi="Times New Roman" w:cs="Times New Roman"/>
          <w:b/>
          <w:sz w:val="26"/>
          <w:szCs w:val="26"/>
          <w:lang w:eastAsia="en-US"/>
        </w:rPr>
      </w:pP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Ответы к Тесту </w:t>
      </w:r>
      <w:r w:rsidR="00D0087A"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>4</w:t>
      </w: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: </w:t>
      </w:r>
    </w:p>
    <w:tbl>
      <w:tblPr>
        <w:tblStyle w:val="af6"/>
        <w:tblW w:w="0" w:type="auto"/>
        <w:tblLook w:val="04A0"/>
      </w:tblPr>
      <w:tblGrid>
        <w:gridCol w:w="847"/>
        <w:gridCol w:w="860"/>
        <w:gridCol w:w="865"/>
        <w:gridCol w:w="860"/>
        <w:gridCol w:w="846"/>
        <w:gridCol w:w="846"/>
        <w:gridCol w:w="1600"/>
        <w:gridCol w:w="1406"/>
        <w:gridCol w:w="848"/>
        <w:gridCol w:w="876"/>
      </w:tblGrid>
      <w:tr w:rsidR="00147A52" w:rsidTr="001A17FD">
        <w:tc>
          <w:tcPr>
            <w:tcW w:w="985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</w:t>
            </w:r>
          </w:p>
        </w:tc>
        <w:tc>
          <w:tcPr>
            <w:tcW w:w="985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</w:t>
            </w:r>
          </w:p>
        </w:tc>
        <w:tc>
          <w:tcPr>
            <w:tcW w:w="985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3</w:t>
            </w:r>
          </w:p>
        </w:tc>
        <w:tc>
          <w:tcPr>
            <w:tcW w:w="985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4</w:t>
            </w:r>
          </w:p>
        </w:tc>
        <w:tc>
          <w:tcPr>
            <w:tcW w:w="985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5</w:t>
            </w:r>
          </w:p>
        </w:tc>
        <w:tc>
          <w:tcPr>
            <w:tcW w:w="985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6</w:t>
            </w:r>
          </w:p>
        </w:tc>
        <w:tc>
          <w:tcPr>
            <w:tcW w:w="986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7</w:t>
            </w:r>
          </w:p>
        </w:tc>
        <w:tc>
          <w:tcPr>
            <w:tcW w:w="986" w:type="dxa"/>
          </w:tcPr>
          <w:p w:rsidR="00147A52" w:rsidRDefault="00147A52" w:rsidP="00D0087A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8</w:t>
            </w:r>
          </w:p>
        </w:tc>
        <w:tc>
          <w:tcPr>
            <w:tcW w:w="986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9</w:t>
            </w:r>
          </w:p>
        </w:tc>
        <w:tc>
          <w:tcPr>
            <w:tcW w:w="986" w:type="dxa"/>
          </w:tcPr>
          <w:p w:rsidR="00147A52" w:rsidRDefault="00147A52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10</w:t>
            </w:r>
          </w:p>
        </w:tc>
      </w:tr>
      <w:tr w:rsidR="00147A52" w:rsidTr="001A17FD">
        <w:tc>
          <w:tcPr>
            <w:tcW w:w="985" w:type="dxa"/>
          </w:tcPr>
          <w:p w:rsidR="00147A52" w:rsidRDefault="00D0087A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в</w:t>
            </w:r>
          </w:p>
        </w:tc>
        <w:tc>
          <w:tcPr>
            <w:tcW w:w="985" w:type="dxa"/>
          </w:tcPr>
          <w:p w:rsidR="00147A52" w:rsidRDefault="009F7ED6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б, в,</w:t>
            </w:r>
          </w:p>
        </w:tc>
        <w:tc>
          <w:tcPr>
            <w:tcW w:w="985" w:type="dxa"/>
          </w:tcPr>
          <w:p w:rsidR="00D0087A" w:rsidRDefault="00D0087A" w:rsidP="001A17FD">
            <w:pPr>
              <w:rPr>
                <w:rFonts w:ascii="Times New Roman" w:hAnsi="Times New Roman"/>
                <w:b/>
                <w:i/>
                <w:sz w:val="26"/>
                <w:szCs w:val="26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 xml:space="preserve">1-в, </w:t>
            </w:r>
          </w:p>
          <w:p w:rsidR="00147A52" w:rsidRDefault="00D0087A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2 – а, 3 – б, 4 – д</w:t>
            </w:r>
          </w:p>
        </w:tc>
        <w:tc>
          <w:tcPr>
            <w:tcW w:w="985" w:type="dxa"/>
          </w:tcPr>
          <w:p w:rsidR="00147A52" w:rsidRDefault="00D0087A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а, в, г, е</w:t>
            </w:r>
          </w:p>
        </w:tc>
        <w:tc>
          <w:tcPr>
            <w:tcW w:w="985" w:type="dxa"/>
          </w:tcPr>
          <w:p w:rsidR="00147A52" w:rsidRDefault="00D0087A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985" w:type="dxa"/>
          </w:tcPr>
          <w:p w:rsidR="00147A52" w:rsidRDefault="00D0087A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в</w:t>
            </w:r>
          </w:p>
        </w:tc>
        <w:tc>
          <w:tcPr>
            <w:tcW w:w="986" w:type="dxa"/>
          </w:tcPr>
          <w:p w:rsidR="00147A52" w:rsidRDefault="00D0087A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</w:rPr>
              <w:t>массовость</w:t>
            </w:r>
          </w:p>
        </w:tc>
        <w:tc>
          <w:tcPr>
            <w:tcW w:w="986" w:type="dxa"/>
          </w:tcPr>
          <w:p w:rsidR="00147A52" w:rsidRDefault="00D0087A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</w:rPr>
              <w:t>алгоритм</w:t>
            </w:r>
          </w:p>
        </w:tc>
        <w:tc>
          <w:tcPr>
            <w:tcW w:w="986" w:type="dxa"/>
          </w:tcPr>
          <w:p w:rsidR="00147A52" w:rsidRDefault="009F7ED6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986" w:type="dxa"/>
          </w:tcPr>
          <w:p w:rsidR="00147A52" w:rsidRDefault="00D0087A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в</w:t>
            </w:r>
          </w:p>
        </w:tc>
      </w:tr>
    </w:tbl>
    <w:p w:rsidR="00147A52" w:rsidRDefault="00147A52" w:rsidP="00147A52">
      <w:pPr>
        <w:rPr>
          <w:sz w:val="26"/>
          <w:szCs w:val="26"/>
          <w:lang w:eastAsia="en-US"/>
        </w:rPr>
      </w:pPr>
    </w:p>
    <w:p w:rsidR="00147A52" w:rsidRPr="001F1704" w:rsidRDefault="00147A52" w:rsidP="00147A52">
      <w:p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</w:p>
    <w:p w:rsidR="001B2AB1" w:rsidRDefault="001B2AB1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Тест №</w:t>
      </w:r>
      <w:r w:rsidR="006718CC"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5</w:t>
      </w: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 xml:space="preserve"> «</w:t>
      </w:r>
      <w:r w:rsidR="006718CC"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Компьютерное моделирование</w:t>
      </w: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»</w:t>
      </w:r>
    </w:p>
    <w:p w:rsidR="009F7ED6" w:rsidRPr="001F1704" w:rsidRDefault="009F7ED6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6718CC" w:rsidRPr="001F1704" w:rsidRDefault="006718CC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Модель есть замещение изучаемого объекта другим объектом, который отражает…</w:t>
      </w:r>
    </w:p>
    <w:p w:rsidR="006718CC" w:rsidRPr="001F1704" w:rsidRDefault="006718CC" w:rsidP="00106B05">
      <w:pPr>
        <w:numPr>
          <w:ilvl w:val="0"/>
          <w:numId w:val="76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все стороны данного объекта;</w:t>
      </w:r>
    </w:p>
    <w:p w:rsidR="006718CC" w:rsidRPr="001F1704" w:rsidRDefault="006718CC" w:rsidP="00106B05">
      <w:pPr>
        <w:numPr>
          <w:ilvl w:val="0"/>
          <w:numId w:val="76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 некоторые стороны данного объекта;</w:t>
      </w:r>
    </w:p>
    <w:p w:rsidR="006718CC" w:rsidRPr="001F1704" w:rsidRDefault="006718CC" w:rsidP="00106B05">
      <w:pPr>
        <w:numPr>
          <w:ilvl w:val="0"/>
          <w:numId w:val="76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существенные стороны данного объекта;</w:t>
      </w:r>
    </w:p>
    <w:p w:rsidR="006718CC" w:rsidRPr="001F1704" w:rsidRDefault="006718CC" w:rsidP="00106B05">
      <w:pPr>
        <w:numPr>
          <w:ilvl w:val="0"/>
          <w:numId w:val="76"/>
        </w:numPr>
        <w:spacing w:after="0"/>
        <w:rPr>
          <w:rFonts w:ascii="Times New Roman" w:eastAsia="Times New Roman" w:hAnsi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 несущественные стороны</w:t>
      </w:r>
      <w:r w:rsidRPr="001F1704">
        <w:rPr>
          <w:rFonts w:ascii="Times New Roman" w:eastAsia="Times New Roman" w:hAnsi="Times New Roman" w:cs="Times New Roman"/>
          <w:sz w:val="26"/>
          <w:szCs w:val="26"/>
        </w:rPr>
        <w:t xml:space="preserve"> данного объекта.</w:t>
      </w:r>
    </w:p>
    <w:p w:rsidR="006718CC" w:rsidRPr="001F1704" w:rsidRDefault="006718CC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Укажите результат процесса формализации:</w:t>
      </w:r>
    </w:p>
    <w:p w:rsidR="006718CC" w:rsidRPr="001F1704" w:rsidRDefault="006718CC" w:rsidP="00106B05">
      <w:pPr>
        <w:numPr>
          <w:ilvl w:val="0"/>
          <w:numId w:val="77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описательная модель; </w:t>
      </w:r>
    </w:p>
    <w:p w:rsidR="006718CC" w:rsidRPr="001F1704" w:rsidRDefault="006718CC" w:rsidP="00106B05">
      <w:pPr>
        <w:numPr>
          <w:ilvl w:val="0"/>
          <w:numId w:val="77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математическая модель;</w:t>
      </w:r>
    </w:p>
    <w:p w:rsidR="006718CC" w:rsidRPr="001F1704" w:rsidRDefault="006718CC" w:rsidP="00106B05">
      <w:pPr>
        <w:numPr>
          <w:ilvl w:val="0"/>
          <w:numId w:val="77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графическая модель;</w:t>
      </w:r>
    </w:p>
    <w:p w:rsidR="006718CC" w:rsidRPr="001F1704" w:rsidRDefault="006718CC" w:rsidP="00106B05">
      <w:pPr>
        <w:numPr>
          <w:ilvl w:val="0"/>
          <w:numId w:val="77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предметная модель.</w:t>
      </w:r>
    </w:p>
    <w:p w:rsidR="006718CC" w:rsidRPr="001F1704" w:rsidRDefault="006718CC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Информационной моделью организации занятий в колледже является:</w:t>
      </w:r>
    </w:p>
    <w:p w:rsidR="006718CC" w:rsidRPr="001F1704" w:rsidRDefault="006718CC" w:rsidP="00106B05">
      <w:pPr>
        <w:numPr>
          <w:ilvl w:val="0"/>
          <w:numId w:val="78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правила внутреннего распорядка; </w:t>
      </w:r>
    </w:p>
    <w:p w:rsidR="006718CC" w:rsidRPr="001F1704" w:rsidRDefault="006718CC" w:rsidP="00106B05">
      <w:pPr>
        <w:numPr>
          <w:ilvl w:val="0"/>
          <w:numId w:val="78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список группы; </w:t>
      </w:r>
    </w:p>
    <w:p w:rsidR="006718CC" w:rsidRPr="001F1704" w:rsidRDefault="006718CC" w:rsidP="00106B05">
      <w:pPr>
        <w:numPr>
          <w:ilvl w:val="0"/>
          <w:numId w:val="78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 расписание уроков;</w:t>
      </w:r>
    </w:p>
    <w:p w:rsidR="006718CC" w:rsidRPr="001F1704" w:rsidRDefault="006718CC" w:rsidP="00106B05">
      <w:pPr>
        <w:numPr>
          <w:ilvl w:val="0"/>
          <w:numId w:val="78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перечень учебной литературы.</w:t>
      </w:r>
    </w:p>
    <w:p w:rsidR="006718CC" w:rsidRPr="001F1704" w:rsidRDefault="006718CC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Материальной моделью является:</w:t>
      </w:r>
    </w:p>
    <w:p w:rsidR="006718CC" w:rsidRPr="001F1704" w:rsidRDefault="006718CC" w:rsidP="00106B05">
      <w:pPr>
        <w:numPr>
          <w:ilvl w:val="0"/>
          <w:numId w:val="79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макет печи; </w:t>
      </w:r>
    </w:p>
    <w:p w:rsidR="006718CC" w:rsidRPr="001F1704" w:rsidRDefault="006718CC" w:rsidP="00106B05">
      <w:pPr>
        <w:numPr>
          <w:ilvl w:val="0"/>
          <w:numId w:val="79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карта;</w:t>
      </w:r>
    </w:p>
    <w:p w:rsidR="006718CC" w:rsidRPr="001F1704" w:rsidRDefault="006718CC" w:rsidP="00106B05">
      <w:pPr>
        <w:numPr>
          <w:ilvl w:val="0"/>
          <w:numId w:val="79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чертеж;</w:t>
      </w:r>
    </w:p>
    <w:p w:rsidR="006718CC" w:rsidRPr="001F1704" w:rsidRDefault="006718CC" w:rsidP="00106B05">
      <w:pPr>
        <w:numPr>
          <w:ilvl w:val="0"/>
          <w:numId w:val="79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диаграмма.</w:t>
      </w:r>
    </w:p>
    <w:p w:rsidR="006718CC" w:rsidRPr="001F1704" w:rsidRDefault="006718CC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Генеалогическое дерево семьи является:</w:t>
      </w:r>
    </w:p>
    <w:p w:rsidR="006718CC" w:rsidRPr="001F1704" w:rsidRDefault="006718CC" w:rsidP="00106B05">
      <w:pPr>
        <w:numPr>
          <w:ilvl w:val="0"/>
          <w:numId w:val="80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табличной информационной моделью;</w:t>
      </w:r>
    </w:p>
    <w:p w:rsidR="006718CC" w:rsidRPr="001F1704" w:rsidRDefault="006718CC" w:rsidP="00106B05">
      <w:pPr>
        <w:numPr>
          <w:ilvl w:val="0"/>
          <w:numId w:val="80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иерархической информационной моделью;</w:t>
      </w:r>
    </w:p>
    <w:p w:rsidR="006718CC" w:rsidRPr="001F1704" w:rsidRDefault="006718CC" w:rsidP="00106B05">
      <w:pPr>
        <w:numPr>
          <w:ilvl w:val="0"/>
          <w:numId w:val="80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сетевой информационной моделью;</w:t>
      </w:r>
    </w:p>
    <w:p w:rsidR="006718CC" w:rsidRPr="001F1704" w:rsidRDefault="006718CC" w:rsidP="00106B05">
      <w:pPr>
        <w:numPr>
          <w:ilvl w:val="0"/>
          <w:numId w:val="80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словесной информационной моделью.</w:t>
      </w:r>
    </w:p>
    <w:p w:rsidR="006718CC" w:rsidRPr="001F1704" w:rsidRDefault="006718CC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Знаковой моделью является:</w:t>
      </w:r>
    </w:p>
    <w:p w:rsidR="006718CC" w:rsidRPr="001F1704" w:rsidRDefault="006718CC" w:rsidP="00106B05">
      <w:pPr>
        <w:numPr>
          <w:ilvl w:val="0"/>
          <w:numId w:val="81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анатомический муляж; </w:t>
      </w:r>
    </w:p>
    <w:p w:rsidR="006718CC" w:rsidRPr="001F1704" w:rsidRDefault="006718CC" w:rsidP="00106B05">
      <w:pPr>
        <w:numPr>
          <w:ilvl w:val="0"/>
          <w:numId w:val="81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lastRenderedPageBreak/>
        <w:t xml:space="preserve">макет здания; </w:t>
      </w:r>
    </w:p>
    <w:p w:rsidR="006718CC" w:rsidRPr="001F1704" w:rsidRDefault="006718CC" w:rsidP="00106B05">
      <w:pPr>
        <w:numPr>
          <w:ilvl w:val="0"/>
          <w:numId w:val="81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модель печи;</w:t>
      </w:r>
    </w:p>
    <w:p w:rsidR="006718CC" w:rsidRPr="001F1704" w:rsidRDefault="006718CC" w:rsidP="00106B05">
      <w:pPr>
        <w:numPr>
          <w:ilvl w:val="0"/>
          <w:numId w:val="81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диаграмма.</w:t>
      </w:r>
    </w:p>
    <w:p w:rsidR="006718CC" w:rsidRPr="001F1704" w:rsidRDefault="006718CC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Объектом  моделирования при  моделировании процесса исследования температурного режима мастерской:</w:t>
      </w:r>
    </w:p>
    <w:p w:rsidR="006718CC" w:rsidRPr="001F1704" w:rsidRDefault="006718CC" w:rsidP="00106B05">
      <w:pPr>
        <w:numPr>
          <w:ilvl w:val="0"/>
          <w:numId w:val="82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конвекция воздуха в мастерской;</w:t>
      </w:r>
    </w:p>
    <w:p w:rsidR="006718CC" w:rsidRPr="001F1704" w:rsidRDefault="006718CC" w:rsidP="00106B05">
      <w:pPr>
        <w:numPr>
          <w:ilvl w:val="0"/>
          <w:numId w:val="82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исследование температурного режима мастерской;</w:t>
      </w:r>
    </w:p>
    <w:p w:rsidR="006718CC" w:rsidRPr="001F1704" w:rsidRDefault="006718CC" w:rsidP="00106B05">
      <w:pPr>
        <w:numPr>
          <w:ilvl w:val="0"/>
          <w:numId w:val="82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мастерская;</w:t>
      </w:r>
    </w:p>
    <w:p w:rsidR="006718CC" w:rsidRPr="001F1704" w:rsidRDefault="006718CC" w:rsidP="00106B05">
      <w:pPr>
        <w:numPr>
          <w:ilvl w:val="0"/>
          <w:numId w:val="82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температура.</w:t>
      </w:r>
    </w:p>
    <w:p w:rsidR="006718CC" w:rsidRPr="001F1704" w:rsidRDefault="006718CC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Установите  правильный порядок указанных этапов математического моделирования процесса:</w:t>
      </w:r>
    </w:p>
    <w:p w:rsidR="006718CC" w:rsidRPr="001F1704" w:rsidRDefault="006718CC" w:rsidP="005A6A28">
      <w:pPr>
        <w:shd w:val="clear" w:color="auto" w:fill="FFFFFF"/>
        <w:spacing w:after="0"/>
        <w:ind w:left="709"/>
        <w:jc w:val="both"/>
        <w:rPr>
          <w:rFonts w:ascii="Times New Roman" w:eastAsia="Times New Roman" w:hAnsi="Times New Roman" w:cs="Times New Roman"/>
          <w:i/>
          <w:sz w:val="26"/>
          <w:szCs w:val="26"/>
        </w:rPr>
      </w:pPr>
      <w:r w:rsidRPr="001F1704">
        <w:rPr>
          <w:rFonts w:ascii="Times New Roman" w:eastAsia="Times New Roman" w:hAnsi="Times New Roman" w:cs="Times New Roman"/>
          <w:b/>
          <w:bCs/>
          <w:i/>
          <w:sz w:val="26"/>
          <w:szCs w:val="26"/>
        </w:rPr>
        <w:t xml:space="preserve">1) анализ результата; </w:t>
      </w:r>
    </w:p>
    <w:p w:rsidR="006718CC" w:rsidRPr="001F1704" w:rsidRDefault="006718CC" w:rsidP="005A6A28">
      <w:pPr>
        <w:shd w:val="clear" w:color="auto" w:fill="FFFFFF"/>
        <w:spacing w:after="0"/>
        <w:ind w:left="709"/>
        <w:jc w:val="both"/>
        <w:rPr>
          <w:rFonts w:ascii="Times New Roman" w:eastAsia="Times New Roman" w:hAnsi="Times New Roman" w:cs="Times New Roman"/>
          <w:b/>
          <w:bCs/>
          <w:i/>
          <w:sz w:val="26"/>
          <w:szCs w:val="26"/>
        </w:rPr>
      </w:pPr>
      <w:r w:rsidRPr="001F1704">
        <w:rPr>
          <w:rFonts w:ascii="Times New Roman" w:eastAsia="Times New Roman" w:hAnsi="Times New Roman" w:cs="Times New Roman"/>
          <w:b/>
          <w:bCs/>
          <w:i/>
          <w:sz w:val="26"/>
          <w:szCs w:val="26"/>
        </w:rPr>
        <w:t xml:space="preserve">2) проведение исследования; </w:t>
      </w:r>
    </w:p>
    <w:p w:rsidR="006718CC" w:rsidRPr="001F1704" w:rsidRDefault="006718CC" w:rsidP="005A6A28">
      <w:pPr>
        <w:shd w:val="clear" w:color="auto" w:fill="FFFFFF"/>
        <w:spacing w:after="0"/>
        <w:ind w:left="709"/>
        <w:jc w:val="both"/>
        <w:rPr>
          <w:rFonts w:ascii="Times New Roman" w:eastAsia="Times New Roman" w:hAnsi="Times New Roman" w:cs="Times New Roman"/>
          <w:b/>
          <w:bCs/>
          <w:i/>
          <w:sz w:val="26"/>
          <w:szCs w:val="26"/>
        </w:rPr>
      </w:pPr>
      <w:r w:rsidRPr="001F1704">
        <w:rPr>
          <w:rFonts w:ascii="Times New Roman" w:eastAsia="Times New Roman" w:hAnsi="Times New Roman" w:cs="Times New Roman"/>
          <w:b/>
          <w:bCs/>
          <w:i/>
          <w:sz w:val="26"/>
          <w:szCs w:val="26"/>
        </w:rPr>
        <w:t>3) определение целей моделирования;</w:t>
      </w:r>
    </w:p>
    <w:p w:rsidR="006718CC" w:rsidRPr="001F1704" w:rsidRDefault="006718CC" w:rsidP="005A6A28">
      <w:pPr>
        <w:shd w:val="clear" w:color="auto" w:fill="FFFFFF"/>
        <w:spacing w:after="0"/>
        <w:ind w:left="709"/>
        <w:jc w:val="both"/>
        <w:rPr>
          <w:rFonts w:ascii="Times New Roman" w:eastAsia="Times New Roman" w:hAnsi="Times New Roman" w:cs="Times New Roman"/>
          <w:i/>
          <w:sz w:val="26"/>
          <w:szCs w:val="26"/>
        </w:rPr>
      </w:pPr>
      <w:r w:rsidRPr="001F1704">
        <w:rPr>
          <w:rFonts w:ascii="Times New Roman" w:eastAsia="Times New Roman" w:hAnsi="Times New Roman" w:cs="Times New Roman"/>
          <w:b/>
          <w:bCs/>
          <w:i/>
          <w:sz w:val="26"/>
          <w:szCs w:val="26"/>
        </w:rPr>
        <w:t>4) поиск математического описания.</w:t>
      </w:r>
    </w:p>
    <w:p w:rsidR="006718CC" w:rsidRPr="001F1704" w:rsidRDefault="006718CC" w:rsidP="001F1704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i/>
          <w:sz w:val="26"/>
          <w:szCs w:val="26"/>
        </w:rPr>
      </w:pPr>
      <w:r w:rsidRPr="001F1704">
        <w:rPr>
          <w:rFonts w:ascii="Times New Roman" w:eastAsia="Times New Roman" w:hAnsi="Times New Roman" w:cs="Times New Roman"/>
          <w:b/>
          <w:bCs/>
          <w:i/>
          <w:sz w:val="26"/>
          <w:szCs w:val="26"/>
        </w:rPr>
        <w:t>Соответствует последовательности:</w:t>
      </w:r>
    </w:p>
    <w:p w:rsidR="006718CC" w:rsidRPr="001F1704" w:rsidRDefault="006718CC" w:rsidP="00106B05">
      <w:pPr>
        <w:numPr>
          <w:ilvl w:val="0"/>
          <w:numId w:val="83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3 – 4 – 2 – 1; </w:t>
      </w:r>
    </w:p>
    <w:p w:rsidR="006718CC" w:rsidRPr="001F1704" w:rsidRDefault="006718CC" w:rsidP="00106B05">
      <w:pPr>
        <w:numPr>
          <w:ilvl w:val="0"/>
          <w:numId w:val="83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1 – 2 – 3 – 4; </w:t>
      </w:r>
    </w:p>
    <w:p w:rsidR="006718CC" w:rsidRPr="001F1704" w:rsidRDefault="006718CC" w:rsidP="00106B05">
      <w:pPr>
        <w:numPr>
          <w:ilvl w:val="0"/>
          <w:numId w:val="83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2 – 1 – 3 – 4;</w:t>
      </w:r>
    </w:p>
    <w:p w:rsidR="006718CC" w:rsidRPr="001F1704" w:rsidRDefault="006718CC" w:rsidP="00106B05">
      <w:pPr>
        <w:numPr>
          <w:ilvl w:val="0"/>
          <w:numId w:val="83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3 – 1 – 4 – 2;</w:t>
      </w:r>
    </w:p>
    <w:p w:rsidR="006718CC" w:rsidRPr="001F1704" w:rsidRDefault="006718CC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Выбор вида модели зависит от:</w:t>
      </w:r>
    </w:p>
    <w:p w:rsidR="006718CC" w:rsidRPr="001F1704" w:rsidRDefault="006718CC" w:rsidP="00106B05">
      <w:pPr>
        <w:numPr>
          <w:ilvl w:val="0"/>
          <w:numId w:val="84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Физической природы объекта.</w:t>
      </w:r>
    </w:p>
    <w:p w:rsidR="006718CC" w:rsidRPr="001F1704" w:rsidRDefault="006718CC" w:rsidP="00106B05">
      <w:pPr>
        <w:numPr>
          <w:ilvl w:val="0"/>
          <w:numId w:val="84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Предназначения объекта.</w:t>
      </w:r>
    </w:p>
    <w:p w:rsidR="006718CC" w:rsidRPr="001F1704" w:rsidRDefault="006718CC" w:rsidP="00106B05">
      <w:pPr>
        <w:numPr>
          <w:ilvl w:val="0"/>
          <w:numId w:val="84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Цели исследования объекта.</w:t>
      </w:r>
    </w:p>
    <w:p w:rsidR="006718CC" w:rsidRPr="001F1704" w:rsidRDefault="006718CC" w:rsidP="00106B05">
      <w:pPr>
        <w:numPr>
          <w:ilvl w:val="0"/>
          <w:numId w:val="84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Информационной сущности объекта.</w:t>
      </w:r>
    </w:p>
    <w:p w:rsidR="006718CC" w:rsidRPr="001F1704" w:rsidRDefault="006718CC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Информационная модель объекта  - …</w:t>
      </w:r>
    </w:p>
    <w:p w:rsidR="006718CC" w:rsidRPr="001F1704" w:rsidRDefault="006718CC" w:rsidP="00106B05">
      <w:pPr>
        <w:numPr>
          <w:ilvl w:val="0"/>
          <w:numId w:val="85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Материальный или мысленно представляемый объект, замещающий в процессе исследования исходный объект с сохранением наиболее существенных свойств, важных для данного исследования.</w:t>
      </w:r>
    </w:p>
    <w:p w:rsidR="006718CC" w:rsidRPr="001F1704" w:rsidRDefault="006718CC" w:rsidP="00106B05">
      <w:pPr>
        <w:numPr>
          <w:ilvl w:val="0"/>
          <w:numId w:val="85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Формализованное описание объекта в виде текста на некотором языке кодирования, содержащем всю необходимую информацию об объекте.</w:t>
      </w:r>
    </w:p>
    <w:p w:rsidR="006718CC" w:rsidRPr="001F1704" w:rsidRDefault="006718CC" w:rsidP="00106B05">
      <w:pPr>
        <w:numPr>
          <w:ilvl w:val="0"/>
          <w:numId w:val="85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Программное средство, реализующее математическую модель.</w:t>
      </w:r>
    </w:p>
    <w:p w:rsidR="006718CC" w:rsidRPr="001F1704" w:rsidRDefault="006718CC" w:rsidP="00106B05">
      <w:pPr>
        <w:numPr>
          <w:ilvl w:val="0"/>
          <w:numId w:val="85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Описание атрибутов объектов, существенных для рассматриваемой задачи и связей между ними.</w:t>
      </w:r>
    </w:p>
    <w:p w:rsidR="00491F7E" w:rsidRPr="001F1704" w:rsidRDefault="00491F7E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 xml:space="preserve">Укажите инструмент для компьютерного моделирования </w:t>
      </w:r>
    </w:p>
    <w:p w:rsidR="00491F7E" w:rsidRPr="001F1704" w:rsidRDefault="00491F7E" w:rsidP="00106B05">
      <w:pPr>
        <w:numPr>
          <w:ilvl w:val="0"/>
          <w:numId w:val="86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сканер; </w:t>
      </w:r>
    </w:p>
    <w:p w:rsidR="00491F7E" w:rsidRPr="001F1704" w:rsidRDefault="00491F7E" w:rsidP="00106B05">
      <w:pPr>
        <w:numPr>
          <w:ilvl w:val="0"/>
          <w:numId w:val="86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компьютер; </w:t>
      </w:r>
    </w:p>
    <w:p w:rsidR="00491F7E" w:rsidRPr="001F1704" w:rsidRDefault="00491F7E" w:rsidP="00106B05">
      <w:pPr>
        <w:numPr>
          <w:ilvl w:val="0"/>
          <w:numId w:val="86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принтер;</w:t>
      </w:r>
    </w:p>
    <w:p w:rsidR="00491F7E" w:rsidRPr="001F1704" w:rsidRDefault="00491F7E" w:rsidP="00106B05">
      <w:pPr>
        <w:numPr>
          <w:ilvl w:val="0"/>
          <w:numId w:val="86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монитор.</w:t>
      </w:r>
    </w:p>
    <w:p w:rsidR="00491F7E" w:rsidRPr="001F1704" w:rsidRDefault="00491F7E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Компьютерная информационная модель это-…</w:t>
      </w:r>
    </w:p>
    <w:p w:rsidR="00491F7E" w:rsidRPr="001F1704" w:rsidRDefault="00491F7E" w:rsidP="00106B05">
      <w:pPr>
        <w:numPr>
          <w:ilvl w:val="0"/>
          <w:numId w:val="87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Представление объекта в виде теста на некотором искусственном языке, доступном компьютерной обработке.</w:t>
      </w:r>
    </w:p>
    <w:p w:rsidR="00491F7E" w:rsidRPr="001F1704" w:rsidRDefault="00491F7E" w:rsidP="00106B05">
      <w:pPr>
        <w:numPr>
          <w:ilvl w:val="0"/>
          <w:numId w:val="87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lastRenderedPageBreak/>
        <w:t>Совокупность информации, характеризующая свойства и состояние объекта, а также взаимосвязь с внешним миром.</w:t>
      </w:r>
    </w:p>
    <w:p w:rsidR="00491F7E" w:rsidRPr="001F1704" w:rsidRDefault="00491F7E" w:rsidP="00106B05">
      <w:pPr>
        <w:numPr>
          <w:ilvl w:val="0"/>
          <w:numId w:val="87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Модель в мысленной или разговорной форме, реализованная на компьютере.</w:t>
      </w:r>
    </w:p>
    <w:p w:rsidR="00491F7E" w:rsidRPr="001F1704" w:rsidRDefault="00491F7E" w:rsidP="00106B05">
      <w:pPr>
        <w:numPr>
          <w:ilvl w:val="0"/>
          <w:numId w:val="87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Метод исследования, связанный с вычислительной техникой.</w:t>
      </w:r>
    </w:p>
    <w:p w:rsidR="00491F7E" w:rsidRPr="001F1704" w:rsidRDefault="00491F7E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Укажите правильную последовательность этапов компьютерного  эксперимента …</w:t>
      </w:r>
    </w:p>
    <w:p w:rsidR="00491F7E" w:rsidRPr="001F1704" w:rsidRDefault="00491F7E" w:rsidP="00106B05">
      <w:pPr>
        <w:numPr>
          <w:ilvl w:val="0"/>
          <w:numId w:val="88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Выбор численного метода - разработка алгоритма - исполнение программы на компьютере.</w:t>
      </w:r>
    </w:p>
    <w:p w:rsidR="00491F7E" w:rsidRPr="001F1704" w:rsidRDefault="00491F7E" w:rsidP="00106B05">
      <w:pPr>
        <w:numPr>
          <w:ilvl w:val="0"/>
          <w:numId w:val="88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Построение математической модели - выбор численного метода - разработка алгоритма - исполнение программы на компьютере, анализ решения.</w:t>
      </w:r>
    </w:p>
    <w:p w:rsidR="00491F7E" w:rsidRPr="001F1704" w:rsidRDefault="00491F7E" w:rsidP="00106B05">
      <w:pPr>
        <w:numPr>
          <w:ilvl w:val="0"/>
          <w:numId w:val="88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Разработка модели - разработка алгоритма - реализация алгоритма в виде программного средства.</w:t>
      </w:r>
    </w:p>
    <w:p w:rsidR="00491F7E" w:rsidRPr="001F1704" w:rsidRDefault="00491F7E" w:rsidP="00106B05">
      <w:pPr>
        <w:numPr>
          <w:ilvl w:val="0"/>
          <w:numId w:val="88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Построение математической модели - разработка алгоритма - исполнение программы на компьютере, анализ решения.</w:t>
      </w:r>
    </w:p>
    <w:p w:rsidR="00491F7E" w:rsidRPr="001F1704" w:rsidRDefault="00491F7E" w:rsidP="00106B05">
      <w:pPr>
        <w:pStyle w:val="ae"/>
        <w:numPr>
          <w:ilvl w:val="0"/>
          <w:numId w:val="75"/>
        </w:numPr>
        <w:spacing w:line="276" w:lineRule="auto"/>
        <w:jc w:val="both"/>
        <w:rPr>
          <w:b/>
          <w:i/>
          <w:sz w:val="26"/>
          <w:szCs w:val="26"/>
        </w:rPr>
      </w:pPr>
      <w:r w:rsidRPr="001F1704">
        <w:rPr>
          <w:b/>
          <w:i/>
          <w:sz w:val="26"/>
          <w:szCs w:val="26"/>
        </w:rPr>
        <w:t>Модели, реализованные с помощью систем программирования, электронных таблиц, специализированных математических пакетов и программных средств для моделирования, называются:</w:t>
      </w:r>
    </w:p>
    <w:p w:rsidR="00491F7E" w:rsidRPr="001F1704" w:rsidRDefault="00491F7E" w:rsidP="00106B05">
      <w:pPr>
        <w:numPr>
          <w:ilvl w:val="0"/>
          <w:numId w:val="89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математическими моделями</w:t>
      </w:r>
    </w:p>
    <w:p w:rsidR="00491F7E" w:rsidRPr="001F1704" w:rsidRDefault="00491F7E" w:rsidP="00106B05">
      <w:pPr>
        <w:numPr>
          <w:ilvl w:val="0"/>
          <w:numId w:val="89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компьютерными моделями</w:t>
      </w:r>
    </w:p>
    <w:p w:rsidR="00491F7E" w:rsidRPr="001F1704" w:rsidRDefault="00491F7E" w:rsidP="00106B05">
      <w:pPr>
        <w:numPr>
          <w:ilvl w:val="0"/>
          <w:numId w:val="89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имитационными моделями</w:t>
      </w:r>
    </w:p>
    <w:p w:rsidR="00491F7E" w:rsidRPr="001F1704" w:rsidRDefault="00491F7E" w:rsidP="00106B05">
      <w:pPr>
        <w:numPr>
          <w:ilvl w:val="0"/>
          <w:numId w:val="89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экономическими моделями</w:t>
      </w:r>
    </w:p>
    <w:p w:rsidR="002924A3" w:rsidRPr="006512A7" w:rsidRDefault="002924A3" w:rsidP="006512A7">
      <w:pPr>
        <w:spacing w:after="0"/>
        <w:rPr>
          <w:rFonts w:ascii="Times New Roman" w:hAnsi="Times New Roman" w:cs="Times New Roman"/>
          <w:sz w:val="16"/>
          <w:szCs w:val="16"/>
          <w:lang w:eastAsia="en-US"/>
        </w:rPr>
      </w:pPr>
    </w:p>
    <w:p w:rsidR="002924A3" w:rsidRPr="007F59E3" w:rsidRDefault="002924A3" w:rsidP="002924A3">
      <w:pPr>
        <w:spacing w:after="0"/>
        <w:ind w:left="720"/>
        <w:rPr>
          <w:rFonts w:ascii="Times New Roman" w:hAnsi="Times New Roman" w:cs="Times New Roman"/>
          <w:b/>
          <w:sz w:val="26"/>
          <w:szCs w:val="26"/>
          <w:lang w:eastAsia="en-US"/>
        </w:rPr>
      </w:pP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Ответы к Тесту </w:t>
      </w:r>
      <w:r w:rsidR="009F7ED6"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>5</w:t>
      </w: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: </w:t>
      </w:r>
    </w:p>
    <w:tbl>
      <w:tblPr>
        <w:tblStyle w:val="af6"/>
        <w:tblW w:w="0" w:type="auto"/>
        <w:tblLook w:val="04A0"/>
      </w:tblPr>
      <w:tblGrid>
        <w:gridCol w:w="985"/>
        <w:gridCol w:w="985"/>
        <w:gridCol w:w="985"/>
        <w:gridCol w:w="985"/>
        <w:gridCol w:w="985"/>
        <w:gridCol w:w="985"/>
        <w:gridCol w:w="986"/>
        <w:gridCol w:w="986"/>
        <w:gridCol w:w="986"/>
        <w:gridCol w:w="986"/>
      </w:tblGrid>
      <w:tr w:rsidR="002924A3" w:rsidTr="001A17FD"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3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4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5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6</w:t>
            </w: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7</w:t>
            </w: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8</w:t>
            </w: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9</w:t>
            </w: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10</w:t>
            </w:r>
          </w:p>
        </w:tc>
      </w:tr>
      <w:tr w:rsidR="002924A3" w:rsidRPr="009F7ED6" w:rsidTr="001A17FD">
        <w:tc>
          <w:tcPr>
            <w:tcW w:w="985" w:type="dxa"/>
          </w:tcPr>
          <w:p w:rsidR="002924A3" w:rsidRPr="009F7ED6" w:rsidRDefault="005A6A28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в</w:t>
            </w:r>
          </w:p>
        </w:tc>
        <w:tc>
          <w:tcPr>
            <w:tcW w:w="985" w:type="dxa"/>
          </w:tcPr>
          <w:p w:rsidR="002924A3" w:rsidRPr="009F7ED6" w:rsidRDefault="005A6A28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б</w:t>
            </w:r>
          </w:p>
        </w:tc>
        <w:tc>
          <w:tcPr>
            <w:tcW w:w="985" w:type="dxa"/>
          </w:tcPr>
          <w:p w:rsidR="002924A3" w:rsidRPr="009F7ED6" w:rsidRDefault="005A6A28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в</w:t>
            </w:r>
          </w:p>
        </w:tc>
        <w:tc>
          <w:tcPr>
            <w:tcW w:w="985" w:type="dxa"/>
          </w:tcPr>
          <w:p w:rsidR="002924A3" w:rsidRPr="009F7ED6" w:rsidRDefault="005A6A28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985" w:type="dxa"/>
          </w:tcPr>
          <w:p w:rsidR="002924A3" w:rsidRPr="009F7ED6" w:rsidRDefault="005A6A28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б</w:t>
            </w:r>
          </w:p>
        </w:tc>
        <w:tc>
          <w:tcPr>
            <w:tcW w:w="985" w:type="dxa"/>
          </w:tcPr>
          <w:p w:rsidR="002924A3" w:rsidRPr="009F7ED6" w:rsidRDefault="005A6A28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г</w:t>
            </w:r>
          </w:p>
        </w:tc>
        <w:tc>
          <w:tcPr>
            <w:tcW w:w="986" w:type="dxa"/>
          </w:tcPr>
          <w:p w:rsidR="002924A3" w:rsidRPr="009F7ED6" w:rsidRDefault="005A6A28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в</w:t>
            </w:r>
          </w:p>
        </w:tc>
        <w:tc>
          <w:tcPr>
            <w:tcW w:w="986" w:type="dxa"/>
          </w:tcPr>
          <w:p w:rsidR="002924A3" w:rsidRPr="009F7ED6" w:rsidRDefault="005A6A28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986" w:type="dxa"/>
          </w:tcPr>
          <w:p w:rsidR="002924A3" w:rsidRPr="009F7ED6" w:rsidRDefault="00EE7457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в</w:t>
            </w:r>
          </w:p>
        </w:tc>
        <w:tc>
          <w:tcPr>
            <w:tcW w:w="986" w:type="dxa"/>
          </w:tcPr>
          <w:p w:rsidR="002924A3" w:rsidRPr="009F7ED6" w:rsidRDefault="005A6A28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б</w:t>
            </w:r>
          </w:p>
        </w:tc>
      </w:tr>
      <w:tr w:rsidR="009F7ED6" w:rsidRPr="009F7ED6" w:rsidTr="001A17FD">
        <w:trPr>
          <w:gridAfter w:val="6"/>
          <w:wAfter w:w="5914" w:type="dxa"/>
        </w:trPr>
        <w:tc>
          <w:tcPr>
            <w:tcW w:w="985" w:type="dxa"/>
          </w:tcPr>
          <w:p w:rsidR="009F7ED6" w:rsidRPr="009F7ED6" w:rsidRDefault="009F7ED6" w:rsidP="001A17FD">
            <w:pPr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11</w:t>
            </w:r>
          </w:p>
        </w:tc>
        <w:tc>
          <w:tcPr>
            <w:tcW w:w="985" w:type="dxa"/>
          </w:tcPr>
          <w:p w:rsidR="009F7ED6" w:rsidRPr="009F7ED6" w:rsidRDefault="009F7ED6" w:rsidP="001A17FD">
            <w:pPr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12</w:t>
            </w:r>
          </w:p>
        </w:tc>
        <w:tc>
          <w:tcPr>
            <w:tcW w:w="985" w:type="dxa"/>
          </w:tcPr>
          <w:p w:rsidR="009F7ED6" w:rsidRPr="009F7ED6" w:rsidRDefault="009F7ED6" w:rsidP="001A17FD">
            <w:pPr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13</w:t>
            </w:r>
          </w:p>
        </w:tc>
        <w:tc>
          <w:tcPr>
            <w:tcW w:w="985" w:type="dxa"/>
          </w:tcPr>
          <w:p w:rsidR="009F7ED6" w:rsidRPr="009F7ED6" w:rsidRDefault="009F7ED6" w:rsidP="001A17FD">
            <w:pPr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>
              <w:rPr>
                <w:rFonts w:ascii="Times New Roman" w:hAnsi="Times New Roman"/>
                <w:sz w:val="26"/>
                <w:szCs w:val="26"/>
                <w:lang w:eastAsia="en-US"/>
              </w:rPr>
              <w:t>14</w:t>
            </w:r>
          </w:p>
        </w:tc>
      </w:tr>
      <w:tr w:rsidR="009F7ED6" w:rsidRPr="009F7ED6" w:rsidTr="001A17FD">
        <w:trPr>
          <w:gridAfter w:val="6"/>
          <w:wAfter w:w="5914" w:type="dxa"/>
        </w:trPr>
        <w:tc>
          <w:tcPr>
            <w:tcW w:w="985" w:type="dxa"/>
          </w:tcPr>
          <w:p w:rsidR="009F7ED6" w:rsidRPr="009F7ED6" w:rsidRDefault="005A6A28" w:rsidP="001A17FD">
            <w:pPr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б</w:t>
            </w:r>
          </w:p>
        </w:tc>
        <w:tc>
          <w:tcPr>
            <w:tcW w:w="985" w:type="dxa"/>
          </w:tcPr>
          <w:p w:rsidR="009F7ED6" w:rsidRPr="009F7ED6" w:rsidRDefault="00D30BAF" w:rsidP="001A17FD">
            <w:pPr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в</w:t>
            </w:r>
          </w:p>
        </w:tc>
        <w:tc>
          <w:tcPr>
            <w:tcW w:w="985" w:type="dxa"/>
          </w:tcPr>
          <w:p w:rsidR="009F7ED6" w:rsidRPr="009F7ED6" w:rsidRDefault="009F7ED6" w:rsidP="001A17FD">
            <w:pPr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б</w:t>
            </w:r>
          </w:p>
        </w:tc>
        <w:tc>
          <w:tcPr>
            <w:tcW w:w="985" w:type="dxa"/>
          </w:tcPr>
          <w:p w:rsidR="009F7ED6" w:rsidRPr="009F7ED6" w:rsidRDefault="009F7ED6" w:rsidP="001A17FD">
            <w:pPr>
              <w:rPr>
                <w:rFonts w:ascii="Times New Roman" w:hAnsi="Times New Roman"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б</w:t>
            </w:r>
          </w:p>
        </w:tc>
      </w:tr>
    </w:tbl>
    <w:p w:rsidR="00491F7E" w:rsidRPr="001F1704" w:rsidRDefault="00491F7E" w:rsidP="001F17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583336" w:rsidRDefault="00583336" w:rsidP="005A6A28">
      <w:pPr>
        <w:spacing w:after="0"/>
        <w:ind w:left="567" w:right="566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Тест №6 «Реализация основных информационных процессов с помощью компьютеров»</w:t>
      </w:r>
    </w:p>
    <w:p w:rsidR="005A6A28" w:rsidRPr="001F1704" w:rsidRDefault="005A6A28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AF79F8" w:rsidRPr="001F1704" w:rsidRDefault="00AF79F8" w:rsidP="00106B05">
      <w:pPr>
        <w:pStyle w:val="ae"/>
        <w:numPr>
          <w:ilvl w:val="0"/>
          <w:numId w:val="138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На рисунке представлен слайд с авторазметкой. Установите соответствие между цифрами и обозначенными этими цифрами элементами слайда.</w:t>
      </w:r>
    </w:p>
    <w:p w:rsidR="00AF79F8" w:rsidRPr="001F1704" w:rsidRDefault="00AF79F8" w:rsidP="00DA326C">
      <w:pPr>
        <w:spacing w:after="0"/>
        <w:ind w:left="360"/>
        <w:jc w:val="center"/>
        <w:rPr>
          <w:rFonts w:ascii="Times New Roman" w:hAnsi="Times New Roman" w:cs="Times New Roman"/>
          <w:noProof/>
          <w:sz w:val="26"/>
          <w:szCs w:val="26"/>
        </w:rPr>
      </w:pPr>
      <w:r w:rsidRPr="001F1704"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3314700" cy="2520529"/>
            <wp:effectExtent l="1905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186" cy="2524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79F8" w:rsidRPr="001F1704" w:rsidRDefault="00AF79F8" w:rsidP="00106B05">
      <w:pPr>
        <w:numPr>
          <w:ilvl w:val="1"/>
          <w:numId w:val="143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Заполнитель для ввода текста</w:t>
      </w:r>
    </w:p>
    <w:p w:rsidR="00AF79F8" w:rsidRPr="001F1704" w:rsidRDefault="00AF79F8" w:rsidP="00106B05">
      <w:pPr>
        <w:numPr>
          <w:ilvl w:val="1"/>
          <w:numId w:val="143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Нетекстовые элементы слайда</w:t>
      </w:r>
    </w:p>
    <w:p w:rsidR="00AF79F8" w:rsidRPr="001F1704" w:rsidRDefault="00AF79F8" w:rsidP="00106B05">
      <w:pPr>
        <w:numPr>
          <w:ilvl w:val="1"/>
          <w:numId w:val="143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Управляющая кнопка</w:t>
      </w:r>
    </w:p>
    <w:p w:rsidR="00AF79F8" w:rsidRPr="001F1704" w:rsidRDefault="00AF79F8" w:rsidP="00106B05">
      <w:pPr>
        <w:numPr>
          <w:ilvl w:val="1"/>
          <w:numId w:val="143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Область для ввода заметок</w:t>
      </w:r>
    </w:p>
    <w:p w:rsidR="00AF79F8" w:rsidRPr="001F1704" w:rsidRDefault="00AF79F8" w:rsidP="00106B05">
      <w:pPr>
        <w:pStyle w:val="ae"/>
        <w:numPr>
          <w:ilvl w:val="0"/>
          <w:numId w:val="138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Программы обработки текста:</w:t>
      </w:r>
    </w:p>
    <w:p w:rsidR="00AF79F8" w:rsidRPr="001F1704" w:rsidRDefault="00AF79F8" w:rsidP="00106B05">
      <w:pPr>
        <w:pStyle w:val="ae"/>
        <w:numPr>
          <w:ilvl w:val="0"/>
          <w:numId w:val="138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  <w:sectPr w:rsidR="00AF79F8" w:rsidRPr="001F1704" w:rsidSect="00125B0D">
          <w:footerReference w:type="default" r:id="rId13"/>
          <w:type w:val="continuous"/>
          <w:pgSz w:w="11906" w:h="16838"/>
          <w:pgMar w:top="1134" w:right="1134" w:bottom="1134" w:left="1134" w:header="709" w:footer="160" w:gutter="0"/>
          <w:pgNumType w:start="1"/>
          <w:cols w:space="708"/>
          <w:titlePg/>
          <w:docGrid w:linePitch="360"/>
        </w:sectPr>
      </w:pPr>
    </w:p>
    <w:p w:rsidR="00AF79F8" w:rsidRPr="001F1704" w:rsidRDefault="00AF79F8" w:rsidP="00106B05">
      <w:pPr>
        <w:numPr>
          <w:ilvl w:val="1"/>
          <w:numId w:val="148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lastRenderedPageBreak/>
        <w:t>Блокнот</w:t>
      </w:r>
    </w:p>
    <w:p w:rsidR="00AF79F8" w:rsidRPr="001F1704" w:rsidRDefault="00AF79F8" w:rsidP="00106B05">
      <w:pPr>
        <w:numPr>
          <w:ilvl w:val="1"/>
          <w:numId w:val="148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t>MS Word</w:t>
      </w:r>
    </w:p>
    <w:p w:rsidR="00AF79F8" w:rsidRPr="001F1704" w:rsidRDefault="00AF79F8" w:rsidP="00106B05">
      <w:pPr>
        <w:numPr>
          <w:ilvl w:val="1"/>
          <w:numId w:val="148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t>Paint</w:t>
      </w:r>
    </w:p>
    <w:p w:rsidR="00AF79F8" w:rsidRPr="001F1704" w:rsidRDefault="00AF79F8" w:rsidP="00106B05">
      <w:pPr>
        <w:numPr>
          <w:ilvl w:val="1"/>
          <w:numId w:val="148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t>MS Excel</w:t>
      </w:r>
    </w:p>
    <w:p w:rsidR="00AF79F8" w:rsidRPr="001F1704" w:rsidRDefault="00AF79F8" w:rsidP="00106B05">
      <w:pPr>
        <w:numPr>
          <w:ilvl w:val="1"/>
          <w:numId w:val="148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t>WordPad</w:t>
      </w:r>
    </w:p>
    <w:p w:rsidR="00AF79F8" w:rsidRPr="001F1704" w:rsidRDefault="00AF79F8" w:rsidP="00106B05">
      <w:pPr>
        <w:numPr>
          <w:ilvl w:val="1"/>
          <w:numId w:val="148"/>
        </w:numPr>
        <w:tabs>
          <w:tab w:val="clear" w:pos="1247"/>
          <w:tab w:val="num" w:pos="851"/>
        </w:tabs>
        <w:spacing w:after="0"/>
        <w:ind w:hanging="93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t>MS Power Point</w:t>
      </w:r>
    </w:p>
    <w:p w:rsidR="00AF79F8" w:rsidRPr="001F1704" w:rsidRDefault="00AF79F8" w:rsidP="00106B05">
      <w:pPr>
        <w:pStyle w:val="ae"/>
        <w:numPr>
          <w:ilvl w:val="0"/>
          <w:numId w:val="138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Процессы форматирования текста:</w:t>
      </w:r>
    </w:p>
    <w:p w:rsidR="00AF79F8" w:rsidRPr="001F1704" w:rsidRDefault="00AF79F8" w:rsidP="00106B05">
      <w:pPr>
        <w:pStyle w:val="ae"/>
        <w:numPr>
          <w:ilvl w:val="0"/>
          <w:numId w:val="144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Запись текста в буфер</w:t>
      </w:r>
    </w:p>
    <w:p w:rsidR="00AF79F8" w:rsidRPr="001F1704" w:rsidRDefault="00AF79F8" w:rsidP="00106B05">
      <w:pPr>
        <w:pStyle w:val="ae"/>
        <w:numPr>
          <w:ilvl w:val="0"/>
          <w:numId w:val="144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Отмена предыдущей операции</w:t>
      </w:r>
    </w:p>
    <w:p w:rsidR="00AF79F8" w:rsidRPr="001F1704" w:rsidRDefault="00AF79F8" w:rsidP="00106B05">
      <w:pPr>
        <w:pStyle w:val="ae"/>
        <w:numPr>
          <w:ilvl w:val="0"/>
          <w:numId w:val="144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Изменение параметров шрифта</w:t>
      </w:r>
    </w:p>
    <w:p w:rsidR="00AF79F8" w:rsidRPr="001F1704" w:rsidRDefault="00AF79F8" w:rsidP="00106B05">
      <w:pPr>
        <w:pStyle w:val="ae"/>
        <w:numPr>
          <w:ilvl w:val="0"/>
          <w:numId w:val="144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Удаление текста</w:t>
      </w:r>
    </w:p>
    <w:p w:rsidR="00AF79F8" w:rsidRPr="001F1704" w:rsidRDefault="00AF79F8" w:rsidP="00106B05">
      <w:pPr>
        <w:pStyle w:val="ae"/>
        <w:numPr>
          <w:ilvl w:val="0"/>
          <w:numId w:val="144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Установка параметров абзаца</w:t>
      </w:r>
    </w:p>
    <w:p w:rsidR="00AF79F8" w:rsidRPr="001F1704" w:rsidRDefault="00AF79F8" w:rsidP="00106B05">
      <w:pPr>
        <w:pStyle w:val="ae"/>
        <w:numPr>
          <w:ilvl w:val="0"/>
          <w:numId w:val="138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Параметры абзаца:</w:t>
      </w:r>
    </w:p>
    <w:p w:rsidR="00AF79F8" w:rsidRPr="001F1704" w:rsidRDefault="00AF79F8" w:rsidP="00106B05">
      <w:pPr>
        <w:numPr>
          <w:ilvl w:val="1"/>
          <w:numId w:val="64"/>
        </w:numPr>
        <w:tabs>
          <w:tab w:val="clear" w:pos="1247"/>
        </w:tabs>
        <w:spacing w:after="0"/>
        <w:ind w:left="850" w:hanging="42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t>Гарнитура</w:t>
      </w:r>
    </w:p>
    <w:p w:rsidR="00AF79F8" w:rsidRPr="001F1704" w:rsidRDefault="00AF79F8" w:rsidP="00106B05">
      <w:pPr>
        <w:numPr>
          <w:ilvl w:val="1"/>
          <w:numId w:val="64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t>Интервал перед абзацем</w:t>
      </w:r>
    </w:p>
    <w:p w:rsidR="00AF79F8" w:rsidRPr="001F1704" w:rsidRDefault="00AF79F8" w:rsidP="00106B05">
      <w:pPr>
        <w:numPr>
          <w:ilvl w:val="1"/>
          <w:numId w:val="64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t>Выравнивание текста</w:t>
      </w:r>
    </w:p>
    <w:p w:rsidR="00AF79F8" w:rsidRPr="001F1704" w:rsidRDefault="00AF79F8" w:rsidP="00106B05">
      <w:pPr>
        <w:numPr>
          <w:ilvl w:val="1"/>
          <w:numId w:val="64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t>Начертание</w:t>
      </w:r>
    </w:p>
    <w:p w:rsidR="00AF79F8" w:rsidRPr="001F1704" w:rsidRDefault="00AF79F8" w:rsidP="00106B05">
      <w:pPr>
        <w:numPr>
          <w:ilvl w:val="1"/>
          <w:numId w:val="64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t>«красная» строка</w:t>
      </w:r>
    </w:p>
    <w:p w:rsidR="00AF79F8" w:rsidRPr="001F1704" w:rsidRDefault="00AF79F8" w:rsidP="00106B05">
      <w:pPr>
        <w:numPr>
          <w:ilvl w:val="1"/>
          <w:numId w:val="64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t>Отступы  слева и справа</w:t>
      </w:r>
    </w:p>
    <w:p w:rsidR="00AF79F8" w:rsidRPr="001F1704" w:rsidRDefault="00AF79F8" w:rsidP="00106B05">
      <w:pPr>
        <w:numPr>
          <w:ilvl w:val="1"/>
          <w:numId w:val="64"/>
        </w:numPr>
        <w:tabs>
          <w:tab w:val="clear" w:pos="1247"/>
        </w:tabs>
        <w:spacing w:after="0"/>
        <w:ind w:left="851" w:hanging="42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t>Подчеркивание</w:t>
      </w:r>
    </w:p>
    <w:p w:rsidR="00AF79F8" w:rsidRPr="001F1704" w:rsidRDefault="00AF79F8" w:rsidP="00106B05">
      <w:pPr>
        <w:numPr>
          <w:ilvl w:val="1"/>
          <w:numId w:val="64"/>
        </w:numPr>
        <w:tabs>
          <w:tab w:val="clear" w:pos="1247"/>
          <w:tab w:val="num" w:pos="851"/>
        </w:tabs>
        <w:spacing w:after="0"/>
        <w:ind w:left="851" w:hanging="425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color w:val="000000"/>
          <w:sz w:val="26"/>
          <w:szCs w:val="26"/>
        </w:rPr>
        <w:t>Межсимвольный интервал</w:t>
      </w:r>
    </w:p>
    <w:p w:rsidR="00AF79F8" w:rsidRPr="001F1704" w:rsidRDefault="00AF79F8" w:rsidP="00106B05">
      <w:pPr>
        <w:pStyle w:val="ae"/>
        <w:numPr>
          <w:ilvl w:val="0"/>
          <w:numId w:val="138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Символ, отделяющий одно слово от другого - …</w:t>
      </w:r>
    </w:p>
    <w:p w:rsidR="00AF79F8" w:rsidRPr="001F1704" w:rsidRDefault="00AF79F8" w:rsidP="00106B05">
      <w:pPr>
        <w:pStyle w:val="ae"/>
        <w:numPr>
          <w:ilvl w:val="0"/>
          <w:numId w:val="146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Тире</w:t>
      </w:r>
    </w:p>
    <w:p w:rsidR="00AF79F8" w:rsidRPr="001F1704" w:rsidRDefault="00AF79F8" w:rsidP="00106B05">
      <w:pPr>
        <w:pStyle w:val="ae"/>
        <w:numPr>
          <w:ilvl w:val="0"/>
          <w:numId w:val="146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Запятая</w:t>
      </w:r>
    </w:p>
    <w:p w:rsidR="00AF79F8" w:rsidRPr="001F1704" w:rsidRDefault="00AF79F8" w:rsidP="00106B05">
      <w:pPr>
        <w:pStyle w:val="ae"/>
        <w:numPr>
          <w:ilvl w:val="0"/>
          <w:numId w:val="146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lastRenderedPageBreak/>
        <w:t>Пробел</w:t>
      </w:r>
    </w:p>
    <w:p w:rsidR="00AF79F8" w:rsidRPr="001F1704" w:rsidRDefault="00AF79F8" w:rsidP="00106B05">
      <w:pPr>
        <w:pStyle w:val="ae"/>
        <w:numPr>
          <w:ilvl w:val="0"/>
          <w:numId w:val="146"/>
        </w:numPr>
        <w:tabs>
          <w:tab w:val="left" w:pos="851"/>
          <w:tab w:val="left" w:pos="6228"/>
          <w:tab w:val="left" w:pos="6888"/>
        </w:tabs>
        <w:spacing w:line="276" w:lineRule="auto"/>
        <w:rPr>
          <w:sz w:val="26"/>
          <w:szCs w:val="26"/>
        </w:rPr>
      </w:pPr>
      <w:r w:rsidRPr="001F1704">
        <w:rPr>
          <w:sz w:val="26"/>
          <w:szCs w:val="26"/>
        </w:rPr>
        <w:t>Точка</w:t>
      </w:r>
    </w:p>
    <w:p w:rsidR="00AF79F8" w:rsidRPr="001F1704" w:rsidRDefault="00AF79F8" w:rsidP="00106B05">
      <w:pPr>
        <w:pStyle w:val="ae"/>
        <w:numPr>
          <w:ilvl w:val="0"/>
          <w:numId w:val="138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Растровый графический редактор:</w:t>
      </w:r>
    </w:p>
    <w:p w:rsidR="00AF79F8" w:rsidRPr="001F1704" w:rsidRDefault="00AF79F8" w:rsidP="00106B05">
      <w:pPr>
        <w:pStyle w:val="ae"/>
        <w:numPr>
          <w:ilvl w:val="0"/>
          <w:numId w:val="145"/>
        </w:numPr>
        <w:spacing w:line="276" w:lineRule="auto"/>
        <w:ind w:left="426" w:hanging="11"/>
        <w:rPr>
          <w:sz w:val="26"/>
          <w:szCs w:val="26"/>
        </w:rPr>
      </w:pPr>
      <w:r w:rsidRPr="001F1704">
        <w:rPr>
          <w:sz w:val="26"/>
          <w:szCs w:val="26"/>
        </w:rPr>
        <w:t>CorelDRAW</w:t>
      </w:r>
    </w:p>
    <w:p w:rsidR="00AF79F8" w:rsidRPr="001F1704" w:rsidRDefault="00AF79F8" w:rsidP="00106B05">
      <w:pPr>
        <w:pStyle w:val="ae"/>
        <w:numPr>
          <w:ilvl w:val="0"/>
          <w:numId w:val="145"/>
        </w:numPr>
        <w:spacing w:line="276" w:lineRule="auto"/>
        <w:ind w:left="426" w:hanging="11"/>
        <w:rPr>
          <w:sz w:val="26"/>
          <w:szCs w:val="26"/>
        </w:rPr>
      </w:pPr>
      <w:r w:rsidRPr="001F1704">
        <w:rPr>
          <w:sz w:val="26"/>
          <w:szCs w:val="26"/>
        </w:rPr>
        <w:t>Adobe Photoshop</w:t>
      </w:r>
    </w:p>
    <w:p w:rsidR="00AF79F8" w:rsidRPr="001F1704" w:rsidRDefault="00AF79F8" w:rsidP="00106B05">
      <w:pPr>
        <w:pStyle w:val="ae"/>
        <w:numPr>
          <w:ilvl w:val="0"/>
          <w:numId w:val="145"/>
        </w:numPr>
        <w:spacing w:line="276" w:lineRule="auto"/>
        <w:ind w:left="426" w:hanging="11"/>
        <w:rPr>
          <w:sz w:val="26"/>
          <w:szCs w:val="26"/>
        </w:rPr>
      </w:pPr>
      <w:r w:rsidRPr="001F1704">
        <w:rPr>
          <w:sz w:val="26"/>
          <w:szCs w:val="26"/>
        </w:rPr>
        <w:t>Adobe Illustrator</w:t>
      </w:r>
    </w:p>
    <w:p w:rsidR="00AF79F8" w:rsidRPr="001F1704" w:rsidRDefault="00AF79F8" w:rsidP="00106B05">
      <w:pPr>
        <w:pStyle w:val="ae"/>
        <w:numPr>
          <w:ilvl w:val="0"/>
          <w:numId w:val="145"/>
        </w:numPr>
        <w:spacing w:line="276" w:lineRule="auto"/>
        <w:ind w:left="426" w:hanging="11"/>
        <w:rPr>
          <w:sz w:val="26"/>
          <w:szCs w:val="26"/>
        </w:rPr>
      </w:pPr>
      <w:r w:rsidRPr="001F1704">
        <w:rPr>
          <w:sz w:val="26"/>
          <w:szCs w:val="26"/>
          <w:lang w:val="en-US"/>
        </w:rPr>
        <w:t>MS Power Point</w:t>
      </w:r>
    </w:p>
    <w:p w:rsidR="00AF79F8" w:rsidRPr="001F1704" w:rsidRDefault="00AF79F8" w:rsidP="00106B05">
      <w:pPr>
        <w:pStyle w:val="ae"/>
        <w:numPr>
          <w:ilvl w:val="0"/>
          <w:numId w:val="138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Назначение вкладки:</w:t>
      </w:r>
    </w:p>
    <w:p w:rsidR="00AF79F8" w:rsidRPr="001F1704" w:rsidRDefault="00AF79F8" w:rsidP="00DA326C">
      <w:pPr>
        <w:spacing w:after="0"/>
        <w:jc w:val="center"/>
        <w:rPr>
          <w:rFonts w:ascii="Times New Roman" w:hAnsi="Times New Roman" w:cs="Times New Roman"/>
          <w:b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b/>
          <w:noProof/>
          <w:color w:val="000000"/>
          <w:sz w:val="26"/>
          <w:szCs w:val="26"/>
        </w:rPr>
        <w:drawing>
          <wp:inline distT="0" distB="0" distL="0" distR="0">
            <wp:extent cx="6076950" cy="838200"/>
            <wp:effectExtent l="19050" t="0" r="0" b="0"/>
            <wp:docPr id="15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b="81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79F8" w:rsidRPr="001F1704" w:rsidRDefault="00AF79F8" w:rsidP="00106B05">
      <w:pPr>
        <w:pStyle w:val="ae"/>
        <w:widowControl w:val="0"/>
        <w:numPr>
          <w:ilvl w:val="0"/>
          <w:numId w:val="147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Форматирование объекта</w:t>
      </w:r>
    </w:p>
    <w:p w:rsidR="00AF79F8" w:rsidRPr="001F1704" w:rsidRDefault="00AF79F8" w:rsidP="00106B05">
      <w:pPr>
        <w:pStyle w:val="ae"/>
        <w:widowControl w:val="0"/>
        <w:numPr>
          <w:ilvl w:val="0"/>
          <w:numId w:val="147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Вставка клипов</w:t>
      </w:r>
    </w:p>
    <w:p w:rsidR="00AF79F8" w:rsidRPr="001F1704" w:rsidRDefault="00AF79F8" w:rsidP="00106B05">
      <w:pPr>
        <w:pStyle w:val="ae"/>
        <w:widowControl w:val="0"/>
        <w:numPr>
          <w:ilvl w:val="0"/>
          <w:numId w:val="147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Форматирование таблиц</w:t>
      </w:r>
    </w:p>
    <w:p w:rsidR="00AF79F8" w:rsidRPr="001F1704" w:rsidRDefault="00AF79F8" w:rsidP="00106B05">
      <w:pPr>
        <w:pStyle w:val="ae"/>
        <w:widowControl w:val="0"/>
        <w:numPr>
          <w:ilvl w:val="0"/>
          <w:numId w:val="147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Создание колонок</w:t>
      </w:r>
    </w:p>
    <w:p w:rsidR="0019786F" w:rsidRPr="001F1704" w:rsidRDefault="0019786F" w:rsidP="00106B05">
      <w:pPr>
        <w:pStyle w:val="ae"/>
        <w:numPr>
          <w:ilvl w:val="0"/>
          <w:numId w:val="138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Функция прикладных программ:</w:t>
      </w:r>
    </w:p>
    <w:p w:rsidR="0019786F" w:rsidRPr="001F1704" w:rsidRDefault="0019786F" w:rsidP="00106B05">
      <w:pPr>
        <w:numPr>
          <w:ilvl w:val="1"/>
          <w:numId w:val="149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val="en-US"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Обеспечение работы других программ</w:t>
      </w:r>
    </w:p>
    <w:p w:rsidR="0019786F" w:rsidRPr="001F1704" w:rsidRDefault="0019786F" w:rsidP="00106B05">
      <w:pPr>
        <w:numPr>
          <w:ilvl w:val="1"/>
          <w:numId w:val="149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val="en-US"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Решение конкретных задач обработки информации</w:t>
      </w:r>
    </w:p>
    <w:p w:rsidR="0019786F" w:rsidRPr="001F1704" w:rsidRDefault="0019786F" w:rsidP="00106B05">
      <w:pPr>
        <w:numPr>
          <w:ilvl w:val="1"/>
          <w:numId w:val="149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val="en-US"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Обеспечение качества работы печатающих устройств</w:t>
      </w:r>
    </w:p>
    <w:p w:rsidR="0019786F" w:rsidRPr="001F1704" w:rsidRDefault="0019786F" w:rsidP="00106B05">
      <w:pPr>
        <w:numPr>
          <w:ilvl w:val="1"/>
          <w:numId w:val="149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val="en-US"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Устранение неисправностей системы</w:t>
      </w:r>
    </w:p>
    <w:p w:rsidR="0019786F" w:rsidRPr="001F1704" w:rsidRDefault="0019786F" w:rsidP="00106B05">
      <w:pPr>
        <w:pStyle w:val="ae"/>
        <w:numPr>
          <w:ilvl w:val="0"/>
          <w:numId w:val="138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Вид программного обеспечения:</w:t>
      </w:r>
    </w:p>
    <w:p w:rsidR="0019786F" w:rsidRPr="001F1704" w:rsidRDefault="0019786F" w:rsidP="00106B05">
      <w:pPr>
        <w:numPr>
          <w:ilvl w:val="1"/>
          <w:numId w:val="150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val="en-US"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Пользовательское</w:t>
      </w:r>
    </w:p>
    <w:p w:rsidR="0019786F" w:rsidRPr="001F1704" w:rsidRDefault="0019786F" w:rsidP="00106B05">
      <w:pPr>
        <w:numPr>
          <w:ilvl w:val="1"/>
          <w:numId w:val="150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val="en-US"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 xml:space="preserve">Прикладное </w:t>
      </w:r>
    </w:p>
    <w:p w:rsidR="0019786F" w:rsidRPr="001F1704" w:rsidRDefault="0019786F" w:rsidP="00106B05">
      <w:pPr>
        <w:numPr>
          <w:ilvl w:val="1"/>
          <w:numId w:val="150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val="en-US"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Компьютерное</w:t>
      </w:r>
    </w:p>
    <w:p w:rsidR="0019786F" w:rsidRPr="001F1704" w:rsidRDefault="0019786F" w:rsidP="00106B05">
      <w:pPr>
        <w:numPr>
          <w:ilvl w:val="1"/>
          <w:numId w:val="150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val="en-US"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Процессорное</w:t>
      </w:r>
    </w:p>
    <w:p w:rsidR="0019786F" w:rsidRPr="001F1704" w:rsidRDefault="0019786F" w:rsidP="00106B05">
      <w:pPr>
        <w:pStyle w:val="ae"/>
        <w:numPr>
          <w:ilvl w:val="0"/>
          <w:numId w:val="138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SmathStudio:</w:t>
      </w:r>
    </w:p>
    <w:p w:rsidR="0019786F" w:rsidRPr="001F1704" w:rsidRDefault="0019786F" w:rsidP="00106B05">
      <w:pPr>
        <w:numPr>
          <w:ilvl w:val="1"/>
          <w:numId w:val="151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Табличный процессор для вычисления математических выражений</w:t>
      </w:r>
    </w:p>
    <w:p w:rsidR="0019786F" w:rsidRPr="001F1704" w:rsidRDefault="0019786F" w:rsidP="00106B05">
      <w:pPr>
        <w:numPr>
          <w:ilvl w:val="1"/>
          <w:numId w:val="151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 xml:space="preserve">Дополнение к пакету </w:t>
      </w:r>
      <w:r w:rsidRPr="001F1704">
        <w:rPr>
          <w:rFonts w:ascii="Times New Roman" w:eastAsia="Calibri" w:hAnsi="Times New Roman" w:cs="Times New Roman"/>
          <w:sz w:val="26"/>
          <w:szCs w:val="26"/>
          <w:lang w:val="en-US" w:eastAsia="en-US"/>
        </w:rPr>
        <w:t>MSOffice</w:t>
      </w: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 xml:space="preserve"> для решения расчетных задач</w:t>
      </w:r>
    </w:p>
    <w:p w:rsidR="0019786F" w:rsidRPr="001F1704" w:rsidRDefault="0019786F" w:rsidP="00106B05">
      <w:pPr>
        <w:numPr>
          <w:ilvl w:val="1"/>
          <w:numId w:val="151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Свободно распространяемая программа для вычисления математических выражений</w:t>
      </w:r>
    </w:p>
    <w:p w:rsidR="0019786F" w:rsidRPr="001F1704" w:rsidRDefault="0019786F" w:rsidP="00106B05">
      <w:pPr>
        <w:numPr>
          <w:ilvl w:val="1"/>
          <w:numId w:val="151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Обработка текстовой информации</w:t>
      </w:r>
    </w:p>
    <w:p w:rsidR="006512A7" w:rsidRDefault="006512A7" w:rsidP="002924A3">
      <w:pPr>
        <w:spacing w:after="0"/>
        <w:ind w:left="720"/>
        <w:rPr>
          <w:rFonts w:ascii="Times New Roman" w:hAnsi="Times New Roman" w:cs="Times New Roman"/>
          <w:sz w:val="26"/>
          <w:szCs w:val="26"/>
          <w:lang w:eastAsia="en-US"/>
        </w:rPr>
      </w:pPr>
    </w:p>
    <w:p w:rsidR="002924A3" w:rsidRPr="007F59E3" w:rsidRDefault="002924A3" w:rsidP="002924A3">
      <w:pPr>
        <w:spacing w:after="0"/>
        <w:ind w:left="720"/>
        <w:rPr>
          <w:rFonts w:ascii="Times New Roman" w:hAnsi="Times New Roman" w:cs="Times New Roman"/>
          <w:b/>
          <w:sz w:val="26"/>
          <w:szCs w:val="26"/>
          <w:lang w:eastAsia="en-US"/>
        </w:rPr>
      </w:pP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Ответы к Тесту </w:t>
      </w:r>
      <w:r w:rsidR="006512A7"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>6</w:t>
      </w: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: </w:t>
      </w:r>
    </w:p>
    <w:tbl>
      <w:tblPr>
        <w:tblStyle w:val="af6"/>
        <w:tblW w:w="0" w:type="auto"/>
        <w:tblLook w:val="04A0"/>
      </w:tblPr>
      <w:tblGrid>
        <w:gridCol w:w="1526"/>
        <w:gridCol w:w="985"/>
        <w:gridCol w:w="985"/>
        <w:gridCol w:w="1264"/>
        <w:gridCol w:w="563"/>
        <w:gridCol w:w="712"/>
        <w:gridCol w:w="877"/>
        <w:gridCol w:w="884"/>
        <w:gridCol w:w="986"/>
        <w:gridCol w:w="824"/>
      </w:tblGrid>
      <w:tr w:rsidR="002924A3" w:rsidTr="00DA326C">
        <w:tc>
          <w:tcPr>
            <w:tcW w:w="152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3</w:t>
            </w:r>
          </w:p>
        </w:tc>
        <w:tc>
          <w:tcPr>
            <w:tcW w:w="1264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4</w:t>
            </w:r>
          </w:p>
        </w:tc>
        <w:tc>
          <w:tcPr>
            <w:tcW w:w="563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5</w:t>
            </w:r>
          </w:p>
        </w:tc>
        <w:tc>
          <w:tcPr>
            <w:tcW w:w="712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6</w:t>
            </w:r>
          </w:p>
        </w:tc>
        <w:tc>
          <w:tcPr>
            <w:tcW w:w="877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7</w:t>
            </w:r>
          </w:p>
        </w:tc>
        <w:tc>
          <w:tcPr>
            <w:tcW w:w="884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8</w:t>
            </w: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9</w:t>
            </w:r>
          </w:p>
        </w:tc>
        <w:tc>
          <w:tcPr>
            <w:tcW w:w="824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10</w:t>
            </w:r>
          </w:p>
        </w:tc>
      </w:tr>
      <w:tr w:rsidR="002924A3" w:rsidTr="00DA326C">
        <w:tc>
          <w:tcPr>
            <w:tcW w:w="1526" w:type="dxa"/>
          </w:tcPr>
          <w:p w:rsidR="002924A3" w:rsidRDefault="00DA326C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1-а, 2-б, 3-в</w:t>
            </w:r>
          </w:p>
        </w:tc>
        <w:tc>
          <w:tcPr>
            <w:tcW w:w="985" w:type="dxa"/>
          </w:tcPr>
          <w:p w:rsidR="002924A3" w:rsidRDefault="006512A7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а, б, д</w:t>
            </w:r>
          </w:p>
        </w:tc>
        <w:tc>
          <w:tcPr>
            <w:tcW w:w="985" w:type="dxa"/>
          </w:tcPr>
          <w:p w:rsidR="002924A3" w:rsidRDefault="006512A7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в, д</w:t>
            </w:r>
          </w:p>
        </w:tc>
        <w:tc>
          <w:tcPr>
            <w:tcW w:w="1264" w:type="dxa"/>
          </w:tcPr>
          <w:p w:rsidR="002924A3" w:rsidRDefault="006512A7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б, в, д, е</w:t>
            </w:r>
          </w:p>
        </w:tc>
        <w:tc>
          <w:tcPr>
            <w:tcW w:w="563" w:type="dxa"/>
          </w:tcPr>
          <w:p w:rsidR="002924A3" w:rsidRDefault="006512A7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в</w:t>
            </w:r>
          </w:p>
        </w:tc>
        <w:tc>
          <w:tcPr>
            <w:tcW w:w="712" w:type="dxa"/>
          </w:tcPr>
          <w:p w:rsidR="002924A3" w:rsidRDefault="006512A7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б</w:t>
            </w:r>
          </w:p>
        </w:tc>
        <w:tc>
          <w:tcPr>
            <w:tcW w:w="877" w:type="dxa"/>
          </w:tcPr>
          <w:p w:rsidR="002924A3" w:rsidRDefault="006512A7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884" w:type="dxa"/>
          </w:tcPr>
          <w:p w:rsidR="002924A3" w:rsidRDefault="006512A7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б</w:t>
            </w:r>
          </w:p>
        </w:tc>
        <w:tc>
          <w:tcPr>
            <w:tcW w:w="986" w:type="dxa"/>
          </w:tcPr>
          <w:p w:rsidR="002924A3" w:rsidRDefault="006512A7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б</w:t>
            </w:r>
          </w:p>
        </w:tc>
        <w:tc>
          <w:tcPr>
            <w:tcW w:w="824" w:type="dxa"/>
          </w:tcPr>
          <w:p w:rsidR="002924A3" w:rsidRDefault="006512A7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в</w:t>
            </w:r>
          </w:p>
        </w:tc>
      </w:tr>
    </w:tbl>
    <w:p w:rsidR="00583336" w:rsidRPr="001F1704" w:rsidRDefault="00583336" w:rsidP="001F1704">
      <w:p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</w:p>
    <w:p w:rsidR="00583336" w:rsidRDefault="00583336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Тест №7 «Архитектура компьютеров»</w:t>
      </w:r>
    </w:p>
    <w:p w:rsidR="002924A3" w:rsidRPr="001F1704" w:rsidRDefault="002924A3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DC6447" w:rsidRPr="001F1704" w:rsidRDefault="00DC6447" w:rsidP="00106B05">
      <w:pPr>
        <w:pStyle w:val="ae"/>
        <w:numPr>
          <w:ilvl w:val="0"/>
          <w:numId w:val="117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К функциям постоянной памяти (ПЗУ) относятся …</w:t>
      </w:r>
    </w:p>
    <w:p w:rsidR="00DC6447" w:rsidRPr="001F1704" w:rsidRDefault="00DC6447" w:rsidP="00106B05">
      <w:pPr>
        <w:numPr>
          <w:ilvl w:val="0"/>
          <w:numId w:val="119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Хранение базовой системы ввода-вывода (BIOS)</w:t>
      </w:r>
    </w:p>
    <w:p w:rsidR="00DC6447" w:rsidRPr="001F1704" w:rsidRDefault="00DC6447" w:rsidP="00106B05">
      <w:pPr>
        <w:numPr>
          <w:ilvl w:val="0"/>
          <w:numId w:val="119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lastRenderedPageBreak/>
        <w:t>Тестирование и начальная загрузка компьютера</w:t>
      </w:r>
    </w:p>
    <w:p w:rsidR="00DC6447" w:rsidRPr="001F1704" w:rsidRDefault="00DC6447" w:rsidP="00106B05">
      <w:pPr>
        <w:numPr>
          <w:ilvl w:val="0"/>
          <w:numId w:val="119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Открытие офисных программ</w:t>
      </w:r>
    </w:p>
    <w:p w:rsidR="00DC6447" w:rsidRPr="001F1704" w:rsidRDefault="00DC6447" w:rsidP="00106B05">
      <w:pPr>
        <w:numPr>
          <w:ilvl w:val="0"/>
          <w:numId w:val="119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Работа с языком программирования</w:t>
      </w:r>
    </w:p>
    <w:p w:rsidR="00DC6447" w:rsidRPr="001F1704" w:rsidRDefault="00DC6447" w:rsidP="00106B05">
      <w:pPr>
        <w:pStyle w:val="ae"/>
        <w:numPr>
          <w:ilvl w:val="0"/>
          <w:numId w:val="117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На диске самый маленький файл занимает один …</w:t>
      </w:r>
    </w:p>
    <w:p w:rsidR="00DC6447" w:rsidRPr="001F1704" w:rsidRDefault="00DC6447" w:rsidP="00106B05">
      <w:pPr>
        <w:numPr>
          <w:ilvl w:val="0"/>
          <w:numId w:val="120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Кластер</w:t>
      </w:r>
    </w:p>
    <w:p w:rsidR="00DC6447" w:rsidRPr="001F1704" w:rsidRDefault="00DC6447" w:rsidP="00106B05">
      <w:pPr>
        <w:numPr>
          <w:ilvl w:val="0"/>
          <w:numId w:val="120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Байт</w:t>
      </w:r>
    </w:p>
    <w:p w:rsidR="00DC6447" w:rsidRPr="001F1704" w:rsidRDefault="00DC6447" w:rsidP="00106B05">
      <w:pPr>
        <w:numPr>
          <w:ilvl w:val="0"/>
          <w:numId w:val="120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Бит</w:t>
      </w:r>
    </w:p>
    <w:p w:rsidR="00DC6447" w:rsidRPr="001F1704" w:rsidRDefault="00DC6447" w:rsidP="00106B05">
      <w:pPr>
        <w:numPr>
          <w:ilvl w:val="0"/>
          <w:numId w:val="120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Килобайт</w:t>
      </w:r>
    </w:p>
    <w:p w:rsidR="00DC6447" w:rsidRPr="001F1704" w:rsidRDefault="00DC6447" w:rsidP="00106B05">
      <w:pPr>
        <w:pStyle w:val="ae"/>
        <w:numPr>
          <w:ilvl w:val="0"/>
          <w:numId w:val="117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Преимуществами DVD диска перед CD диском являются …</w:t>
      </w:r>
    </w:p>
    <w:p w:rsidR="00DC6447" w:rsidRPr="001F1704" w:rsidRDefault="00DC6447" w:rsidP="00106B05">
      <w:pPr>
        <w:numPr>
          <w:ilvl w:val="0"/>
          <w:numId w:val="121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Возможность двухсторонней и двухслойной записи</w:t>
      </w:r>
    </w:p>
    <w:p w:rsidR="00DC6447" w:rsidRPr="001F1704" w:rsidRDefault="00DC6447" w:rsidP="00106B05">
      <w:pPr>
        <w:numPr>
          <w:ilvl w:val="0"/>
          <w:numId w:val="121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 xml:space="preserve"> Совместимость записи информации в различных операционных системах</w:t>
      </w:r>
    </w:p>
    <w:p w:rsidR="00DC6447" w:rsidRPr="001F1704" w:rsidRDefault="00DC6447" w:rsidP="00106B05">
      <w:pPr>
        <w:numPr>
          <w:ilvl w:val="0"/>
          <w:numId w:val="121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Размер диска</w:t>
      </w:r>
    </w:p>
    <w:p w:rsidR="00DC6447" w:rsidRPr="001F1704" w:rsidRDefault="00DC6447" w:rsidP="00106B05">
      <w:pPr>
        <w:numPr>
          <w:ilvl w:val="0"/>
          <w:numId w:val="121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Стоимость записи</w:t>
      </w:r>
    </w:p>
    <w:p w:rsidR="00DC6447" w:rsidRPr="001F1704" w:rsidRDefault="00DC6447" w:rsidP="00106B05">
      <w:pPr>
        <w:pStyle w:val="ae"/>
        <w:numPr>
          <w:ilvl w:val="0"/>
          <w:numId w:val="117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Производительность жестких дисков зависит от характеристик: …</w:t>
      </w:r>
    </w:p>
    <w:p w:rsidR="00DC6447" w:rsidRPr="001F1704" w:rsidRDefault="00DC6447" w:rsidP="00106B05">
      <w:pPr>
        <w:numPr>
          <w:ilvl w:val="0"/>
          <w:numId w:val="122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Скорости передачи данных</w:t>
      </w:r>
    </w:p>
    <w:p w:rsidR="00DC6447" w:rsidRPr="001F1704" w:rsidRDefault="00DC6447" w:rsidP="00106B05">
      <w:pPr>
        <w:numPr>
          <w:ilvl w:val="0"/>
          <w:numId w:val="122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Количества операций ввода/вывода в секунду</w:t>
      </w:r>
    </w:p>
    <w:p w:rsidR="00DC6447" w:rsidRPr="001F1704" w:rsidRDefault="00DC6447" w:rsidP="00106B05">
      <w:pPr>
        <w:numPr>
          <w:ilvl w:val="0"/>
          <w:numId w:val="122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Фирмы-изготовителя</w:t>
      </w:r>
    </w:p>
    <w:p w:rsidR="00DC6447" w:rsidRPr="001F1704" w:rsidRDefault="00DC6447" w:rsidP="00106B05">
      <w:pPr>
        <w:numPr>
          <w:ilvl w:val="0"/>
          <w:numId w:val="122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Емкости диска</w:t>
      </w:r>
    </w:p>
    <w:p w:rsidR="00DC6447" w:rsidRPr="001F1704" w:rsidRDefault="00DC6447" w:rsidP="00106B05">
      <w:pPr>
        <w:pStyle w:val="ae"/>
        <w:numPr>
          <w:ilvl w:val="0"/>
          <w:numId w:val="117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Энергонезависимая память компьютера, предназначенная для хранения информации (программ и данных), непосредственно участвующей в вычислительном процессе на текущем этапе функционирования ПК:</w:t>
      </w:r>
    </w:p>
    <w:p w:rsidR="00DC6447" w:rsidRPr="001F1704" w:rsidRDefault="00DC6447" w:rsidP="00106B05">
      <w:pPr>
        <w:numPr>
          <w:ilvl w:val="0"/>
          <w:numId w:val="123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Оперативное запоминающее устройство</w:t>
      </w:r>
    </w:p>
    <w:p w:rsidR="00DC6447" w:rsidRPr="001F1704" w:rsidRDefault="00DC6447" w:rsidP="00106B05">
      <w:pPr>
        <w:numPr>
          <w:ilvl w:val="0"/>
          <w:numId w:val="123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Постоянное запоминающее устройство</w:t>
      </w:r>
    </w:p>
    <w:p w:rsidR="00DC6447" w:rsidRPr="001F1704" w:rsidRDefault="00DC6447" w:rsidP="00106B05">
      <w:pPr>
        <w:numPr>
          <w:ilvl w:val="0"/>
          <w:numId w:val="123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Процессор</w:t>
      </w:r>
    </w:p>
    <w:p w:rsidR="00DC6447" w:rsidRPr="001F1704" w:rsidRDefault="00DC6447" w:rsidP="00106B05">
      <w:pPr>
        <w:numPr>
          <w:ilvl w:val="0"/>
          <w:numId w:val="123"/>
        </w:numPr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Жесткий диск</w:t>
      </w:r>
    </w:p>
    <w:p w:rsidR="00DC6447" w:rsidRPr="001F1704" w:rsidRDefault="00DC6447" w:rsidP="00106B05">
      <w:pPr>
        <w:pStyle w:val="ae"/>
        <w:numPr>
          <w:ilvl w:val="0"/>
          <w:numId w:val="117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 xml:space="preserve">Соответствие </w:t>
      </w:r>
      <w:r w:rsidR="00BE2DA5" w:rsidRPr="001F1704">
        <w:rPr>
          <w:b/>
          <w:i/>
          <w:color w:val="000000"/>
          <w:sz w:val="26"/>
          <w:szCs w:val="26"/>
        </w:rPr>
        <w:t>устройства</w:t>
      </w:r>
      <w:r w:rsidRPr="001F1704">
        <w:rPr>
          <w:b/>
          <w:i/>
          <w:color w:val="000000"/>
          <w:sz w:val="26"/>
          <w:szCs w:val="26"/>
        </w:rPr>
        <w:t xml:space="preserve"> выполняемым функциям…</w:t>
      </w:r>
    </w:p>
    <w:tbl>
      <w:tblPr>
        <w:tblW w:w="9334" w:type="dxa"/>
        <w:tblInd w:w="9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722"/>
        <w:gridCol w:w="3612"/>
      </w:tblGrid>
      <w:tr w:rsidR="00DC6447" w:rsidRPr="001F1704" w:rsidTr="00BE2DA5">
        <w:tc>
          <w:tcPr>
            <w:tcW w:w="5722" w:type="dxa"/>
          </w:tcPr>
          <w:p w:rsidR="00DC6447" w:rsidRPr="001F1704" w:rsidRDefault="00DC6447" w:rsidP="00106B05">
            <w:pPr>
              <w:pStyle w:val="ae"/>
              <w:numPr>
                <w:ilvl w:val="0"/>
                <w:numId w:val="116"/>
              </w:numPr>
              <w:suppressAutoHyphens/>
              <w:spacing w:line="276" w:lineRule="auto"/>
              <w:contextualSpacing w:val="0"/>
              <w:jc w:val="both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Вывод информации на бумагу</w:t>
            </w:r>
          </w:p>
        </w:tc>
        <w:tc>
          <w:tcPr>
            <w:tcW w:w="3612" w:type="dxa"/>
          </w:tcPr>
          <w:p w:rsidR="00DC6447" w:rsidRPr="001F1704" w:rsidRDefault="00DC6447" w:rsidP="00BE2DA5">
            <w:pPr>
              <w:numPr>
                <w:ilvl w:val="1"/>
                <w:numId w:val="118"/>
              </w:numPr>
              <w:spacing w:after="0"/>
              <w:ind w:left="601"/>
              <w:jc w:val="both"/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</w:pPr>
            <w:r w:rsidRPr="001F1704"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  <w:t>Сканер</w:t>
            </w:r>
          </w:p>
        </w:tc>
      </w:tr>
      <w:tr w:rsidR="00DC6447" w:rsidRPr="001F1704" w:rsidTr="00BE2DA5">
        <w:tc>
          <w:tcPr>
            <w:tcW w:w="5722" w:type="dxa"/>
          </w:tcPr>
          <w:p w:rsidR="00DC6447" w:rsidRPr="001F1704" w:rsidRDefault="00DC6447" w:rsidP="00106B05">
            <w:pPr>
              <w:pStyle w:val="ae"/>
              <w:numPr>
                <w:ilvl w:val="0"/>
                <w:numId w:val="116"/>
              </w:numPr>
              <w:suppressAutoHyphens/>
              <w:spacing w:line="276" w:lineRule="auto"/>
              <w:contextualSpacing w:val="0"/>
              <w:jc w:val="both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Ввод информации с листа бумаги в ПК</w:t>
            </w:r>
          </w:p>
        </w:tc>
        <w:tc>
          <w:tcPr>
            <w:tcW w:w="3612" w:type="dxa"/>
          </w:tcPr>
          <w:p w:rsidR="00DC6447" w:rsidRPr="001F1704" w:rsidRDefault="00DC6447" w:rsidP="00BE2DA5">
            <w:pPr>
              <w:numPr>
                <w:ilvl w:val="1"/>
                <w:numId w:val="118"/>
              </w:numPr>
              <w:spacing w:after="0"/>
              <w:ind w:left="601"/>
              <w:jc w:val="both"/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</w:pPr>
            <w:r w:rsidRPr="001F1704"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  <w:t>Монитор</w:t>
            </w:r>
          </w:p>
        </w:tc>
      </w:tr>
      <w:tr w:rsidR="00DC6447" w:rsidRPr="001F1704" w:rsidTr="00BE2DA5">
        <w:tc>
          <w:tcPr>
            <w:tcW w:w="5722" w:type="dxa"/>
          </w:tcPr>
          <w:p w:rsidR="00DC6447" w:rsidRPr="001F1704" w:rsidRDefault="00DC6447" w:rsidP="00106B05">
            <w:pPr>
              <w:pStyle w:val="ae"/>
              <w:numPr>
                <w:ilvl w:val="0"/>
                <w:numId w:val="116"/>
              </w:numPr>
              <w:suppressAutoHyphens/>
              <w:spacing w:line="276" w:lineRule="auto"/>
              <w:contextualSpacing w:val="0"/>
              <w:jc w:val="both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Управление курсором</w:t>
            </w:r>
          </w:p>
        </w:tc>
        <w:tc>
          <w:tcPr>
            <w:tcW w:w="3612" w:type="dxa"/>
          </w:tcPr>
          <w:p w:rsidR="00DC6447" w:rsidRPr="001F1704" w:rsidRDefault="00DC6447" w:rsidP="00BE2DA5">
            <w:pPr>
              <w:numPr>
                <w:ilvl w:val="1"/>
                <w:numId w:val="118"/>
              </w:numPr>
              <w:spacing w:after="0"/>
              <w:ind w:left="601"/>
              <w:jc w:val="both"/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</w:pPr>
            <w:r w:rsidRPr="001F1704"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  <w:t>Принтер</w:t>
            </w:r>
          </w:p>
        </w:tc>
      </w:tr>
      <w:tr w:rsidR="00DC6447" w:rsidRPr="001F1704" w:rsidTr="00BE2DA5">
        <w:tc>
          <w:tcPr>
            <w:tcW w:w="5722" w:type="dxa"/>
          </w:tcPr>
          <w:p w:rsidR="00DC6447" w:rsidRPr="001F1704" w:rsidRDefault="00DC6447" w:rsidP="00106B05">
            <w:pPr>
              <w:pStyle w:val="ae"/>
              <w:numPr>
                <w:ilvl w:val="0"/>
                <w:numId w:val="116"/>
              </w:numPr>
              <w:suppressAutoHyphens/>
              <w:spacing w:line="276" w:lineRule="auto"/>
              <w:contextualSpacing w:val="0"/>
              <w:jc w:val="both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Визуальный вывод информации</w:t>
            </w:r>
          </w:p>
        </w:tc>
        <w:tc>
          <w:tcPr>
            <w:tcW w:w="3612" w:type="dxa"/>
          </w:tcPr>
          <w:p w:rsidR="00DC6447" w:rsidRPr="001F1704" w:rsidRDefault="00DC6447" w:rsidP="00BE2DA5">
            <w:pPr>
              <w:numPr>
                <w:ilvl w:val="1"/>
                <w:numId w:val="118"/>
              </w:numPr>
              <w:spacing w:after="0"/>
              <w:ind w:left="601"/>
              <w:jc w:val="both"/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</w:pPr>
            <w:r w:rsidRPr="001F1704"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  <w:t>Мышь</w:t>
            </w:r>
          </w:p>
        </w:tc>
      </w:tr>
      <w:tr w:rsidR="00DC6447" w:rsidRPr="001F1704" w:rsidTr="00BE2DA5">
        <w:tc>
          <w:tcPr>
            <w:tcW w:w="5722" w:type="dxa"/>
          </w:tcPr>
          <w:p w:rsidR="00DC6447" w:rsidRPr="001F1704" w:rsidRDefault="00DC6447" w:rsidP="001F1704">
            <w:pPr>
              <w:pStyle w:val="ae"/>
              <w:suppressAutoHyphens/>
              <w:spacing w:line="276" w:lineRule="auto"/>
              <w:contextualSpacing w:val="0"/>
              <w:jc w:val="both"/>
              <w:rPr>
                <w:sz w:val="26"/>
                <w:szCs w:val="26"/>
              </w:rPr>
            </w:pPr>
          </w:p>
        </w:tc>
        <w:tc>
          <w:tcPr>
            <w:tcW w:w="3612" w:type="dxa"/>
          </w:tcPr>
          <w:p w:rsidR="00DC6447" w:rsidRPr="001F1704" w:rsidRDefault="00DC6447" w:rsidP="00BE2DA5">
            <w:pPr>
              <w:numPr>
                <w:ilvl w:val="1"/>
                <w:numId w:val="118"/>
              </w:numPr>
              <w:spacing w:after="0"/>
              <w:ind w:left="601"/>
              <w:jc w:val="both"/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</w:pPr>
            <w:r w:rsidRPr="001F1704"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  <w:t>Жесткий диск</w:t>
            </w:r>
          </w:p>
        </w:tc>
      </w:tr>
      <w:tr w:rsidR="00DC6447" w:rsidRPr="001F1704" w:rsidTr="00BE2DA5">
        <w:tc>
          <w:tcPr>
            <w:tcW w:w="5722" w:type="dxa"/>
          </w:tcPr>
          <w:p w:rsidR="00DC6447" w:rsidRPr="001F1704" w:rsidRDefault="00DC6447" w:rsidP="001F1704">
            <w:pPr>
              <w:pStyle w:val="ae"/>
              <w:suppressAutoHyphens/>
              <w:spacing w:line="276" w:lineRule="auto"/>
              <w:contextualSpacing w:val="0"/>
              <w:jc w:val="both"/>
              <w:rPr>
                <w:sz w:val="26"/>
                <w:szCs w:val="26"/>
              </w:rPr>
            </w:pPr>
          </w:p>
        </w:tc>
        <w:tc>
          <w:tcPr>
            <w:tcW w:w="3612" w:type="dxa"/>
          </w:tcPr>
          <w:p w:rsidR="00DC6447" w:rsidRPr="001F1704" w:rsidRDefault="00DC6447" w:rsidP="00BE2DA5">
            <w:pPr>
              <w:numPr>
                <w:ilvl w:val="1"/>
                <w:numId w:val="118"/>
              </w:numPr>
              <w:spacing w:after="0"/>
              <w:ind w:left="601"/>
              <w:jc w:val="both"/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</w:pPr>
            <w:r w:rsidRPr="001F1704">
              <w:rPr>
                <w:rFonts w:ascii="Times New Roman" w:eastAsia="Calibri" w:hAnsi="Times New Roman" w:cs="Times New Roman"/>
                <w:sz w:val="26"/>
                <w:szCs w:val="26"/>
                <w:lang w:eastAsia="en-US"/>
              </w:rPr>
              <w:t>Колонки</w:t>
            </w:r>
          </w:p>
        </w:tc>
      </w:tr>
    </w:tbl>
    <w:p w:rsidR="00DC6447" w:rsidRPr="001F1704" w:rsidRDefault="00DC6447" w:rsidP="00106B05">
      <w:pPr>
        <w:pStyle w:val="ae"/>
        <w:numPr>
          <w:ilvl w:val="0"/>
          <w:numId w:val="117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Функции процессора -…</w:t>
      </w:r>
    </w:p>
    <w:p w:rsidR="00DC6447" w:rsidRPr="001F1704" w:rsidRDefault="00DC6447" w:rsidP="00106B05">
      <w:pPr>
        <w:numPr>
          <w:ilvl w:val="0"/>
          <w:numId w:val="124"/>
        </w:numPr>
        <w:tabs>
          <w:tab w:val="num" w:pos="993"/>
        </w:tabs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Подключение ЭВМ к электронной сети</w:t>
      </w:r>
    </w:p>
    <w:p w:rsidR="00DC6447" w:rsidRPr="001F1704" w:rsidRDefault="00DC6447" w:rsidP="00106B05">
      <w:pPr>
        <w:numPr>
          <w:ilvl w:val="0"/>
          <w:numId w:val="124"/>
        </w:numPr>
        <w:tabs>
          <w:tab w:val="num" w:pos="993"/>
        </w:tabs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Обработка данных, вводимых в ЭВМ</w:t>
      </w:r>
    </w:p>
    <w:p w:rsidR="00DC6447" w:rsidRPr="001F1704" w:rsidRDefault="00DC6447" w:rsidP="00106B05">
      <w:pPr>
        <w:numPr>
          <w:ilvl w:val="0"/>
          <w:numId w:val="124"/>
        </w:numPr>
        <w:tabs>
          <w:tab w:val="num" w:pos="993"/>
        </w:tabs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Ввод информации в ЭВМ</w:t>
      </w:r>
    </w:p>
    <w:p w:rsidR="00DC6447" w:rsidRPr="001F1704" w:rsidRDefault="00DC6447" w:rsidP="00106B05">
      <w:pPr>
        <w:numPr>
          <w:ilvl w:val="0"/>
          <w:numId w:val="124"/>
        </w:numPr>
        <w:tabs>
          <w:tab w:val="num" w:pos="993"/>
        </w:tabs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Вывод данных на печать</w:t>
      </w:r>
    </w:p>
    <w:p w:rsidR="00DC6447" w:rsidRPr="001F1704" w:rsidRDefault="00DC6447" w:rsidP="00106B05">
      <w:pPr>
        <w:numPr>
          <w:ilvl w:val="0"/>
          <w:numId w:val="124"/>
        </w:numPr>
        <w:tabs>
          <w:tab w:val="num" w:pos="993"/>
        </w:tabs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Выполнение арифметических и логических операций</w:t>
      </w:r>
    </w:p>
    <w:p w:rsidR="007504A1" w:rsidRPr="001F1704" w:rsidRDefault="007504A1" w:rsidP="00106B05">
      <w:pPr>
        <w:pStyle w:val="ae"/>
        <w:numPr>
          <w:ilvl w:val="0"/>
          <w:numId w:val="117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Энергонезависимая память компьютера, используется для хранения массива неизменяемых данных, изготавливается фабричным методом:</w:t>
      </w:r>
    </w:p>
    <w:p w:rsidR="007504A1" w:rsidRPr="001F1704" w:rsidRDefault="007504A1" w:rsidP="00106B05">
      <w:pPr>
        <w:numPr>
          <w:ilvl w:val="0"/>
          <w:numId w:val="135"/>
        </w:numPr>
        <w:tabs>
          <w:tab w:val="num" w:pos="993"/>
        </w:tabs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Постоянное запоминающее устройство</w:t>
      </w:r>
    </w:p>
    <w:p w:rsidR="007504A1" w:rsidRPr="001F1704" w:rsidRDefault="007504A1" w:rsidP="00106B05">
      <w:pPr>
        <w:numPr>
          <w:ilvl w:val="0"/>
          <w:numId w:val="135"/>
        </w:numPr>
        <w:tabs>
          <w:tab w:val="num" w:pos="993"/>
        </w:tabs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lastRenderedPageBreak/>
        <w:t>Оперативное запоминающее устройство</w:t>
      </w:r>
    </w:p>
    <w:p w:rsidR="007504A1" w:rsidRPr="001F1704" w:rsidRDefault="007504A1" w:rsidP="00106B05">
      <w:pPr>
        <w:numPr>
          <w:ilvl w:val="0"/>
          <w:numId w:val="135"/>
        </w:numPr>
        <w:tabs>
          <w:tab w:val="num" w:pos="993"/>
        </w:tabs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Процессор</w:t>
      </w:r>
    </w:p>
    <w:p w:rsidR="007504A1" w:rsidRPr="001F1704" w:rsidRDefault="007504A1" w:rsidP="00106B05">
      <w:pPr>
        <w:numPr>
          <w:ilvl w:val="0"/>
          <w:numId w:val="135"/>
        </w:numPr>
        <w:tabs>
          <w:tab w:val="num" w:pos="993"/>
        </w:tabs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Жесткий диск</w:t>
      </w:r>
    </w:p>
    <w:p w:rsidR="007504A1" w:rsidRPr="001F1704" w:rsidRDefault="007504A1" w:rsidP="00106B05">
      <w:pPr>
        <w:pStyle w:val="ae"/>
        <w:numPr>
          <w:ilvl w:val="0"/>
          <w:numId w:val="117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Соответствие устройства выполняемым функциям</w:t>
      </w:r>
    </w:p>
    <w:tbl>
      <w:tblPr>
        <w:tblW w:w="0" w:type="auto"/>
        <w:tblInd w:w="9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761"/>
        <w:gridCol w:w="6186"/>
      </w:tblGrid>
      <w:tr w:rsidR="007504A1" w:rsidRPr="001F1704" w:rsidTr="00BE2DA5">
        <w:trPr>
          <w:trHeight w:val="20"/>
        </w:trPr>
        <w:tc>
          <w:tcPr>
            <w:tcW w:w="2761" w:type="dxa"/>
          </w:tcPr>
          <w:p w:rsidR="007504A1" w:rsidRPr="001F1704" w:rsidRDefault="007504A1" w:rsidP="00106B05">
            <w:pPr>
              <w:numPr>
                <w:ilvl w:val="0"/>
                <w:numId w:val="133"/>
              </w:numPr>
              <w:suppressAutoHyphens/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Сканер</w:t>
            </w:r>
          </w:p>
        </w:tc>
        <w:tc>
          <w:tcPr>
            <w:tcW w:w="6186" w:type="dxa"/>
          </w:tcPr>
          <w:p w:rsidR="007504A1" w:rsidRPr="001F1704" w:rsidRDefault="007504A1" w:rsidP="00106B05">
            <w:pPr>
              <w:numPr>
                <w:ilvl w:val="0"/>
                <w:numId w:val="134"/>
              </w:numPr>
              <w:suppressAutoHyphens/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Вывод информации на бумагу</w:t>
            </w:r>
          </w:p>
        </w:tc>
      </w:tr>
      <w:tr w:rsidR="007504A1" w:rsidRPr="001F1704" w:rsidTr="00BE2DA5">
        <w:trPr>
          <w:trHeight w:val="20"/>
        </w:trPr>
        <w:tc>
          <w:tcPr>
            <w:tcW w:w="2761" w:type="dxa"/>
          </w:tcPr>
          <w:p w:rsidR="007504A1" w:rsidRPr="001F1704" w:rsidRDefault="007504A1" w:rsidP="00106B05">
            <w:pPr>
              <w:numPr>
                <w:ilvl w:val="0"/>
                <w:numId w:val="133"/>
              </w:numPr>
              <w:suppressAutoHyphens/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Монитор</w:t>
            </w:r>
          </w:p>
        </w:tc>
        <w:tc>
          <w:tcPr>
            <w:tcW w:w="6186" w:type="dxa"/>
          </w:tcPr>
          <w:p w:rsidR="007504A1" w:rsidRPr="001F1704" w:rsidRDefault="007504A1" w:rsidP="00106B05">
            <w:pPr>
              <w:numPr>
                <w:ilvl w:val="0"/>
                <w:numId w:val="134"/>
              </w:numPr>
              <w:suppressAutoHyphens/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Ввод информации с листа бумаги в ПК</w:t>
            </w:r>
          </w:p>
        </w:tc>
      </w:tr>
      <w:tr w:rsidR="007504A1" w:rsidRPr="001F1704" w:rsidTr="00BE2DA5">
        <w:trPr>
          <w:trHeight w:val="20"/>
        </w:trPr>
        <w:tc>
          <w:tcPr>
            <w:tcW w:w="2761" w:type="dxa"/>
          </w:tcPr>
          <w:p w:rsidR="007504A1" w:rsidRPr="001F1704" w:rsidRDefault="007504A1" w:rsidP="00106B05">
            <w:pPr>
              <w:numPr>
                <w:ilvl w:val="0"/>
                <w:numId w:val="133"/>
              </w:numPr>
              <w:suppressAutoHyphens/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Принтер</w:t>
            </w:r>
          </w:p>
        </w:tc>
        <w:tc>
          <w:tcPr>
            <w:tcW w:w="6186" w:type="dxa"/>
          </w:tcPr>
          <w:p w:rsidR="007504A1" w:rsidRPr="001F1704" w:rsidRDefault="007504A1" w:rsidP="00106B05">
            <w:pPr>
              <w:numPr>
                <w:ilvl w:val="0"/>
                <w:numId w:val="134"/>
              </w:numPr>
              <w:suppressAutoHyphens/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Сетевое соединение</w:t>
            </w:r>
          </w:p>
        </w:tc>
      </w:tr>
      <w:tr w:rsidR="007504A1" w:rsidRPr="001F1704" w:rsidTr="00BE2DA5">
        <w:trPr>
          <w:trHeight w:val="20"/>
        </w:trPr>
        <w:tc>
          <w:tcPr>
            <w:tcW w:w="2761" w:type="dxa"/>
          </w:tcPr>
          <w:p w:rsidR="007504A1" w:rsidRPr="001F1704" w:rsidRDefault="007504A1" w:rsidP="00106B05">
            <w:pPr>
              <w:numPr>
                <w:ilvl w:val="0"/>
                <w:numId w:val="133"/>
              </w:numPr>
              <w:suppressAutoHyphens/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Мышь</w:t>
            </w:r>
          </w:p>
        </w:tc>
        <w:tc>
          <w:tcPr>
            <w:tcW w:w="6186" w:type="dxa"/>
          </w:tcPr>
          <w:p w:rsidR="007504A1" w:rsidRPr="001F1704" w:rsidRDefault="007504A1" w:rsidP="00106B05">
            <w:pPr>
              <w:numPr>
                <w:ilvl w:val="0"/>
                <w:numId w:val="134"/>
              </w:numPr>
              <w:suppressAutoHyphens/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Управление курсором</w:t>
            </w:r>
          </w:p>
        </w:tc>
      </w:tr>
      <w:tr w:rsidR="007504A1" w:rsidRPr="001F1704" w:rsidTr="00BE2DA5">
        <w:trPr>
          <w:trHeight w:val="20"/>
        </w:trPr>
        <w:tc>
          <w:tcPr>
            <w:tcW w:w="2761" w:type="dxa"/>
          </w:tcPr>
          <w:p w:rsidR="007504A1" w:rsidRPr="001F1704" w:rsidRDefault="007504A1" w:rsidP="001F1704">
            <w:pPr>
              <w:suppressAutoHyphen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6186" w:type="dxa"/>
          </w:tcPr>
          <w:p w:rsidR="007504A1" w:rsidRPr="001F1704" w:rsidRDefault="007504A1" w:rsidP="00106B05">
            <w:pPr>
              <w:numPr>
                <w:ilvl w:val="0"/>
                <w:numId w:val="134"/>
              </w:numPr>
              <w:suppressAutoHyphens/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Сохранение информации</w:t>
            </w:r>
          </w:p>
        </w:tc>
      </w:tr>
      <w:tr w:rsidR="007504A1" w:rsidRPr="001F1704" w:rsidTr="00BE2DA5">
        <w:trPr>
          <w:trHeight w:val="20"/>
        </w:trPr>
        <w:tc>
          <w:tcPr>
            <w:tcW w:w="2761" w:type="dxa"/>
          </w:tcPr>
          <w:p w:rsidR="007504A1" w:rsidRPr="001F1704" w:rsidRDefault="007504A1" w:rsidP="001F1704">
            <w:pPr>
              <w:suppressAutoHyphens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6186" w:type="dxa"/>
          </w:tcPr>
          <w:p w:rsidR="007504A1" w:rsidRPr="001F1704" w:rsidRDefault="007504A1" w:rsidP="00106B05">
            <w:pPr>
              <w:numPr>
                <w:ilvl w:val="0"/>
                <w:numId w:val="134"/>
              </w:numPr>
              <w:suppressAutoHyphens/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Визуальный вывод информации</w:t>
            </w:r>
          </w:p>
        </w:tc>
      </w:tr>
    </w:tbl>
    <w:p w:rsidR="007504A1" w:rsidRPr="001F1704" w:rsidRDefault="007504A1" w:rsidP="00106B05">
      <w:pPr>
        <w:pStyle w:val="ae"/>
        <w:numPr>
          <w:ilvl w:val="0"/>
          <w:numId w:val="117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Энергонезависимая память компьютера, предназначенная для хранения информации (программ и данных), непосредственно участвующей в вычислительном процессе на текущем этапе функционирования ПК:.</w:t>
      </w:r>
    </w:p>
    <w:p w:rsidR="007504A1" w:rsidRPr="001F1704" w:rsidRDefault="007504A1" w:rsidP="00106B05">
      <w:pPr>
        <w:numPr>
          <w:ilvl w:val="0"/>
          <w:numId w:val="136"/>
        </w:numPr>
        <w:tabs>
          <w:tab w:val="num" w:pos="993"/>
        </w:tabs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Постоянное запоминающее устройство</w:t>
      </w:r>
    </w:p>
    <w:p w:rsidR="007504A1" w:rsidRPr="001F1704" w:rsidRDefault="007504A1" w:rsidP="00106B05">
      <w:pPr>
        <w:numPr>
          <w:ilvl w:val="0"/>
          <w:numId w:val="136"/>
        </w:numPr>
        <w:tabs>
          <w:tab w:val="num" w:pos="993"/>
        </w:tabs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Оперативное запоминающее устройство</w:t>
      </w:r>
    </w:p>
    <w:p w:rsidR="007504A1" w:rsidRPr="001F1704" w:rsidRDefault="007504A1" w:rsidP="00106B05">
      <w:pPr>
        <w:numPr>
          <w:ilvl w:val="0"/>
          <w:numId w:val="136"/>
        </w:numPr>
        <w:tabs>
          <w:tab w:val="num" w:pos="993"/>
        </w:tabs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Процессор</w:t>
      </w:r>
    </w:p>
    <w:p w:rsidR="007504A1" w:rsidRPr="001F1704" w:rsidRDefault="007504A1" w:rsidP="00106B05">
      <w:pPr>
        <w:numPr>
          <w:ilvl w:val="0"/>
          <w:numId w:val="136"/>
        </w:numPr>
        <w:tabs>
          <w:tab w:val="num" w:pos="993"/>
        </w:tabs>
        <w:spacing w:after="0"/>
        <w:rPr>
          <w:rFonts w:ascii="Times New Roman" w:hAnsi="Times New Roman" w:cs="Times New Roman"/>
          <w:sz w:val="26"/>
          <w:szCs w:val="26"/>
        </w:rPr>
      </w:pPr>
      <w:r w:rsidRPr="001F1704">
        <w:rPr>
          <w:rFonts w:ascii="Times New Roman" w:hAnsi="Times New Roman" w:cs="Times New Roman"/>
          <w:sz w:val="26"/>
          <w:szCs w:val="26"/>
        </w:rPr>
        <w:t>Жесткий диск</w:t>
      </w:r>
    </w:p>
    <w:p w:rsidR="00A82AA5" w:rsidRDefault="00A82AA5" w:rsidP="002924A3">
      <w:pPr>
        <w:spacing w:after="0"/>
        <w:ind w:left="720"/>
        <w:rPr>
          <w:rFonts w:ascii="Times New Roman" w:hAnsi="Times New Roman" w:cs="Times New Roman"/>
          <w:sz w:val="26"/>
          <w:szCs w:val="26"/>
          <w:lang w:eastAsia="en-US"/>
        </w:rPr>
      </w:pPr>
    </w:p>
    <w:p w:rsidR="002924A3" w:rsidRPr="007F59E3" w:rsidRDefault="002924A3" w:rsidP="002924A3">
      <w:pPr>
        <w:spacing w:after="0"/>
        <w:ind w:left="720"/>
        <w:rPr>
          <w:rFonts w:ascii="Times New Roman" w:hAnsi="Times New Roman" w:cs="Times New Roman"/>
          <w:b/>
          <w:sz w:val="26"/>
          <w:szCs w:val="26"/>
          <w:lang w:eastAsia="en-US"/>
        </w:rPr>
      </w:pP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Ответы к Тесту </w:t>
      </w:r>
      <w:r w:rsidR="001D0418"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>7</w:t>
      </w: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: </w:t>
      </w:r>
    </w:p>
    <w:tbl>
      <w:tblPr>
        <w:tblStyle w:val="af6"/>
        <w:tblW w:w="0" w:type="auto"/>
        <w:tblLook w:val="04A0"/>
      </w:tblPr>
      <w:tblGrid>
        <w:gridCol w:w="985"/>
        <w:gridCol w:w="985"/>
        <w:gridCol w:w="985"/>
        <w:gridCol w:w="985"/>
        <w:gridCol w:w="985"/>
        <w:gridCol w:w="985"/>
        <w:gridCol w:w="986"/>
        <w:gridCol w:w="986"/>
        <w:gridCol w:w="986"/>
        <w:gridCol w:w="986"/>
      </w:tblGrid>
      <w:tr w:rsidR="002924A3" w:rsidTr="001A17FD"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3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4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5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6</w:t>
            </w: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7</w:t>
            </w: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8</w:t>
            </w: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9</w:t>
            </w: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10</w:t>
            </w:r>
          </w:p>
        </w:tc>
      </w:tr>
      <w:tr w:rsidR="002924A3" w:rsidTr="001A17FD"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</w:p>
        </w:tc>
      </w:tr>
    </w:tbl>
    <w:p w:rsidR="00583336" w:rsidRPr="001F1704" w:rsidRDefault="00583336" w:rsidP="002924A3">
      <w:pPr>
        <w:spacing w:after="0"/>
        <w:ind w:firstLine="709"/>
        <w:rPr>
          <w:rFonts w:ascii="Times New Roman" w:hAnsi="Times New Roman" w:cs="Times New Roman"/>
          <w:sz w:val="26"/>
          <w:szCs w:val="26"/>
          <w:lang w:eastAsia="en-US"/>
        </w:rPr>
      </w:pPr>
    </w:p>
    <w:p w:rsidR="00583336" w:rsidRDefault="00583336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Тест №8 «Компьютерные сети»</w:t>
      </w:r>
    </w:p>
    <w:p w:rsidR="0092090B" w:rsidRPr="001F1704" w:rsidRDefault="0092090B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DA1584" w:rsidRPr="001F1704" w:rsidRDefault="00DA1584" w:rsidP="00106B05">
      <w:pPr>
        <w:numPr>
          <w:ilvl w:val="0"/>
          <w:numId w:val="9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Соответствие схемы топологии сети:</w:t>
      </w:r>
    </w:p>
    <w:tbl>
      <w:tblPr>
        <w:tblW w:w="5000" w:type="pct"/>
        <w:tblLook w:val="01E0"/>
      </w:tblPr>
      <w:tblGrid>
        <w:gridCol w:w="6951"/>
        <w:gridCol w:w="2903"/>
      </w:tblGrid>
      <w:tr w:rsidR="00DA1584" w:rsidRPr="001F1704" w:rsidTr="00125B0D">
        <w:trPr>
          <w:trHeight w:val="884"/>
        </w:trPr>
        <w:tc>
          <w:tcPr>
            <w:tcW w:w="3527" w:type="pct"/>
            <w:vAlign w:val="center"/>
          </w:tcPr>
          <w:p w:rsidR="00DA1584" w:rsidRPr="001F1704" w:rsidRDefault="00C22AAE" w:rsidP="00106B05">
            <w:pPr>
              <w:pStyle w:val="ae"/>
              <w:numPr>
                <w:ilvl w:val="0"/>
                <w:numId w:val="92"/>
              </w:numPr>
              <w:spacing w:line="276" w:lineRule="auto"/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</w:rPr>
            </w:r>
            <w:r>
              <w:rPr>
                <w:noProof/>
                <w:sz w:val="26"/>
                <w:szCs w:val="26"/>
              </w:rPr>
              <w:pict>
                <v:group id="Group 26" o:spid="_x0000_s1068" style="width:133.15pt;height:25.25pt;mso-position-horizontal-relative:char;mso-position-vertical-relative:line" coordorigin="1701,1766" coordsize="2663,5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">
                  <v:line id="Line 27" o:spid="_x0000_s1027" style="position:absolute;flip:y;visibility:visible" from="1994,2034" to="4041,20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rRnsIAAADcAAAADwAAAGRycy9kb3ducmV2LnhtbERP22rCQBB9L/QflhF8q5soFEldRWIF&#10;8a3qB4zZaRLNzibZzUW/vlso9G0O5zqrzWgq0VPrSssK4lkEgjizuuRcweW8f1uCcB5ZY2WZFDzI&#10;wWb9+rLCRNuBv6g/+VyEEHYJKii8rxMpXVaQQTezNXHgvm1r0AfY5lK3OIRwU8l5FL1LgyWHhgJr&#10;SgvK7qfOKNjt8nPTzZeHPrt+ctqUT3tc3JSaTsbtBwhPo/8X/7kPOsyPY/h9Jlwg1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urRnsIAAADcAAAADwAAAAAAAAAAAAAA&#10;AAChAgAAZHJzL2Rvd25yZXYueG1sUEsFBgAAAAAEAAQA+QAAAJADAAAAAA==&#10;" strokeweight="2pt"/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8" o:spid="_x0000_s1028" type="#_x0000_t75" alt="Computer" style="position:absolute;left:3108;top:1766;width:477;height:4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WFna/AAAA3AAAAA8AAABkcnMvZG93bnJldi54bWxET82KwjAQvgv7DmEW9qapZRGpjeIuiHut&#10;+gDTZmxTm0lponbf3giCt/n4fiffjLYTNxq8caxgPktAEFdOG64VnI676RKED8gaO8ek4J88bNYf&#10;kxwz7e5c0O0QahFD2GeooAmhz6T0VUMW/cz1xJE7u8FiiHCopR7wHsNtJ9MkWUiLhmNDgz39NlRd&#10;DleroFy0+/KnCmcsUnv6Rmfaa2GU+voctysQgcbwFr/cfzrOn6fwfCZeINcP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YFhZ2vwAAANwAAAAPAAAAAAAAAAAAAAAAAJ8CAABk&#10;cnMvZG93bnJldi54bWxQSwUGAAAAAAQABAD3AAAAiwMAAAAA&#10;">
                    <v:imagedata r:id="rId15" o:title="Computer"/>
                  </v:shape>
                  <v:shape id="Picture 29" o:spid="_x0000_s1029" type="#_x0000_t75" alt="Computer" style="position:absolute;left:2364;top:1766;width:476;height:4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as+2+AAAA3AAAAA8AAABkcnMvZG93bnJldi54bWxET82KwjAQvgu+QxjBm6bqIlKNooLotW4f&#10;YGzGNtpMShO1vr0RFvY2H9/vrDadrcWTWm8cK5iMExDEhdOGSwX572G0AOEDssbaMSl4k4fNut9b&#10;YardizN6nkMpYgj7FBVUITSplL6oyKIfu4Y4clfXWgwRtqXULb5iuK3lNEnm0qLh2FBhQ/uKivv5&#10;YRVc5rfjZVeEK2ZTm/+gM7dHZpQaDrrtEkSgLvyL/9wnHedPZvB9Jl4g1x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Ddas+2+AAAA3AAAAA8AAAAAAAAAAAAAAAAAnwIAAGRy&#10;cy9kb3ducmV2LnhtbFBLBQYAAAAABAAEAPcAAACKAwAAAAA=&#10;">
                    <v:imagedata r:id="rId15" o:title="Computer"/>
                  </v:shape>
                  <v:shape id="Picture 30" o:spid="_x0000_s1030" type="#_x0000_t75" alt="Computer" style="position:absolute;left:1701;top:1766;width:477;height:4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zK5m7AAAA3AAAAA8AAABkcnMvZG93bnJldi54bWxET80OATEQvku8QzMSN7pERJYSJMJ18QBj&#10;O3bLdrrZFuvtVSJxmy/f7yxWra3EkxpvHCsYDRMQxLnThgsF59NuMAPhA7LGyjEpeJOH1bLbWWCq&#10;3Yszeh5DIWII+xQVlCHUqZQ+L8miH7qaOHJX11gMETaF1A2+Yrit5DhJptKi4dhQYk3bkvL78WEV&#10;XKa3/WWThytmY3ueoDO3R2aU6vfa9RxEoDb8xT/3Qcf5owl8n4kXyOUH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LizK5m7AAAA3AAAAA8AAAAAAAAAAAAAAAAAnwIAAGRycy9k&#10;b3ducmV2LnhtbFBLBQYAAAAABAAEAPcAAACHAwAAAAA=&#10;">
                    <v:imagedata r:id="rId15" o:title="Computer"/>
                  </v:shape>
                  <v:shape id="Picture 31" o:spid="_x0000_s1031" type="#_x0000_t75" alt="Computer" style="position:absolute;left:3887;top:1772;width:477;height:4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/jgK+AAAA3AAAAA8AAABkcnMvZG93bnJldi54bWxET82KwjAQvgu+QxjBm6aKK1KNooLotW4f&#10;YGzGNtpMShO1vr0RFvY2H9/vrDadrcWTWm8cK5iMExDEhdOGSwX572G0AOEDssbaMSl4k4fNut9b&#10;YardizN6nkMpYgj7FBVUITSplL6oyKIfu4Y4clfXWgwRtqXULb5iuK3lNEnm0qLh2FBhQ/uKivv5&#10;YRVc5rfjZVeEK2ZTm8/QmdsjM0oNB912CSJQF/7Ff+6TjvMnP/B9Jl4g1x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Nf/jgK+AAAA3AAAAA8AAAAAAAAAAAAAAAAAnwIAAGRy&#10;cy9kb3ducmV2LnhtbFBLBQYAAAAABAAEAPcAAACKAwAAAAA=&#10;">
                    <v:imagedata r:id="rId15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DA1584" w:rsidRPr="001F1704" w:rsidRDefault="00DA1584" w:rsidP="00106B05">
            <w:pPr>
              <w:pStyle w:val="ae"/>
              <w:numPr>
                <w:ilvl w:val="0"/>
                <w:numId w:val="93"/>
              </w:numPr>
              <w:spacing w:line="276" w:lineRule="auto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кольцо</w:t>
            </w:r>
          </w:p>
        </w:tc>
      </w:tr>
      <w:tr w:rsidR="00DA1584" w:rsidRPr="001F1704" w:rsidTr="00125B0D">
        <w:trPr>
          <w:trHeight w:val="1082"/>
        </w:trPr>
        <w:tc>
          <w:tcPr>
            <w:tcW w:w="3527" w:type="pct"/>
            <w:vAlign w:val="center"/>
          </w:tcPr>
          <w:p w:rsidR="00DA1584" w:rsidRPr="001F1704" w:rsidRDefault="00C22AAE" w:rsidP="00106B05">
            <w:pPr>
              <w:numPr>
                <w:ilvl w:val="0"/>
                <w:numId w:val="92"/>
              </w:num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sz w:val="26"/>
                <w:szCs w:val="26"/>
              </w:rPr>
            </w:r>
            <w:r>
              <w:rPr>
                <w:rFonts w:ascii="Times New Roman" w:hAnsi="Times New Roman" w:cs="Times New Roman"/>
                <w:noProof/>
                <w:sz w:val="26"/>
                <w:szCs w:val="26"/>
              </w:rPr>
              <w:pict>
                <v:group id="Group 17" o:spid="_x0000_s1062" style="width:81pt;height:55.85pt;mso-position-horizontal-relative:char;mso-position-vertical-relative:line" coordorigin="1852,3652" coordsize="1945,16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">
                  <v:line id="Line 18" o:spid="_x0000_s1067" style="position:absolute;visibility:visible" from="2123,3906" to="3527,4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+0fOL0AAADcAAAADwAAAGRycy9kb3ducmV2LnhtbERPvQrCMBDeBd8hnOCmqYIi1SgiVNzE&#10;6tLtbM622FxKE7W+vREEt/v4fm+16UwtntS6yrKCyTgCQZxbXXGh4HJORgsQziNrrC2Tgjc52Kz7&#10;vRXG2r74RM/UFyKEsItRQel9E0vp8pIMurFtiAN3s61BH2BbSN3iK4SbWk6jaC4NVhwaSmxoV1J+&#10;Tx9GwT27zJL9cafPdbrV1yLx2fWmlRoOuu0ShKfO/8U/90GH+dEUvs+EC+T6A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PvtHzi9AAAA3AAAAA8AAAAAAAAAAAAAAAAAoQIA&#10;AGRycy9kb3ducmV2LnhtbFBLBQYAAAAABAAEAPkAAACLAwAAAAA=&#10;" strokeweight="2pt"/>
                  <v:line id="Line 19" o:spid="_x0000_s1066" style="position:absolute;flip:x;visibility:visible" from="2071,3944" to="2131,49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18r78AAADcAAAADwAAAGRycy9kb3ducmV2LnhtbERPy6rCMBDdC/5DGMGdpiqIVKOIDxB3&#10;6v2Auc3YVptJbWKtfr0RBHdzOM+ZLRpTiJoql1tWMOhHIIgTq3NOFfydtr0JCOeRNRaWScGTHCzm&#10;7dYMY20ffKD66FMRQtjFqCDzvoyldElGBl3flsSBO9vKoA+wSqWu8BHCTSGHUTSWBnMODRmWtMoo&#10;uR7vRsF6nZ5u9+FkVyf/G17d8pfdjy5KdTvNcgrCU+N/4q97p8P8aASfZ8IFcv4G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K18r78AAADcAAAADwAAAAAAAAAAAAAAAACh&#10;AgAAZHJzL2Rvd25yZXYueG1sUEsFBgAAAAAEAAQA+QAAAI0DAAAAAA==&#10;" strokeweight="2pt"/>
                  <v:line id="Line 20" o:spid="_x0000_s1065" style="position:absolute;visibility:visible" from="3523,4063" to="3681,49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gi170AAADcAAAADwAAAGRycy9kb3ducmV2LnhtbERPvQrCMBDeBd8hnOCmqaIi1SgiVNzE&#10;6uJ2NmdbbC6liVrf3giC2318v7dct6YST2pcaVnBaBiBIM6sLjlXcD4lgzkI55E1VpZJwZscrFfd&#10;zhJjbV98pGfqcxFC2MWooPC+jqV0WUEG3dDWxIG72cagD7DJpW7wFcJNJcdRNJMGSw4NBda0LSi7&#10;pw+j4H45T5PdYatPVbrR1zzxl+tNK9XvtZsFCE+t/4t/7r0O86MJfJ8JF8jV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tIIte9AAAA3AAAAA8AAAAAAAAAAAAAAAAAoQIA&#10;AGRycy9kb3ducmV2LnhtbFBLBQYAAAAABAAEAPkAAACLAwAAAAA=&#10;" strokeweight="2pt"/>
                  <v:line id="Line 21" o:spid="_x0000_s1064" style="position:absolute;flip:x y;visibility:visible" from="2061,4945" to="3662,49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oaXsEAAADcAAAADwAAAGRycy9kb3ducmV2LnhtbERPTYvCMBC9C/sfwix401RBWapRRFQ8&#10;eNmul96GZmy620xqE2v99xtB8DaP9znLdW9r0VHrK8cKJuMEBHHhdMWlgvPPfvQFwgdkjbVjUvAg&#10;D+vVx2CJqXZ3/qYuC6WIIexTVGBCaFIpfWHIoh+7hjhyF9daDBG2pdQt3mO4reU0SebSYsWxwWBD&#10;W0PFX3azCk677nrJs03gE/4ebodpns9Mo9Tws98sQATqw1v8ch91nJ/M4PlMvECu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oShpewQAAANwAAAAPAAAAAAAAAAAAAAAA&#10;AKECAABkcnMvZG93bnJldi54bWxQSwUGAAAAAAQABAD5AAAAjwMAAAAA&#10;" strokeweight="2pt"/>
                  <v:shape id="Picture 22" o:spid="_x0000_s1063" type="#_x0000_t75" alt="Computer" style="position:absolute;left:1852;top:3652;width:477;height:4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0hqi9AAAA3AAAAA8AAABkcnMvZG93bnJldi54bWxET82KwjAQvi/4DmEEb2uqSJFqFBVEr1Uf&#10;YNqMbbSZlCZqfXsjLOxtPr7fWa5724gndd44VjAZJyCIS6cNVwou5/3vHIQPyBobx6TgTR7Wq8HP&#10;EjPtXpzT8xQqEUPYZ6igDqHNpPRlTRb92LXEkbu6zmKIsKuk7vAVw20jp0mSSouGY0ONLe1qKu+n&#10;h1VQpLdDsS3DFfOpvczQmdsjN0qNhv1mASJQH/7Ff+6jjvOTFL7PxAvk6gM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ovSGqL0AAADcAAAADwAAAAAAAAAAAAAAAACfAgAAZHJz&#10;L2Rvd25yZXYueG1sUEsFBgAAAAAEAAQA9wAAAIkDAAAAAA==&#10;">
                    <v:imagedata r:id="rId15" o:title="Computer"/>
                  </v:shape>
                  <v:shape id="Picture 23" o:spid="_x0000_s1032" type="#_x0000_t75" alt="Computer" style="position:absolute;left:3247;top:3749;width:477;height:4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4IzPAAAAA3AAAAA8AAABkcnMvZG93bnJldi54bWxET81qg0AQvhf6DssUemvWSrHBZJW2UJqr&#10;qQ8wcSe6xp0VdxPN22cDhd7m4/udbbnYQVxo8saxgtdVAoK4cdpwq6D+/X5Zg/ABWePgmBRcyUNZ&#10;PD5sMddu5oou+9CKGMI+RwVdCGMupW86suhXbiSO3NFNFkOEUyv1hHMMt4NMkySTFg3Hhg5H+uqo&#10;Oe3PVsEh638On004YpXa+g2d6c+VUer5afnYgAi0hH/xn3un4/zkHe7PxAtkc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bgjM8AAAADcAAAADwAAAAAAAAAAAAAAAACfAgAA&#10;ZHJzL2Rvd25yZXYueG1sUEsFBgAAAAAEAAQA9wAAAIwDAAAAAA==&#10;">
                    <v:imagedata r:id="rId15" o:title="Computer"/>
                  </v:shape>
                  <v:shape id="Picture 24" o:spid="_x0000_s1033" type="#_x0000_t75" alt="Computer" style="position:absolute;left:1852;top:4625;width:477;height:4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nt0HBAAAA3AAAAA8AAABkcnMvZG93bnJldi54bWxEj8GOwjAMRO9I/ENkpL1BCkIIFQICJLRc&#10;C3yAaUwbaJyqCdD9+/Vhpb3ZmvHM83rb+0a9qYsusIHpJANFXAbruDJwvRzHS1AxIVtsApOBH4qw&#10;3QwHa8xt+HBB73OqlIRwzNFAnVKbax3LmjzGSWiJRbuHzmOStau07fAj4b7RsyxbaI+OpaHGlg41&#10;lc/zyxu4LR7ft32Z7ljM/HWOwT1ehTPma9TvVqAS9enf/Hd9soKfCa08IxPoz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wnt0HBAAAA3AAAAA8AAAAAAAAAAAAAAAAAnwIA&#10;AGRycy9kb3ducmV2LnhtbFBLBQYAAAAABAAEAPcAAACNAwAAAAA=&#10;">
                    <v:imagedata r:id="rId15" o:title="Computer"/>
                  </v:shape>
                  <v:shape id="Picture 25" o:spid="_x0000_s1034" type="#_x0000_t75" alt="Computer" style="position:absolute;left:3321;top:4776;width:476;height:4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rEtrAAAAA3AAAAA8AAABkcnMvZG93bnJldi54bWxET81qg0AQvhf6DssUemvWSpHGZJW2UJqr&#10;qQ8wcSe6xp0VdxPN22cDhd7m4/udbbnYQVxo8saxgtdVAoK4cdpwq6D+/X55B+EDssbBMSm4koey&#10;eHzYYq7dzBVd9qEVMYR9jgq6EMZcSt90ZNGv3EgcuaObLIYIp1bqCecYbgeZJkkmLRqODR2O9NVR&#10;c9qfrYJD1v8cPptwxCq19Rs6058ro9Tz0/KxARFoCf/iP/dOx/nJGu7PxAtkc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02sS2sAAAADcAAAADwAAAAAAAAAAAAAAAACfAgAA&#10;ZHJzL2Rvd25yZXYueG1sUEsFBgAAAAAEAAQA9wAAAIwDAAAAAA==&#10;">
                    <v:imagedata r:id="rId15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DA1584" w:rsidRPr="001F1704" w:rsidRDefault="00DA1584" w:rsidP="00106B05">
            <w:pPr>
              <w:pStyle w:val="ae"/>
              <w:numPr>
                <w:ilvl w:val="0"/>
                <w:numId w:val="93"/>
              </w:numPr>
              <w:spacing w:line="276" w:lineRule="auto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 xml:space="preserve">смешанная </w:t>
            </w:r>
          </w:p>
        </w:tc>
      </w:tr>
      <w:tr w:rsidR="00DA1584" w:rsidRPr="001F1704" w:rsidTr="00125B0D">
        <w:tc>
          <w:tcPr>
            <w:tcW w:w="3527" w:type="pct"/>
            <w:vAlign w:val="center"/>
          </w:tcPr>
          <w:p w:rsidR="00DA1584" w:rsidRPr="001F1704" w:rsidRDefault="00C22AAE" w:rsidP="00106B05">
            <w:pPr>
              <w:numPr>
                <w:ilvl w:val="0"/>
                <w:numId w:val="92"/>
              </w:num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sz w:val="26"/>
                <w:szCs w:val="26"/>
              </w:rPr>
            </w:r>
            <w:r>
              <w:rPr>
                <w:rFonts w:ascii="Times New Roman" w:hAnsi="Times New Roman" w:cs="Times New Roman"/>
                <w:noProof/>
                <w:sz w:val="26"/>
                <w:szCs w:val="26"/>
              </w:rPr>
              <w:pict>
                <v:group id="Group 5" o:spid="_x0000_s1053" style="width:108pt;height:71.9pt;mso-position-horizontal-relative:char;mso-position-vertical-relative:line" coordorigin="6227,1203" coordsize="2756,25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">
                  <v:line id="Line 6" o:spid="_x0000_s1061" style="position:absolute;visibility:visible" from="7701,2620" to="8401,35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cOGL8AAADbAAAADwAAAGRycy9kb3ducmV2LnhtbESPzQrCMBCE74LvEFbwpqmCP1SjiFDx&#10;JlYv3tZmbYvNpjRR69sbQfA4zMw3zHLdmko8qXGlZQWjYQSCOLO65FzB+ZQM5iCcR9ZYWSYFb3Kw&#10;XnU7S4y1ffGRnqnPRYCwi1FB4X0dS+myggy6oa2Jg3ezjUEfZJNL3eArwE0lx1E0lQZLDgsF1rQt&#10;KLunD6PgfjlPkt1hq09VutHXPPGX600r1e+1mwUIT63/h3/tvVYwmcH3S/gBcv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LHcOGL8AAADbAAAADwAAAAAAAAAAAAAAAACh&#10;AgAAZHJzL2Rvd25yZXYueG1sUEsFBgAAAAAEAAQA+QAAAI0DAAAAAA==&#10;" strokeweight="2pt"/>
                  <v:line id="Line 7" o:spid="_x0000_s1060" style="position:absolute;flip:y;visibility:visible" from="7672,2234" to="8820,25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yNGsEAAADbAAAADwAAAGRycy9kb3ducmV2LnhtbERPS27CMBDdV+IO1lRiV5yCWqGAiaoA&#10;UtRdgQMM8ZCExuMkdj709PWiUpdP779NJlOLgTpXWVbwuohAEOdWV1wouJyPL2sQziNrrC2Tggc5&#10;SHazpy3G2o78RcPJFyKEsItRQel9E0vp8pIMuoVtiAN3s51BH2BXSN3hGMJNLZdR9C4NVhwaSmwo&#10;LSn/PvVGwX5fnNt+uc6G/HrgtK1+7OfqrtT8efrYgPA0+X/xnzvTCt7C2PAl/AC5+w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PI0awQAAANsAAAAPAAAAAAAAAAAAAAAA&#10;AKECAABkcnMvZG93bnJldi54bWxQSwUGAAAAAAQABAD5AAAAjwMAAAAA&#10;" strokeweight="2pt"/>
                  <v:line id="Line 8" o:spid="_x0000_s1059" style="position:absolute;flip:x y;visibility:visible" from="7669,1446" to="7669,26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2iY28QAAADbAAAADwAAAGRycy9kb3ducmV2LnhtbESPQWvCQBSE70L/w/IKvZmNgmJTVxFp&#10;pQcvjb3k9sg+s6nZtzG7xvjvXaHgcZiZb5jlerCN6KnztWMFkyQFQVw6XXOl4PfwNV6A8AFZY+OY&#10;FNzIw3r1Mlpipt2Vf6jPQyUihH2GCkwIbSalLw1Z9IlriaN3dJ3FEGVXSd3hNcJtI6dpOpcWa44L&#10;BlvaGipP+cUq2H/252ORbwLv8W932U2LYmZapd5eh80HiEBDeIb/299awewdHl/iD5Cr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aJjbxAAAANsAAAAPAAAAAAAAAAAA&#10;AAAAAKECAABkcnMvZG93bnJldi54bWxQSwUGAAAAAAQABAD5AAAAkgMAAAAA&#10;" strokeweight="2pt"/>
                  <v:line id="Line 9" o:spid="_x0000_s1058" style="position:absolute;flip:x y;visibility:visible" from="6461,2207" to="7662,25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77+8EAAADbAAAADwAAAGRycy9kb3ducmV2LnhtbERPu2rDMBTdA/0HcQvdYrmBhuJECSG0&#10;poOXulm8Xawby4l15Vryo39fDYWOh/PeHxfbiYkG3zpW8JykIIhrp1tuFFy+3tevIHxA1tg5JgU/&#10;5OF4eFjtMdNu5k+aytCIGMI+QwUmhD6T0teGLPrE9cSRu7rBYohwaKQecI7htpObNN1Kiy3HBoM9&#10;nQ3V93K0Coq36ftalafABd7yMd9U1YvplXp6XE47EIGW8C/+c39oBdu4Pn6JP0Aef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0Pvv7wQAAANsAAAAPAAAAAAAAAAAAAAAA&#10;AKECAABkcnMvZG93bnJldi54bWxQSwUGAAAAAAQABAD5AAAAjwMAAAAA&#10;" strokeweight="2pt"/>
                  <v:line id="Line 10" o:spid="_x0000_s1057" style="position:absolute;flip:x;visibility:visible" from="6905,2588" to="7672,3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ruOsEAAADbAAAADwAAAGRycy9kb3ducmV2LnhtbESP3arCMBCE7wXfIazgnaYqiFSjiD8g&#10;3vnzAGuzttVmU5tY63n6E0HwcpiZb5jZojGFqKlyuWUFg34EgjixOudUwfm07U1AOI+ssbBMCt7k&#10;YDFvt2YYa/viA9VHn4oAYRejgsz7MpbSJRkZdH1bEgfvaiuDPsgqlbrCV4CbQg6jaCwN5hwWMixp&#10;lVFyPz6NgvU6PT2ew8muTi4bXj3yP7sf3ZTqdprlFISnxv/C3/ZOKxgP4PMl/AA5/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au46wQAAANsAAAAPAAAAAAAAAAAAAAAA&#10;AKECAABkcnMvZG93bnJldi54bWxQSwUGAAAAAAQABAD5AAAAjwMAAAAA&#10;" strokeweight="2pt"/>
                  <v:shape id="Picture 11" o:spid="_x0000_s1056" type="#_x0000_t75" alt="hub" style="position:absolute;left:7297;top:2516;width:698;height:24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9n2J/EAAAA2wAAAA8AAABkcnMvZG93bnJldi54bWxEj1FLwzAUhd8F/0O4wt5c6oZDuqVFhIEy&#10;FNz0wbdLc9eUNjcliW32740g+Hg453yHs6uTHcREPnSOFdwtCxDEjdMdtwo+TvvbBxAhImscHJOC&#10;CwWoq+urHZbazfxO0zG2IkM4lKjAxDiWUobGkMWwdCNx9s7OW4xZ+lZqj3OG20GuimIjLXacFwyO&#10;9GSo6Y/fVkGaad2bt/TqDy9x3/fDfZg+v5Ra3KTHLYhIKf6H/9rPWsFmBb9f8g+Q1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9n2J/EAAAA2wAAAA8AAAAAAAAAAAAAAAAA&#10;nwIAAGRycy9kb3ducmV2LnhtbFBLBQYAAAAABAAEAPcAAACQAwAAAAA=&#10;">
                    <v:imagedata r:id="rId16" o:title="hub"/>
                  </v:shape>
                  <v:shape id="Picture 12" o:spid="_x0000_s1055" type="#_x0000_t75" alt="Computer" style="position:absolute;left:7390;top:1203;width:477;height:4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CbHzDBAAAA2wAAAA8AAABkcnMvZG93bnJldi54bWxEj9FqwkAURN8L/sNyBd+ajbEEia5iC2Jf&#10;Y/MB1+w1Wc3eDdmNpn/fLRT6OMzMGWa7n2wnHjR441jBMklBENdOG24UVF/H1zUIH5A1do5JwTd5&#10;2O9mL1sstHtySY9zaESEsC9QQRtCX0jp65Ys+sT1xNG7usFiiHJopB7wGeG2k1ma5tKi4bjQYk8f&#10;LdX382gVXPLb6fJehyuWma3e0JnbWBqlFvPpsAERaAr/4b/2p1aQr+D3S/wBcvc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CbHzDBAAAA2wAAAA8AAAAAAAAAAAAAAAAAnwIA&#10;AGRycy9kb3ducmV2LnhtbFBLBQYAAAAABAAEAPcAAACNAwAAAAA=&#10;">
                    <v:imagedata r:id="rId15" o:title="Computer"/>
                  </v:shape>
                  <v:shape id="Picture 13" o:spid="_x0000_s1054" type="#_x0000_t75" alt="Computer" style="position:absolute;left:8506;top:1981;width:477;height:4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5zI/CAAAA2wAAAA8AAABkcnMvZG93bnJldi54bWxEj81qwzAQhO+BvoPYQm+JHFNM41oJaaE0&#10;V6d5gI21seVaK2PJP337KlDocZiZb5jisNhOTDR441jBdpOAIK6cNlwruHx9rF9A+ICssXNMCn7I&#10;w2H/sCow127mkqZzqEWEsM9RQRNCn0vpq4Ys+o3riaN3c4PFEOVQSz3gHOG2k2mSZNKi4bjQYE/v&#10;DVXf59EquGbt5/WtCjcsU3t5RmfasTRKPT0ux1cQgZbwH/5rn7SCXQb3L/EHyP0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1OcyPwgAAANsAAAAPAAAAAAAAAAAAAAAAAJ8C&#10;AABkcnMvZG93bnJldi54bWxQSwUGAAAAAAQABAD3AAAAjgMAAAAA&#10;">
                    <v:imagedata r:id="rId15" o:title="Computer"/>
                  </v:shape>
                  <v:shape id="Picture 14" o:spid="_x0000_s1035" type="#_x0000_t75" alt="Computer" style="position:absolute;left:8181;top:3294;width:476;height:4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1aRTBAAAA2wAAAA8AAABkcnMvZG93bnJldi54bWxEj9GKwjAURN8X/IdwBd/WVBF3raZFBXFf&#10;6/oB1+baRpub0kStf78RhH0cZuYMs8p724g7dd44VjAZJyCIS6cNVwqOv7vPbxA+IGtsHJOCJ3nI&#10;s8HHClPtHlzQ/RAqESHsU1RQh9CmUvqyJot+7Fri6J1dZzFE2VVSd/iIcNvIaZLMpUXDcaHGlrY1&#10;ldfDzSo4zS/706YMZyym9jhDZy63wig1GvbrJYhAffgPv9s/WsHiC15f4g+Q2R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p1aRTBAAAA2wAAAA8AAAAAAAAAAAAAAAAAnwIA&#10;AGRycy9kb3ducmV2LnhtbFBLBQYAAAAABAAEAPcAAACNAwAAAAA=&#10;">
                    <v:imagedata r:id="rId15" o:title="Computer"/>
                  </v:shape>
                  <v:shape id="Picture 15" o:spid="_x0000_s1036" type="#_x0000_t75" alt="Computer" style="position:absolute;left:6693;top:3246;width:476;height:4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">
                    <v:imagedata r:id="rId15" o:title="Computer"/>
                  </v:shape>
                  <v:shape id="Picture 16" o:spid="_x0000_s1037" type="#_x0000_t75" alt="Computer" style="position:absolute;left:6227;top:1835;width:477;height:4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mWP3BAAAA2wAAAA8AAABkcnMvZG93bnJldi54bWxEj9FqwkAURN8L/sNyhb41G6VIjW6CCqV9&#10;jc0HXLM3yWr2bsiuGv/eLRT6OMzMGWZbTLYXNxq9caxgkaQgiGunDbcKqp/Ptw8QPiBr7B2Tggd5&#10;KPLZyxYz7e5c0u0YWhEh7DNU0IUwZFL6uiOLPnEDcfQaN1oMUY6t1CPeI9z2cpmmK2nRcFzocKBD&#10;R/XleLUKTqvz12lfhwbLpa3e0ZnztTRKvc6n3QZEoCn8h//a31rBeg2/X+IPkPkT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SmWP3BAAAA2wAAAA8AAAAAAAAAAAAAAAAAnwIA&#10;AGRycy9kb3ducmV2LnhtbFBLBQYAAAAABAAEAPcAAACNAwAAAAA=&#10;">
                    <v:imagedata r:id="rId15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DA1584" w:rsidRPr="001F1704" w:rsidRDefault="00DA1584" w:rsidP="00106B05">
            <w:pPr>
              <w:pStyle w:val="ae"/>
              <w:numPr>
                <w:ilvl w:val="0"/>
                <w:numId w:val="93"/>
              </w:numPr>
              <w:spacing w:line="276" w:lineRule="auto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шина</w:t>
            </w:r>
          </w:p>
          <w:p w:rsidR="00DA1584" w:rsidRPr="001F1704" w:rsidRDefault="00DA1584" w:rsidP="00106B05">
            <w:pPr>
              <w:pStyle w:val="ae"/>
              <w:numPr>
                <w:ilvl w:val="0"/>
                <w:numId w:val="93"/>
              </w:numPr>
              <w:spacing w:line="276" w:lineRule="auto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звезда</w:t>
            </w:r>
          </w:p>
          <w:p w:rsidR="00DA1584" w:rsidRPr="001F1704" w:rsidRDefault="00DA1584" w:rsidP="00106B05">
            <w:pPr>
              <w:pStyle w:val="ae"/>
              <w:numPr>
                <w:ilvl w:val="0"/>
                <w:numId w:val="93"/>
              </w:numPr>
              <w:spacing w:line="276" w:lineRule="auto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файловая</w:t>
            </w:r>
          </w:p>
          <w:p w:rsidR="00DA1584" w:rsidRPr="001F1704" w:rsidRDefault="00DA1584" w:rsidP="00106B05">
            <w:pPr>
              <w:pStyle w:val="ae"/>
              <w:numPr>
                <w:ilvl w:val="0"/>
                <w:numId w:val="93"/>
              </w:numPr>
              <w:spacing w:line="276" w:lineRule="auto"/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дерево</w:t>
            </w:r>
          </w:p>
        </w:tc>
      </w:tr>
    </w:tbl>
    <w:p w:rsidR="00DA1584" w:rsidRPr="001F1704" w:rsidRDefault="00DA1584" w:rsidP="001F1704">
      <w:p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</w:rPr>
      </w:pPr>
    </w:p>
    <w:p w:rsidR="00DA1584" w:rsidRPr="001F1704" w:rsidRDefault="00DA1584" w:rsidP="00106B05">
      <w:pPr>
        <w:numPr>
          <w:ilvl w:val="0"/>
          <w:numId w:val="9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Согласованный набор конкретных правил обмена информацией между разными устройствами передачи данных …</w:t>
      </w:r>
    </w:p>
    <w:p w:rsidR="00DA1584" w:rsidRPr="001F1704" w:rsidRDefault="00DA1584" w:rsidP="00106B05">
      <w:pPr>
        <w:pStyle w:val="ae"/>
        <w:numPr>
          <w:ilvl w:val="0"/>
          <w:numId w:val="96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Протокол </w:t>
      </w:r>
    </w:p>
    <w:p w:rsidR="00DA1584" w:rsidRPr="001F1704" w:rsidRDefault="00DA1584" w:rsidP="00106B05">
      <w:pPr>
        <w:pStyle w:val="ae"/>
        <w:numPr>
          <w:ilvl w:val="0"/>
          <w:numId w:val="96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Клиент</w:t>
      </w:r>
    </w:p>
    <w:p w:rsidR="00DA1584" w:rsidRPr="001F1704" w:rsidRDefault="00DA1584" w:rsidP="00106B05">
      <w:pPr>
        <w:pStyle w:val="ae"/>
        <w:numPr>
          <w:ilvl w:val="0"/>
          <w:numId w:val="96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lastRenderedPageBreak/>
        <w:t>Сервер</w:t>
      </w:r>
    </w:p>
    <w:p w:rsidR="00DA1584" w:rsidRPr="001F1704" w:rsidRDefault="00DA1584" w:rsidP="00106B05">
      <w:pPr>
        <w:pStyle w:val="ae"/>
        <w:numPr>
          <w:ilvl w:val="0"/>
          <w:numId w:val="96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Браузер</w:t>
      </w:r>
    </w:p>
    <w:p w:rsidR="00DA1584" w:rsidRPr="001F1704" w:rsidRDefault="00DA1584" w:rsidP="00106B05">
      <w:pPr>
        <w:numPr>
          <w:ilvl w:val="0"/>
          <w:numId w:val="9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 xml:space="preserve">Высокопроизводительный компьютер, обеспечивающий обслуживание других компьютеров - … </w:t>
      </w:r>
    </w:p>
    <w:p w:rsidR="00DA1584" w:rsidRPr="001F1704" w:rsidRDefault="00DA1584" w:rsidP="00106B05">
      <w:pPr>
        <w:pStyle w:val="ae"/>
        <w:numPr>
          <w:ilvl w:val="0"/>
          <w:numId w:val="9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Сервер</w:t>
      </w:r>
    </w:p>
    <w:p w:rsidR="00DA1584" w:rsidRPr="001F1704" w:rsidRDefault="00DA1584" w:rsidP="00106B05">
      <w:pPr>
        <w:pStyle w:val="ae"/>
        <w:numPr>
          <w:ilvl w:val="0"/>
          <w:numId w:val="9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Клиент</w:t>
      </w:r>
    </w:p>
    <w:p w:rsidR="00DA1584" w:rsidRPr="001F1704" w:rsidRDefault="00DA1584" w:rsidP="00106B05">
      <w:pPr>
        <w:pStyle w:val="ae"/>
        <w:numPr>
          <w:ilvl w:val="0"/>
          <w:numId w:val="9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Браузер</w:t>
      </w:r>
    </w:p>
    <w:p w:rsidR="00DA1584" w:rsidRPr="001F1704" w:rsidRDefault="00DA1584" w:rsidP="00106B05">
      <w:pPr>
        <w:pStyle w:val="ae"/>
        <w:numPr>
          <w:ilvl w:val="0"/>
          <w:numId w:val="9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Шлюз</w:t>
      </w:r>
    </w:p>
    <w:p w:rsidR="00DA1584" w:rsidRPr="001F1704" w:rsidRDefault="00DA1584" w:rsidP="00106B05">
      <w:pPr>
        <w:numPr>
          <w:ilvl w:val="0"/>
          <w:numId w:val="9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Устройство для передачи информации по телефонной линии:</w:t>
      </w:r>
    </w:p>
    <w:p w:rsidR="00DA1584" w:rsidRPr="001F1704" w:rsidRDefault="00DA1584" w:rsidP="00106B05">
      <w:pPr>
        <w:numPr>
          <w:ilvl w:val="0"/>
          <w:numId w:val="9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Телекоммуникационными устройствами являются …</w:t>
      </w:r>
    </w:p>
    <w:p w:rsidR="00DA1584" w:rsidRPr="001F1704" w:rsidRDefault="00DA1584" w:rsidP="00106B05">
      <w:pPr>
        <w:pStyle w:val="ae"/>
        <w:numPr>
          <w:ilvl w:val="0"/>
          <w:numId w:val="98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Сетевая карта</w:t>
      </w:r>
    </w:p>
    <w:p w:rsidR="00DA1584" w:rsidRPr="001F1704" w:rsidRDefault="00DA1584" w:rsidP="00106B05">
      <w:pPr>
        <w:pStyle w:val="ae"/>
        <w:numPr>
          <w:ilvl w:val="0"/>
          <w:numId w:val="98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Инфракрасный порт</w:t>
      </w:r>
    </w:p>
    <w:p w:rsidR="00DA1584" w:rsidRPr="001F1704" w:rsidRDefault="00DA1584" w:rsidP="00106B05">
      <w:pPr>
        <w:pStyle w:val="ae"/>
        <w:numPr>
          <w:ilvl w:val="0"/>
          <w:numId w:val="98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Диджитайзер</w:t>
      </w:r>
    </w:p>
    <w:p w:rsidR="00DA1584" w:rsidRPr="001F1704" w:rsidRDefault="00DA1584" w:rsidP="00106B05">
      <w:pPr>
        <w:pStyle w:val="ae"/>
        <w:numPr>
          <w:ilvl w:val="0"/>
          <w:numId w:val="98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Сенсорная панель</w:t>
      </w:r>
    </w:p>
    <w:p w:rsidR="00DA1584" w:rsidRPr="001F1704" w:rsidRDefault="00DA1584" w:rsidP="00106B05">
      <w:pPr>
        <w:numPr>
          <w:ilvl w:val="0"/>
          <w:numId w:val="9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Программы, обеспечивающие службы Интернета, называются …</w:t>
      </w:r>
    </w:p>
    <w:p w:rsidR="00DA1584" w:rsidRPr="001F1704" w:rsidRDefault="00DA1584" w:rsidP="00106B05">
      <w:pPr>
        <w:pStyle w:val="ae"/>
        <w:numPr>
          <w:ilvl w:val="0"/>
          <w:numId w:val="99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Клиентом и услугами</w:t>
      </w:r>
    </w:p>
    <w:p w:rsidR="00DA1584" w:rsidRPr="001F1704" w:rsidRDefault="00DA1584" w:rsidP="00106B05">
      <w:pPr>
        <w:pStyle w:val="ae"/>
        <w:numPr>
          <w:ilvl w:val="0"/>
          <w:numId w:val="99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SMTP/POP3</w:t>
      </w:r>
    </w:p>
    <w:p w:rsidR="00DA1584" w:rsidRPr="001F1704" w:rsidRDefault="00DA1584" w:rsidP="00106B05">
      <w:pPr>
        <w:pStyle w:val="ae"/>
        <w:numPr>
          <w:ilvl w:val="0"/>
          <w:numId w:val="99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Сервером и клиентом</w:t>
      </w:r>
    </w:p>
    <w:p w:rsidR="00DA1584" w:rsidRPr="001F1704" w:rsidRDefault="00DA1584" w:rsidP="00106B05">
      <w:pPr>
        <w:pStyle w:val="ae"/>
        <w:numPr>
          <w:ilvl w:val="0"/>
          <w:numId w:val="99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Гипертекстом и гиперссылками</w:t>
      </w:r>
    </w:p>
    <w:p w:rsidR="00DA1584" w:rsidRPr="001F1704" w:rsidRDefault="00DA1584" w:rsidP="00106B05">
      <w:pPr>
        <w:numPr>
          <w:ilvl w:val="0"/>
          <w:numId w:val="9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Стандартными компонентами локальной сети являются …</w:t>
      </w:r>
    </w:p>
    <w:p w:rsidR="00DA1584" w:rsidRPr="001F1704" w:rsidRDefault="00DA1584" w:rsidP="00106B05">
      <w:pPr>
        <w:pStyle w:val="ae"/>
        <w:numPr>
          <w:ilvl w:val="0"/>
          <w:numId w:val="100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Рабочие станции</w:t>
      </w:r>
    </w:p>
    <w:p w:rsidR="00DA1584" w:rsidRPr="001F1704" w:rsidRDefault="00DA1584" w:rsidP="00106B05">
      <w:pPr>
        <w:pStyle w:val="ae"/>
        <w:numPr>
          <w:ilvl w:val="0"/>
          <w:numId w:val="100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Сетевая операционная система</w:t>
      </w:r>
    </w:p>
    <w:p w:rsidR="00DA1584" w:rsidRPr="001F1704" w:rsidRDefault="00DA1584" w:rsidP="00106B05">
      <w:pPr>
        <w:pStyle w:val="ae"/>
        <w:numPr>
          <w:ilvl w:val="0"/>
          <w:numId w:val="100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Модем</w:t>
      </w:r>
    </w:p>
    <w:p w:rsidR="00DA1584" w:rsidRPr="001F1704" w:rsidRDefault="00DA1584" w:rsidP="00106B05">
      <w:pPr>
        <w:pStyle w:val="ae"/>
        <w:numPr>
          <w:ilvl w:val="0"/>
          <w:numId w:val="100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Интернет</w:t>
      </w:r>
    </w:p>
    <w:p w:rsidR="00DA1584" w:rsidRPr="001F1704" w:rsidRDefault="00DA1584" w:rsidP="00106B05">
      <w:pPr>
        <w:numPr>
          <w:ilvl w:val="0"/>
          <w:numId w:val="9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Для построения локальной сети используются топологии …</w:t>
      </w:r>
    </w:p>
    <w:p w:rsidR="00DA1584" w:rsidRPr="001F1704" w:rsidRDefault="00DA1584" w:rsidP="00106B05">
      <w:pPr>
        <w:pStyle w:val="ae"/>
        <w:numPr>
          <w:ilvl w:val="0"/>
          <w:numId w:val="10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«шина»</w:t>
      </w:r>
    </w:p>
    <w:p w:rsidR="00DA1584" w:rsidRPr="001F1704" w:rsidRDefault="00DA1584" w:rsidP="00106B05">
      <w:pPr>
        <w:pStyle w:val="ae"/>
        <w:numPr>
          <w:ilvl w:val="0"/>
          <w:numId w:val="10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«интранет»</w:t>
      </w:r>
    </w:p>
    <w:p w:rsidR="00DA1584" w:rsidRPr="001F1704" w:rsidRDefault="00DA1584" w:rsidP="00106B05">
      <w:pPr>
        <w:pStyle w:val="ae"/>
        <w:numPr>
          <w:ilvl w:val="0"/>
          <w:numId w:val="10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«звезда»</w:t>
      </w:r>
    </w:p>
    <w:p w:rsidR="00DA1584" w:rsidRPr="001F1704" w:rsidRDefault="00DA1584" w:rsidP="00106B05">
      <w:pPr>
        <w:pStyle w:val="ae"/>
        <w:numPr>
          <w:ilvl w:val="0"/>
          <w:numId w:val="10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«wi-</w:t>
      </w:r>
      <w:r w:rsidR="007F59E3">
        <w:rPr>
          <w:sz w:val="26"/>
          <w:szCs w:val="26"/>
          <w:lang w:val="en-US"/>
        </w:rPr>
        <w:t>f</w:t>
      </w:r>
      <w:r w:rsidRPr="001F1704">
        <w:rPr>
          <w:sz w:val="26"/>
          <w:szCs w:val="26"/>
        </w:rPr>
        <w:t>i»</w:t>
      </w:r>
    </w:p>
    <w:p w:rsidR="00DA1584" w:rsidRPr="001F1704" w:rsidRDefault="00DA1584" w:rsidP="00106B05">
      <w:pPr>
        <w:numPr>
          <w:ilvl w:val="0"/>
          <w:numId w:val="9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По способу организации управления однородные локальные сети бывают …</w:t>
      </w:r>
    </w:p>
    <w:p w:rsidR="00DA1584" w:rsidRPr="001F1704" w:rsidRDefault="00DA1584" w:rsidP="00106B05">
      <w:pPr>
        <w:pStyle w:val="ae"/>
        <w:numPr>
          <w:ilvl w:val="0"/>
          <w:numId w:val="10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С централизованным управлением</w:t>
      </w:r>
    </w:p>
    <w:p w:rsidR="00DA1584" w:rsidRPr="001F1704" w:rsidRDefault="00DA1584" w:rsidP="00106B05">
      <w:pPr>
        <w:pStyle w:val="ae"/>
        <w:numPr>
          <w:ilvl w:val="0"/>
          <w:numId w:val="10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С децентрализованным управлением</w:t>
      </w:r>
    </w:p>
    <w:p w:rsidR="00DA1584" w:rsidRPr="001F1704" w:rsidRDefault="00DA1584" w:rsidP="00106B05">
      <w:pPr>
        <w:pStyle w:val="ae"/>
        <w:numPr>
          <w:ilvl w:val="0"/>
          <w:numId w:val="10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С использованием концентратора</w:t>
      </w:r>
    </w:p>
    <w:p w:rsidR="00DA1584" w:rsidRPr="001F1704" w:rsidRDefault="00DA1584" w:rsidP="00106B05">
      <w:pPr>
        <w:pStyle w:val="ae"/>
        <w:numPr>
          <w:ilvl w:val="0"/>
          <w:numId w:val="10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С выходом в Интернет </w:t>
      </w:r>
    </w:p>
    <w:p w:rsidR="00DA1584" w:rsidRPr="001F1704" w:rsidRDefault="00DA1584" w:rsidP="00106B05">
      <w:pPr>
        <w:numPr>
          <w:ilvl w:val="0"/>
          <w:numId w:val="9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Для построения локальной сети используют …</w:t>
      </w:r>
    </w:p>
    <w:p w:rsidR="00DA1584" w:rsidRPr="001F1704" w:rsidRDefault="00DA1584" w:rsidP="00106B05">
      <w:pPr>
        <w:pStyle w:val="ae"/>
        <w:numPr>
          <w:ilvl w:val="0"/>
          <w:numId w:val="10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Коаксиальный кабель</w:t>
      </w:r>
    </w:p>
    <w:p w:rsidR="00DA1584" w:rsidRPr="001F1704" w:rsidRDefault="00DA1584" w:rsidP="00106B05">
      <w:pPr>
        <w:pStyle w:val="ae"/>
        <w:numPr>
          <w:ilvl w:val="0"/>
          <w:numId w:val="10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Спутниковую антенну</w:t>
      </w:r>
    </w:p>
    <w:p w:rsidR="00DA1584" w:rsidRPr="001F1704" w:rsidRDefault="00DA1584" w:rsidP="00106B05">
      <w:pPr>
        <w:pStyle w:val="ae"/>
        <w:numPr>
          <w:ilvl w:val="0"/>
          <w:numId w:val="10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Витую пару</w:t>
      </w:r>
    </w:p>
    <w:p w:rsidR="00DA1584" w:rsidRPr="001F1704" w:rsidRDefault="00DA1584" w:rsidP="00106B05">
      <w:pPr>
        <w:pStyle w:val="ae"/>
        <w:numPr>
          <w:ilvl w:val="0"/>
          <w:numId w:val="10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Модем</w:t>
      </w:r>
    </w:p>
    <w:p w:rsidR="00DA1584" w:rsidRPr="001F1704" w:rsidRDefault="00DA1584" w:rsidP="00106B05">
      <w:pPr>
        <w:numPr>
          <w:ilvl w:val="0"/>
          <w:numId w:val="9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Достоинствами топологии «звезда» в локальной сети являются …</w:t>
      </w:r>
    </w:p>
    <w:p w:rsidR="00DA1584" w:rsidRPr="001F1704" w:rsidRDefault="00DA1584" w:rsidP="00106B05">
      <w:pPr>
        <w:pStyle w:val="ae"/>
        <w:numPr>
          <w:ilvl w:val="0"/>
          <w:numId w:val="108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Низкое потребление энергии </w:t>
      </w:r>
    </w:p>
    <w:p w:rsidR="00DA1584" w:rsidRPr="001F1704" w:rsidRDefault="00DA1584" w:rsidP="00106B05">
      <w:pPr>
        <w:pStyle w:val="ae"/>
        <w:numPr>
          <w:ilvl w:val="0"/>
          <w:numId w:val="108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Быстродействие</w:t>
      </w:r>
    </w:p>
    <w:p w:rsidR="00DA1584" w:rsidRPr="001F1704" w:rsidRDefault="00DA1584" w:rsidP="00106B05">
      <w:pPr>
        <w:pStyle w:val="ae"/>
        <w:numPr>
          <w:ilvl w:val="0"/>
          <w:numId w:val="108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lastRenderedPageBreak/>
        <w:t xml:space="preserve"> Отсутствие влияние отдельного компьютера на сеть</w:t>
      </w:r>
    </w:p>
    <w:p w:rsidR="00DA1584" w:rsidRPr="001F1704" w:rsidRDefault="00DA1584" w:rsidP="00106B05">
      <w:pPr>
        <w:pStyle w:val="ae"/>
        <w:numPr>
          <w:ilvl w:val="0"/>
          <w:numId w:val="108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Высокие затраты на прокладку кабеля </w:t>
      </w:r>
    </w:p>
    <w:p w:rsidR="00583336" w:rsidRDefault="00583336" w:rsidP="001F1704">
      <w:p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</w:p>
    <w:p w:rsidR="000A516E" w:rsidRPr="007F59E3" w:rsidRDefault="000A516E" w:rsidP="000A516E">
      <w:pPr>
        <w:spacing w:after="0"/>
        <w:ind w:left="720"/>
        <w:rPr>
          <w:rFonts w:ascii="Times New Roman" w:hAnsi="Times New Roman" w:cs="Times New Roman"/>
          <w:b/>
          <w:sz w:val="26"/>
          <w:szCs w:val="26"/>
          <w:lang w:eastAsia="en-US"/>
        </w:rPr>
      </w:pP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Ответы к Тесту 8: </w:t>
      </w:r>
    </w:p>
    <w:tbl>
      <w:tblPr>
        <w:tblStyle w:val="af6"/>
        <w:tblW w:w="0" w:type="auto"/>
        <w:tblLook w:val="04A0"/>
      </w:tblPr>
      <w:tblGrid>
        <w:gridCol w:w="1526"/>
        <w:gridCol w:w="607"/>
        <w:gridCol w:w="681"/>
        <w:gridCol w:w="947"/>
        <w:gridCol w:w="917"/>
        <w:gridCol w:w="735"/>
        <w:gridCol w:w="669"/>
        <w:gridCol w:w="743"/>
        <w:gridCol w:w="809"/>
        <w:gridCol w:w="742"/>
        <w:gridCol w:w="685"/>
      </w:tblGrid>
      <w:tr w:rsidR="00E55216" w:rsidTr="008213AC">
        <w:tc>
          <w:tcPr>
            <w:tcW w:w="1526" w:type="dxa"/>
          </w:tcPr>
          <w:p w:rsidR="00E55216" w:rsidRDefault="00E55216" w:rsidP="00FB66B6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</w:t>
            </w:r>
          </w:p>
        </w:tc>
        <w:tc>
          <w:tcPr>
            <w:tcW w:w="607" w:type="dxa"/>
          </w:tcPr>
          <w:p w:rsidR="00E55216" w:rsidRDefault="00E55216" w:rsidP="00FB66B6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</w:t>
            </w:r>
          </w:p>
        </w:tc>
        <w:tc>
          <w:tcPr>
            <w:tcW w:w="681" w:type="dxa"/>
          </w:tcPr>
          <w:p w:rsidR="00E55216" w:rsidRDefault="00E55216" w:rsidP="00FB66B6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3</w:t>
            </w:r>
          </w:p>
        </w:tc>
        <w:tc>
          <w:tcPr>
            <w:tcW w:w="947" w:type="dxa"/>
          </w:tcPr>
          <w:p w:rsidR="00E55216" w:rsidRDefault="00E55216" w:rsidP="00FB66B6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4</w:t>
            </w:r>
          </w:p>
        </w:tc>
        <w:tc>
          <w:tcPr>
            <w:tcW w:w="917" w:type="dxa"/>
          </w:tcPr>
          <w:p w:rsidR="00E55216" w:rsidRDefault="00E55216" w:rsidP="00FB66B6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5</w:t>
            </w:r>
          </w:p>
        </w:tc>
        <w:tc>
          <w:tcPr>
            <w:tcW w:w="735" w:type="dxa"/>
          </w:tcPr>
          <w:p w:rsidR="00E55216" w:rsidRDefault="00E55216" w:rsidP="00FB66B6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6</w:t>
            </w:r>
          </w:p>
        </w:tc>
        <w:tc>
          <w:tcPr>
            <w:tcW w:w="669" w:type="dxa"/>
          </w:tcPr>
          <w:p w:rsidR="00E55216" w:rsidRDefault="00E55216" w:rsidP="00FB66B6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7</w:t>
            </w:r>
          </w:p>
        </w:tc>
        <w:tc>
          <w:tcPr>
            <w:tcW w:w="743" w:type="dxa"/>
          </w:tcPr>
          <w:p w:rsidR="00E55216" w:rsidRDefault="00E55216" w:rsidP="00FB66B6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8</w:t>
            </w:r>
          </w:p>
        </w:tc>
        <w:tc>
          <w:tcPr>
            <w:tcW w:w="809" w:type="dxa"/>
          </w:tcPr>
          <w:p w:rsidR="00E55216" w:rsidRDefault="00E55216" w:rsidP="00FB66B6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9</w:t>
            </w:r>
          </w:p>
        </w:tc>
        <w:tc>
          <w:tcPr>
            <w:tcW w:w="742" w:type="dxa"/>
          </w:tcPr>
          <w:p w:rsidR="00E55216" w:rsidRDefault="00E55216" w:rsidP="00FB66B6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685" w:type="dxa"/>
          </w:tcPr>
          <w:p w:rsidR="00E55216" w:rsidRDefault="00E55216" w:rsidP="00FB66B6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11</w:t>
            </w:r>
          </w:p>
        </w:tc>
      </w:tr>
      <w:tr w:rsidR="008213AC" w:rsidTr="008213AC">
        <w:tc>
          <w:tcPr>
            <w:tcW w:w="1526" w:type="dxa"/>
          </w:tcPr>
          <w:p w:rsidR="008213AC" w:rsidRDefault="008213AC" w:rsidP="00FB66B6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1-в, 2</w:t>
            </w:r>
            <w:r w:rsidR="007F59E3">
              <w:rPr>
                <w:rFonts w:ascii="Times New Roman" w:hAnsi="Times New Roman"/>
                <w:b/>
                <w:i/>
                <w:sz w:val="26"/>
                <w:szCs w:val="26"/>
                <w:lang w:val="en-US"/>
              </w:rPr>
              <w:t>-</w:t>
            </w: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а, 3-г</w:t>
            </w:r>
          </w:p>
        </w:tc>
        <w:tc>
          <w:tcPr>
            <w:tcW w:w="607" w:type="dxa"/>
          </w:tcPr>
          <w:p w:rsidR="008213AC" w:rsidRDefault="008213AC" w:rsidP="00FB66B6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681" w:type="dxa"/>
          </w:tcPr>
          <w:p w:rsidR="008213AC" w:rsidRDefault="008213AC" w:rsidP="00FB66B6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947" w:type="dxa"/>
          </w:tcPr>
          <w:p w:rsidR="008213AC" w:rsidRDefault="008213AC" w:rsidP="00FB66B6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модем</w:t>
            </w:r>
          </w:p>
        </w:tc>
        <w:tc>
          <w:tcPr>
            <w:tcW w:w="917" w:type="dxa"/>
          </w:tcPr>
          <w:p w:rsidR="008213AC" w:rsidRDefault="008213AC" w:rsidP="00FB66B6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а, б</w:t>
            </w:r>
          </w:p>
        </w:tc>
        <w:tc>
          <w:tcPr>
            <w:tcW w:w="735" w:type="dxa"/>
          </w:tcPr>
          <w:p w:rsidR="008213AC" w:rsidRDefault="008213AC" w:rsidP="00FB66B6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в</w:t>
            </w:r>
          </w:p>
        </w:tc>
        <w:tc>
          <w:tcPr>
            <w:tcW w:w="669" w:type="dxa"/>
          </w:tcPr>
          <w:p w:rsidR="008213AC" w:rsidRDefault="008213AC" w:rsidP="00FB66B6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а, б</w:t>
            </w:r>
          </w:p>
        </w:tc>
        <w:tc>
          <w:tcPr>
            <w:tcW w:w="743" w:type="dxa"/>
          </w:tcPr>
          <w:p w:rsidR="008213AC" w:rsidRDefault="008213AC" w:rsidP="00FB66B6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809" w:type="dxa"/>
          </w:tcPr>
          <w:p w:rsidR="008213AC" w:rsidRDefault="008213AC" w:rsidP="00FB66B6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а, б</w:t>
            </w:r>
          </w:p>
        </w:tc>
        <w:tc>
          <w:tcPr>
            <w:tcW w:w="742" w:type="dxa"/>
          </w:tcPr>
          <w:p w:rsidR="008213AC" w:rsidRDefault="008213AC" w:rsidP="00FB66B6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в</w:t>
            </w:r>
          </w:p>
        </w:tc>
        <w:tc>
          <w:tcPr>
            <w:tcW w:w="685" w:type="dxa"/>
          </w:tcPr>
          <w:p w:rsidR="008213AC" w:rsidRDefault="008213AC" w:rsidP="00FB66B6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б, в</w:t>
            </w:r>
          </w:p>
        </w:tc>
      </w:tr>
    </w:tbl>
    <w:p w:rsidR="001D0418" w:rsidRDefault="001D0418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583336" w:rsidRDefault="00583336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Тест №9 «Безопасность, гигиена, эргономика, ресурсосбережение»</w:t>
      </w:r>
    </w:p>
    <w:p w:rsidR="00390AB6" w:rsidRPr="001F1704" w:rsidRDefault="00390AB6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2C1AB2" w:rsidRPr="001F1704" w:rsidRDefault="002C1AB2" w:rsidP="00106B05">
      <w:pPr>
        <w:pStyle w:val="ae"/>
        <w:numPr>
          <w:ilvl w:val="0"/>
          <w:numId w:val="90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 xml:space="preserve">Специальная программа небольшого размера, обладающая способностью «размножаться» - …  </w:t>
      </w:r>
    </w:p>
    <w:p w:rsidR="002C1AB2" w:rsidRPr="001F1704" w:rsidRDefault="002C1AB2" w:rsidP="00106B05">
      <w:pPr>
        <w:pStyle w:val="ae"/>
        <w:numPr>
          <w:ilvl w:val="0"/>
          <w:numId w:val="90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Антивирусные программы –  программы…</w:t>
      </w:r>
    </w:p>
    <w:p w:rsidR="002C1AB2" w:rsidRPr="001F1704" w:rsidRDefault="002C1AB2" w:rsidP="00106B05">
      <w:pPr>
        <w:pStyle w:val="ae"/>
        <w:numPr>
          <w:ilvl w:val="0"/>
          <w:numId w:val="12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Ревизоры</w:t>
      </w:r>
    </w:p>
    <w:p w:rsidR="002C1AB2" w:rsidRPr="001F1704" w:rsidRDefault="002C1AB2" w:rsidP="00106B05">
      <w:pPr>
        <w:pStyle w:val="ae"/>
        <w:numPr>
          <w:ilvl w:val="0"/>
          <w:numId w:val="12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Сканирования</w:t>
      </w:r>
    </w:p>
    <w:p w:rsidR="002C1AB2" w:rsidRPr="001F1704" w:rsidRDefault="002C1AB2" w:rsidP="00106B05">
      <w:pPr>
        <w:pStyle w:val="ae"/>
        <w:numPr>
          <w:ilvl w:val="0"/>
          <w:numId w:val="12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Дефрагментации диска</w:t>
      </w:r>
    </w:p>
    <w:p w:rsidR="002C1AB2" w:rsidRPr="001F1704" w:rsidRDefault="002C1AB2" w:rsidP="00106B05">
      <w:pPr>
        <w:pStyle w:val="ae"/>
        <w:numPr>
          <w:ilvl w:val="0"/>
          <w:numId w:val="12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Очистки диска</w:t>
      </w:r>
    </w:p>
    <w:p w:rsidR="002C1AB2" w:rsidRPr="001F1704" w:rsidRDefault="002C1AB2" w:rsidP="00106B05">
      <w:pPr>
        <w:pStyle w:val="ae"/>
        <w:numPr>
          <w:ilvl w:val="0"/>
          <w:numId w:val="90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Компьютерный вирус – …</w:t>
      </w:r>
    </w:p>
    <w:p w:rsidR="002C1AB2" w:rsidRPr="001F1704" w:rsidRDefault="002C1AB2" w:rsidP="00106B05">
      <w:pPr>
        <w:pStyle w:val="ae"/>
        <w:numPr>
          <w:ilvl w:val="0"/>
          <w:numId w:val="126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Специальная программа проверки дисков</w:t>
      </w:r>
    </w:p>
    <w:p w:rsidR="002C1AB2" w:rsidRPr="001F1704" w:rsidRDefault="002C1AB2" w:rsidP="00106B05">
      <w:pPr>
        <w:pStyle w:val="ae"/>
        <w:numPr>
          <w:ilvl w:val="0"/>
          <w:numId w:val="126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программа, созданная на языке программирования</w:t>
      </w:r>
    </w:p>
    <w:p w:rsidR="002C1AB2" w:rsidRPr="001F1704" w:rsidRDefault="002C1AB2" w:rsidP="00106B05">
      <w:pPr>
        <w:pStyle w:val="ae"/>
        <w:numPr>
          <w:ilvl w:val="0"/>
          <w:numId w:val="126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Программа, форматирующая диск</w:t>
      </w:r>
    </w:p>
    <w:p w:rsidR="002C1AB2" w:rsidRPr="001F1704" w:rsidRDefault="002C1AB2" w:rsidP="00106B05">
      <w:pPr>
        <w:pStyle w:val="ae"/>
        <w:numPr>
          <w:ilvl w:val="0"/>
          <w:numId w:val="126"/>
        </w:numPr>
        <w:spacing w:line="276" w:lineRule="auto"/>
        <w:jc w:val="both"/>
        <w:rPr>
          <w:rFonts w:eastAsia="Calibri"/>
          <w:sz w:val="26"/>
          <w:szCs w:val="26"/>
          <w:lang w:eastAsia="en-US"/>
        </w:rPr>
      </w:pPr>
      <w:r w:rsidRPr="001F1704">
        <w:rPr>
          <w:sz w:val="26"/>
          <w:szCs w:val="26"/>
        </w:rPr>
        <w:t>Специальная программа небольшого размера, обладающая</w:t>
      </w:r>
      <w:r w:rsidRPr="001F1704">
        <w:rPr>
          <w:rFonts w:eastAsia="Calibri"/>
          <w:sz w:val="26"/>
          <w:szCs w:val="26"/>
          <w:lang w:eastAsia="en-US"/>
        </w:rPr>
        <w:t xml:space="preserve"> способностью «размножаться»</w:t>
      </w:r>
    </w:p>
    <w:p w:rsidR="002C1AB2" w:rsidRPr="001F1704" w:rsidRDefault="002C1AB2" w:rsidP="00106B05">
      <w:pPr>
        <w:pStyle w:val="ae"/>
        <w:numPr>
          <w:ilvl w:val="0"/>
          <w:numId w:val="90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Антивирусные программы - …</w:t>
      </w:r>
    </w:p>
    <w:p w:rsidR="002C1AB2" w:rsidRPr="001F1704" w:rsidRDefault="002C1AB2" w:rsidP="00106B05">
      <w:pPr>
        <w:pStyle w:val="ae"/>
        <w:numPr>
          <w:ilvl w:val="0"/>
          <w:numId w:val="12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NortonAntivirus</w:t>
      </w:r>
    </w:p>
    <w:p w:rsidR="002C1AB2" w:rsidRPr="001F1704" w:rsidRDefault="002C1AB2" w:rsidP="00106B05">
      <w:pPr>
        <w:pStyle w:val="ae"/>
        <w:numPr>
          <w:ilvl w:val="0"/>
          <w:numId w:val="12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NOD32</w:t>
      </w:r>
    </w:p>
    <w:p w:rsidR="002C1AB2" w:rsidRPr="001F1704" w:rsidRDefault="002C1AB2" w:rsidP="00106B05">
      <w:pPr>
        <w:pStyle w:val="ae"/>
        <w:numPr>
          <w:ilvl w:val="0"/>
          <w:numId w:val="12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CorelDraw</w:t>
      </w:r>
    </w:p>
    <w:p w:rsidR="002C1AB2" w:rsidRPr="001F1704" w:rsidRDefault="002C1AB2" w:rsidP="00106B05">
      <w:pPr>
        <w:pStyle w:val="ae"/>
        <w:numPr>
          <w:ilvl w:val="0"/>
          <w:numId w:val="12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Internet Explorer</w:t>
      </w:r>
      <w:r w:rsidRPr="001F1704">
        <w:rPr>
          <w:sz w:val="26"/>
          <w:szCs w:val="26"/>
        </w:rPr>
        <w:tab/>
      </w:r>
      <w:r w:rsidRPr="001F1704">
        <w:rPr>
          <w:sz w:val="26"/>
          <w:szCs w:val="26"/>
        </w:rPr>
        <w:tab/>
      </w:r>
    </w:p>
    <w:p w:rsidR="002C1AB2" w:rsidRPr="001F1704" w:rsidRDefault="002C1AB2" w:rsidP="00106B05">
      <w:pPr>
        <w:pStyle w:val="ae"/>
        <w:numPr>
          <w:ilvl w:val="0"/>
          <w:numId w:val="127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Paint</w:t>
      </w:r>
    </w:p>
    <w:p w:rsidR="002C1AB2" w:rsidRPr="001F1704" w:rsidRDefault="002C1AB2" w:rsidP="00106B05">
      <w:pPr>
        <w:pStyle w:val="ae"/>
        <w:numPr>
          <w:ilvl w:val="0"/>
          <w:numId w:val="90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Утечка информации:</w:t>
      </w:r>
    </w:p>
    <w:p w:rsidR="002C1AB2" w:rsidRPr="001F1704" w:rsidRDefault="002C1AB2" w:rsidP="00106B05">
      <w:pPr>
        <w:pStyle w:val="ae"/>
        <w:numPr>
          <w:ilvl w:val="0"/>
          <w:numId w:val="128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Несанкционированный процесс перенос информации от источника к злоумышленнику</w:t>
      </w:r>
    </w:p>
    <w:p w:rsidR="002C1AB2" w:rsidRPr="001F1704" w:rsidRDefault="002C1AB2" w:rsidP="00106B05">
      <w:pPr>
        <w:pStyle w:val="ae"/>
        <w:numPr>
          <w:ilvl w:val="0"/>
          <w:numId w:val="128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Процесс раскрытия секретной информации</w:t>
      </w:r>
    </w:p>
    <w:p w:rsidR="002C1AB2" w:rsidRPr="001F1704" w:rsidRDefault="002C1AB2" w:rsidP="00106B05">
      <w:pPr>
        <w:pStyle w:val="ae"/>
        <w:numPr>
          <w:ilvl w:val="0"/>
          <w:numId w:val="128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Процесс уничтожения информации</w:t>
      </w:r>
    </w:p>
    <w:p w:rsidR="002C1AB2" w:rsidRPr="001F1704" w:rsidRDefault="002C1AB2" w:rsidP="00106B05">
      <w:pPr>
        <w:pStyle w:val="ae"/>
        <w:numPr>
          <w:ilvl w:val="0"/>
          <w:numId w:val="128"/>
        </w:numPr>
        <w:spacing w:line="276" w:lineRule="auto"/>
        <w:jc w:val="both"/>
        <w:rPr>
          <w:rFonts w:eastAsia="Calibri"/>
          <w:sz w:val="26"/>
          <w:szCs w:val="26"/>
          <w:lang w:eastAsia="en-US"/>
        </w:rPr>
      </w:pPr>
      <w:r w:rsidRPr="001F1704">
        <w:rPr>
          <w:sz w:val="26"/>
          <w:szCs w:val="26"/>
        </w:rPr>
        <w:t>Непреднамеренная</w:t>
      </w:r>
      <w:r w:rsidRPr="001F1704">
        <w:rPr>
          <w:rFonts w:eastAsia="Calibri"/>
          <w:sz w:val="26"/>
          <w:szCs w:val="26"/>
          <w:lang w:eastAsia="en-US"/>
        </w:rPr>
        <w:t xml:space="preserve"> утрата носителя информации</w:t>
      </w:r>
    </w:p>
    <w:p w:rsidR="002C1AB2" w:rsidRPr="001F1704" w:rsidRDefault="002C1AB2" w:rsidP="00106B05">
      <w:pPr>
        <w:pStyle w:val="ae"/>
        <w:numPr>
          <w:ilvl w:val="0"/>
          <w:numId w:val="90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Преднамеренная угроза безопасности информации:</w:t>
      </w:r>
    </w:p>
    <w:p w:rsidR="002C1AB2" w:rsidRPr="001F1704" w:rsidRDefault="002C1AB2" w:rsidP="00106B05">
      <w:pPr>
        <w:pStyle w:val="ae"/>
        <w:numPr>
          <w:ilvl w:val="0"/>
          <w:numId w:val="129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Кража</w:t>
      </w:r>
    </w:p>
    <w:p w:rsidR="002C1AB2" w:rsidRPr="001F1704" w:rsidRDefault="002C1AB2" w:rsidP="00106B05">
      <w:pPr>
        <w:pStyle w:val="ae"/>
        <w:numPr>
          <w:ilvl w:val="0"/>
          <w:numId w:val="129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Наводнение</w:t>
      </w:r>
    </w:p>
    <w:p w:rsidR="002C1AB2" w:rsidRPr="001F1704" w:rsidRDefault="002C1AB2" w:rsidP="00106B05">
      <w:pPr>
        <w:pStyle w:val="ae"/>
        <w:numPr>
          <w:ilvl w:val="0"/>
          <w:numId w:val="129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Повреждение кабеля, по которому идёт передача, в связи с погодными условиями</w:t>
      </w:r>
    </w:p>
    <w:p w:rsidR="002C1AB2" w:rsidRPr="001F1704" w:rsidRDefault="002C1AB2" w:rsidP="00106B05">
      <w:pPr>
        <w:pStyle w:val="ae"/>
        <w:numPr>
          <w:ilvl w:val="0"/>
          <w:numId w:val="129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Ошибка разработчика</w:t>
      </w:r>
    </w:p>
    <w:p w:rsidR="002C1AB2" w:rsidRPr="001F1704" w:rsidRDefault="002C1AB2" w:rsidP="00106B05">
      <w:pPr>
        <w:pStyle w:val="ae"/>
        <w:numPr>
          <w:ilvl w:val="0"/>
          <w:numId w:val="90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Наука Эргономика возникла в …</w:t>
      </w:r>
    </w:p>
    <w:p w:rsidR="002C1AB2" w:rsidRPr="001F1704" w:rsidRDefault="002C1AB2" w:rsidP="00106B05">
      <w:pPr>
        <w:pStyle w:val="ae"/>
        <w:numPr>
          <w:ilvl w:val="0"/>
          <w:numId w:val="129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1949-х</w:t>
      </w:r>
    </w:p>
    <w:p w:rsidR="002C1AB2" w:rsidRPr="001F1704" w:rsidRDefault="002C1AB2" w:rsidP="00106B05">
      <w:pPr>
        <w:pStyle w:val="ae"/>
        <w:numPr>
          <w:ilvl w:val="0"/>
          <w:numId w:val="129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lastRenderedPageBreak/>
        <w:t>1920-х</w:t>
      </w:r>
    </w:p>
    <w:p w:rsidR="002C1AB2" w:rsidRPr="001F1704" w:rsidRDefault="002C1AB2" w:rsidP="00106B05">
      <w:pPr>
        <w:pStyle w:val="ae"/>
        <w:numPr>
          <w:ilvl w:val="0"/>
          <w:numId w:val="129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2000-х</w:t>
      </w:r>
    </w:p>
    <w:p w:rsidR="002C1AB2" w:rsidRPr="001F1704" w:rsidRDefault="002C1AB2" w:rsidP="00106B05">
      <w:pPr>
        <w:pStyle w:val="ae"/>
        <w:numPr>
          <w:ilvl w:val="0"/>
          <w:numId w:val="90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Минимальное расстоянии экрана монитора от глаз ….</w:t>
      </w:r>
    </w:p>
    <w:p w:rsidR="002C1AB2" w:rsidRPr="001F1704" w:rsidRDefault="002C1AB2" w:rsidP="00106B05">
      <w:pPr>
        <w:pStyle w:val="ae"/>
        <w:numPr>
          <w:ilvl w:val="0"/>
          <w:numId w:val="130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10-20 см.</w:t>
      </w:r>
    </w:p>
    <w:p w:rsidR="002C1AB2" w:rsidRPr="001F1704" w:rsidRDefault="002C1AB2" w:rsidP="00106B05">
      <w:pPr>
        <w:pStyle w:val="ae"/>
        <w:numPr>
          <w:ilvl w:val="0"/>
          <w:numId w:val="130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21-40 см.</w:t>
      </w:r>
    </w:p>
    <w:p w:rsidR="002C1AB2" w:rsidRPr="001F1704" w:rsidRDefault="002C1AB2" w:rsidP="00106B05">
      <w:pPr>
        <w:pStyle w:val="ae"/>
        <w:numPr>
          <w:ilvl w:val="0"/>
          <w:numId w:val="130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не менее 50 см.</w:t>
      </w:r>
    </w:p>
    <w:p w:rsidR="002C1AB2" w:rsidRPr="001F1704" w:rsidRDefault="002C1AB2" w:rsidP="00106B05">
      <w:pPr>
        <w:pStyle w:val="ae"/>
        <w:numPr>
          <w:ilvl w:val="0"/>
          <w:numId w:val="90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Уровень электромагнитного излучения выше…</w:t>
      </w:r>
    </w:p>
    <w:p w:rsidR="002C1AB2" w:rsidRPr="001F1704" w:rsidRDefault="002C1AB2" w:rsidP="00106B05">
      <w:pPr>
        <w:pStyle w:val="ae"/>
        <w:numPr>
          <w:ilvl w:val="0"/>
          <w:numId w:val="130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Спереди монитора.</w:t>
      </w:r>
    </w:p>
    <w:p w:rsidR="002C1AB2" w:rsidRPr="001F1704" w:rsidRDefault="002C1AB2" w:rsidP="00106B05">
      <w:pPr>
        <w:pStyle w:val="ae"/>
        <w:numPr>
          <w:ilvl w:val="0"/>
          <w:numId w:val="13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Сзади и сбоку.</w:t>
      </w:r>
    </w:p>
    <w:p w:rsidR="002C1AB2" w:rsidRPr="001F1704" w:rsidRDefault="002C1AB2" w:rsidP="00106B05">
      <w:pPr>
        <w:pStyle w:val="ae"/>
        <w:numPr>
          <w:ilvl w:val="0"/>
          <w:numId w:val="13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Одинаково везде.</w:t>
      </w:r>
    </w:p>
    <w:p w:rsidR="00133102" w:rsidRPr="001F1704" w:rsidRDefault="00133102" w:rsidP="00106B05">
      <w:pPr>
        <w:pStyle w:val="ae"/>
        <w:numPr>
          <w:ilvl w:val="0"/>
          <w:numId w:val="90"/>
        </w:numPr>
        <w:spacing w:line="276" w:lineRule="auto"/>
        <w:ind w:right="340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b/>
          <w:i/>
          <w:color w:val="000000"/>
          <w:sz w:val="26"/>
          <w:szCs w:val="26"/>
        </w:rPr>
        <w:t>Уровень защиты информации, включающий конкретные технические меры:</w:t>
      </w:r>
    </w:p>
    <w:p w:rsidR="00133102" w:rsidRPr="001F1704" w:rsidRDefault="00133102" w:rsidP="00106B05">
      <w:pPr>
        <w:pStyle w:val="ae"/>
        <w:numPr>
          <w:ilvl w:val="0"/>
          <w:numId w:val="132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Законодательный</w:t>
      </w:r>
    </w:p>
    <w:p w:rsidR="00133102" w:rsidRPr="001F1704" w:rsidRDefault="00133102" w:rsidP="00106B05">
      <w:pPr>
        <w:pStyle w:val="ae"/>
        <w:numPr>
          <w:ilvl w:val="0"/>
          <w:numId w:val="132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Административный</w:t>
      </w:r>
    </w:p>
    <w:p w:rsidR="00133102" w:rsidRPr="001F1704" w:rsidRDefault="00133102" w:rsidP="00106B05">
      <w:pPr>
        <w:pStyle w:val="ae"/>
        <w:numPr>
          <w:ilvl w:val="0"/>
          <w:numId w:val="132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Процедурный</w:t>
      </w:r>
    </w:p>
    <w:p w:rsidR="00133102" w:rsidRPr="001F1704" w:rsidRDefault="00133102" w:rsidP="00106B05">
      <w:pPr>
        <w:pStyle w:val="ae"/>
        <w:numPr>
          <w:ilvl w:val="0"/>
          <w:numId w:val="132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Программно-технический</w:t>
      </w:r>
    </w:p>
    <w:p w:rsidR="00390AB6" w:rsidRDefault="00390AB6" w:rsidP="002924A3">
      <w:pPr>
        <w:spacing w:after="0"/>
        <w:ind w:left="720"/>
        <w:rPr>
          <w:rFonts w:ascii="Times New Roman" w:hAnsi="Times New Roman" w:cs="Times New Roman"/>
          <w:sz w:val="26"/>
          <w:szCs w:val="26"/>
          <w:lang w:eastAsia="en-US"/>
        </w:rPr>
      </w:pPr>
    </w:p>
    <w:p w:rsidR="002924A3" w:rsidRPr="007F59E3" w:rsidRDefault="002924A3" w:rsidP="002924A3">
      <w:pPr>
        <w:spacing w:after="0"/>
        <w:ind w:left="720"/>
        <w:rPr>
          <w:rFonts w:ascii="Times New Roman" w:hAnsi="Times New Roman" w:cs="Times New Roman"/>
          <w:b/>
          <w:sz w:val="26"/>
          <w:szCs w:val="26"/>
          <w:lang w:eastAsia="en-US"/>
        </w:rPr>
      </w:pP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Ответы к Тесту </w:t>
      </w:r>
      <w:r w:rsidR="000A516E"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>9</w:t>
      </w: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: </w:t>
      </w:r>
    </w:p>
    <w:tbl>
      <w:tblPr>
        <w:tblStyle w:val="af6"/>
        <w:tblW w:w="0" w:type="auto"/>
        <w:tblLook w:val="04A0"/>
      </w:tblPr>
      <w:tblGrid>
        <w:gridCol w:w="985"/>
        <w:gridCol w:w="985"/>
        <w:gridCol w:w="985"/>
        <w:gridCol w:w="985"/>
        <w:gridCol w:w="985"/>
        <w:gridCol w:w="985"/>
        <w:gridCol w:w="986"/>
        <w:gridCol w:w="986"/>
        <w:gridCol w:w="986"/>
        <w:gridCol w:w="986"/>
      </w:tblGrid>
      <w:tr w:rsidR="002924A3" w:rsidTr="001A17FD"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3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4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5</w:t>
            </w:r>
          </w:p>
        </w:tc>
        <w:tc>
          <w:tcPr>
            <w:tcW w:w="98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6</w:t>
            </w: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7</w:t>
            </w: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8</w:t>
            </w: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9</w:t>
            </w:r>
          </w:p>
        </w:tc>
        <w:tc>
          <w:tcPr>
            <w:tcW w:w="986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10</w:t>
            </w:r>
          </w:p>
        </w:tc>
      </w:tr>
      <w:tr w:rsidR="002924A3" w:rsidTr="001A17FD">
        <w:tc>
          <w:tcPr>
            <w:tcW w:w="985" w:type="dxa"/>
          </w:tcPr>
          <w:p w:rsidR="002924A3" w:rsidRDefault="00390AB6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color w:val="000000"/>
                <w:sz w:val="26"/>
                <w:szCs w:val="26"/>
              </w:rPr>
              <w:t>вирус</w:t>
            </w:r>
          </w:p>
        </w:tc>
        <w:tc>
          <w:tcPr>
            <w:tcW w:w="985" w:type="dxa"/>
          </w:tcPr>
          <w:p w:rsidR="002924A3" w:rsidRDefault="00390AB6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985" w:type="dxa"/>
          </w:tcPr>
          <w:p w:rsidR="002924A3" w:rsidRDefault="00B66D5E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г</w:t>
            </w:r>
          </w:p>
        </w:tc>
        <w:tc>
          <w:tcPr>
            <w:tcW w:w="985" w:type="dxa"/>
          </w:tcPr>
          <w:p w:rsidR="002924A3" w:rsidRDefault="00390AB6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а, б</w:t>
            </w:r>
          </w:p>
        </w:tc>
        <w:tc>
          <w:tcPr>
            <w:tcW w:w="985" w:type="dxa"/>
          </w:tcPr>
          <w:p w:rsidR="002924A3" w:rsidRDefault="00390AB6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985" w:type="dxa"/>
          </w:tcPr>
          <w:p w:rsidR="002924A3" w:rsidRDefault="00390AB6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986" w:type="dxa"/>
          </w:tcPr>
          <w:p w:rsidR="002924A3" w:rsidRDefault="00390AB6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б</w:t>
            </w:r>
          </w:p>
        </w:tc>
        <w:tc>
          <w:tcPr>
            <w:tcW w:w="986" w:type="dxa"/>
          </w:tcPr>
          <w:p w:rsidR="002924A3" w:rsidRDefault="00390AB6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в</w:t>
            </w:r>
          </w:p>
        </w:tc>
        <w:tc>
          <w:tcPr>
            <w:tcW w:w="986" w:type="dxa"/>
          </w:tcPr>
          <w:p w:rsidR="002924A3" w:rsidRDefault="00390AB6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б</w:t>
            </w:r>
          </w:p>
        </w:tc>
        <w:tc>
          <w:tcPr>
            <w:tcW w:w="986" w:type="dxa"/>
          </w:tcPr>
          <w:p w:rsidR="002924A3" w:rsidRDefault="00390AB6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</w:tr>
    </w:tbl>
    <w:p w:rsidR="002924A3" w:rsidRDefault="002924A3" w:rsidP="002924A3">
      <w:pPr>
        <w:rPr>
          <w:sz w:val="26"/>
          <w:szCs w:val="26"/>
          <w:lang w:eastAsia="en-US"/>
        </w:rPr>
      </w:pPr>
    </w:p>
    <w:p w:rsidR="00583336" w:rsidRDefault="00583336" w:rsidP="00B66D5E">
      <w:pPr>
        <w:spacing w:after="0"/>
        <w:ind w:left="567" w:right="849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Тест №10 «Технологии создания и преобразования информационных объектов»</w:t>
      </w:r>
    </w:p>
    <w:p w:rsidR="00B66D5E" w:rsidRPr="001F1704" w:rsidRDefault="00B66D5E" w:rsidP="00B66D5E">
      <w:pPr>
        <w:spacing w:after="0"/>
        <w:ind w:left="567" w:right="565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AF79F8" w:rsidRPr="001F1704" w:rsidRDefault="00AF79F8" w:rsidP="00106B05">
      <w:pPr>
        <w:pStyle w:val="ae"/>
        <w:numPr>
          <w:ilvl w:val="0"/>
          <w:numId w:val="152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Минимальная составляющая таблицы - ...</w:t>
      </w:r>
    </w:p>
    <w:p w:rsidR="00AF79F8" w:rsidRPr="001F1704" w:rsidRDefault="00AF79F8" w:rsidP="00106B05">
      <w:pPr>
        <w:pStyle w:val="ae"/>
        <w:widowControl w:val="0"/>
        <w:numPr>
          <w:ilvl w:val="0"/>
          <w:numId w:val="141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Ячейка</w:t>
      </w:r>
    </w:p>
    <w:p w:rsidR="00AF79F8" w:rsidRPr="001F1704" w:rsidRDefault="00AF79F8" w:rsidP="00106B05">
      <w:pPr>
        <w:pStyle w:val="ae"/>
        <w:widowControl w:val="0"/>
        <w:numPr>
          <w:ilvl w:val="0"/>
          <w:numId w:val="141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 xml:space="preserve">Формула </w:t>
      </w:r>
    </w:p>
    <w:p w:rsidR="00AF79F8" w:rsidRPr="001F1704" w:rsidRDefault="00AF79F8" w:rsidP="00106B05">
      <w:pPr>
        <w:pStyle w:val="ae"/>
        <w:widowControl w:val="0"/>
        <w:numPr>
          <w:ilvl w:val="0"/>
          <w:numId w:val="141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Книга</w:t>
      </w:r>
    </w:p>
    <w:p w:rsidR="00AF79F8" w:rsidRPr="001F1704" w:rsidRDefault="00AF79F8" w:rsidP="00106B05">
      <w:pPr>
        <w:pStyle w:val="ae"/>
        <w:widowControl w:val="0"/>
        <w:numPr>
          <w:ilvl w:val="0"/>
          <w:numId w:val="141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Лист</w:t>
      </w:r>
    </w:p>
    <w:p w:rsidR="00AF79F8" w:rsidRPr="001F1704" w:rsidRDefault="00AF79F8" w:rsidP="00106B05">
      <w:pPr>
        <w:pStyle w:val="ae"/>
        <w:numPr>
          <w:ilvl w:val="0"/>
          <w:numId w:val="152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Значение ячейки С1 после введения формулы =А1+B1 равно:</w:t>
      </w:r>
    </w:p>
    <w:p w:rsidR="00AF79F8" w:rsidRPr="001F1704" w:rsidRDefault="00AF79F8" w:rsidP="001F1704">
      <w:pPr>
        <w:spacing w:after="0"/>
        <w:ind w:left="482"/>
        <w:rPr>
          <w:rFonts w:ascii="Times New Roman" w:hAnsi="Times New Roman" w:cs="Times New Roman"/>
          <w:b/>
          <w:sz w:val="26"/>
          <w:szCs w:val="26"/>
        </w:rPr>
      </w:pPr>
      <w:r w:rsidRPr="001F1704">
        <w:rPr>
          <w:rFonts w:ascii="Times New Roman" w:hAnsi="Times New Roman" w:cs="Times New Roman"/>
          <w:b/>
          <w:noProof/>
          <w:sz w:val="26"/>
          <w:szCs w:val="26"/>
        </w:rPr>
        <w:drawing>
          <wp:inline distT="0" distB="0" distL="0" distR="0">
            <wp:extent cx="2066925" cy="631777"/>
            <wp:effectExtent l="19050" t="0" r="9525" b="0"/>
            <wp:docPr id="3" name="Рисунок 6" descr="w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w0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631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79F8" w:rsidRPr="001F1704" w:rsidRDefault="00AF79F8" w:rsidP="00106B05">
      <w:pPr>
        <w:pStyle w:val="ae"/>
        <w:numPr>
          <w:ilvl w:val="0"/>
          <w:numId w:val="139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20</w:t>
      </w:r>
    </w:p>
    <w:p w:rsidR="00AF79F8" w:rsidRPr="001F1704" w:rsidRDefault="00AF79F8" w:rsidP="00106B05">
      <w:pPr>
        <w:pStyle w:val="ae"/>
        <w:numPr>
          <w:ilvl w:val="0"/>
          <w:numId w:val="139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15</w:t>
      </w:r>
    </w:p>
    <w:p w:rsidR="00AF79F8" w:rsidRPr="001F1704" w:rsidRDefault="00AF79F8" w:rsidP="00106B05">
      <w:pPr>
        <w:pStyle w:val="ae"/>
        <w:numPr>
          <w:ilvl w:val="0"/>
          <w:numId w:val="139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10</w:t>
      </w:r>
    </w:p>
    <w:p w:rsidR="00AF79F8" w:rsidRPr="001F1704" w:rsidRDefault="00AF79F8" w:rsidP="00106B05">
      <w:pPr>
        <w:pStyle w:val="ae"/>
        <w:numPr>
          <w:ilvl w:val="0"/>
          <w:numId w:val="139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30</w:t>
      </w:r>
    </w:p>
    <w:p w:rsidR="00AF79F8" w:rsidRPr="001F1704" w:rsidRDefault="00AF79F8" w:rsidP="00106B05">
      <w:pPr>
        <w:pStyle w:val="ae"/>
        <w:numPr>
          <w:ilvl w:val="0"/>
          <w:numId w:val="152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Ячейка $B$3 в формуле = A2*$B$3 – …</w:t>
      </w:r>
    </w:p>
    <w:p w:rsidR="00AF79F8" w:rsidRPr="001F1704" w:rsidRDefault="00AF79F8" w:rsidP="00106B05">
      <w:pPr>
        <w:pStyle w:val="ae"/>
        <w:numPr>
          <w:ilvl w:val="0"/>
          <w:numId w:val="140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Смешанная</w:t>
      </w:r>
    </w:p>
    <w:p w:rsidR="00AF79F8" w:rsidRPr="001F1704" w:rsidRDefault="00AF79F8" w:rsidP="00106B05">
      <w:pPr>
        <w:pStyle w:val="ae"/>
        <w:numPr>
          <w:ilvl w:val="0"/>
          <w:numId w:val="140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Абсолютная</w:t>
      </w:r>
    </w:p>
    <w:p w:rsidR="00AF79F8" w:rsidRPr="001F1704" w:rsidRDefault="00AF79F8" w:rsidP="00106B05">
      <w:pPr>
        <w:pStyle w:val="ae"/>
        <w:numPr>
          <w:ilvl w:val="0"/>
          <w:numId w:val="140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t>Относительная</w:t>
      </w:r>
    </w:p>
    <w:p w:rsidR="00AF79F8" w:rsidRPr="001F1704" w:rsidRDefault="00AF79F8" w:rsidP="00106B05">
      <w:pPr>
        <w:pStyle w:val="ae"/>
        <w:numPr>
          <w:ilvl w:val="0"/>
          <w:numId w:val="140"/>
        </w:numPr>
        <w:tabs>
          <w:tab w:val="left" w:pos="993"/>
          <w:tab w:val="left" w:pos="1134"/>
        </w:tabs>
        <w:spacing w:line="276" w:lineRule="auto"/>
        <w:ind w:hanging="11"/>
        <w:rPr>
          <w:sz w:val="26"/>
          <w:szCs w:val="26"/>
        </w:rPr>
      </w:pPr>
      <w:r w:rsidRPr="001F1704">
        <w:rPr>
          <w:sz w:val="26"/>
          <w:szCs w:val="26"/>
        </w:rPr>
        <w:lastRenderedPageBreak/>
        <w:t>Активная</w:t>
      </w:r>
    </w:p>
    <w:p w:rsidR="00AF79F8" w:rsidRPr="001F1704" w:rsidRDefault="00AF79F8" w:rsidP="00106B05">
      <w:pPr>
        <w:pStyle w:val="ae"/>
        <w:numPr>
          <w:ilvl w:val="0"/>
          <w:numId w:val="152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Значение ячейки C4 после копирования из ячейки C3 …</w:t>
      </w:r>
    </w:p>
    <w:p w:rsidR="00AF79F8" w:rsidRPr="001F1704" w:rsidRDefault="00AF79F8" w:rsidP="001F1704">
      <w:pPr>
        <w:spacing w:after="0"/>
        <w:jc w:val="center"/>
        <w:rPr>
          <w:sz w:val="26"/>
          <w:szCs w:val="26"/>
        </w:rPr>
      </w:pPr>
      <w:r w:rsidRPr="001F1704">
        <w:rPr>
          <w:noProof/>
          <w:sz w:val="26"/>
          <w:szCs w:val="26"/>
        </w:rPr>
        <w:drawing>
          <wp:inline distT="0" distB="0" distL="0" distR="0">
            <wp:extent cx="3190165" cy="1571625"/>
            <wp:effectExtent l="19050" t="0" r="0" b="0"/>
            <wp:docPr id="5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16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79F8" w:rsidRPr="001F1704" w:rsidRDefault="00AF79F8" w:rsidP="00106B05">
      <w:pPr>
        <w:pStyle w:val="ae"/>
        <w:numPr>
          <w:ilvl w:val="0"/>
          <w:numId w:val="152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noProof/>
          <w:sz w:val="26"/>
          <w:szCs w:val="26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327660</wp:posOffset>
            </wp:positionH>
            <wp:positionV relativeFrom="paragraph">
              <wp:posOffset>542925</wp:posOffset>
            </wp:positionV>
            <wp:extent cx="3419475" cy="1339215"/>
            <wp:effectExtent l="0" t="0" r="9525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1339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F1704">
        <w:rPr>
          <w:rFonts w:eastAsia="Calibri"/>
          <w:b/>
          <w:i/>
          <w:sz w:val="26"/>
          <w:szCs w:val="26"/>
          <w:lang w:eastAsia="en-US"/>
        </w:rPr>
        <w:t>На рисунке представлена таблица отсортированная с помощью кнопки</w:t>
      </w:r>
      <w:r w:rsidRPr="001F1704">
        <w:rPr>
          <w:rFonts w:eastAsia="Calibri"/>
          <w:b/>
          <w:i/>
          <w:noProof/>
          <w:sz w:val="26"/>
          <w:szCs w:val="26"/>
        </w:rPr>
        <w:drawing>
          <wp:inline distT="0" distB="0" distL="0" distR="0">
            <wp:extent cx="225425" cy="225425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1704">
        <w:rPr>
          <w:rFonts w:eastAsia="Calibri"/>
          <w:b/>
          <w:i/>
          <w:sz w:val="26"/>
          <w:szCs w:val="26"/>
          <w:lang w:eastAsia="en-US"/>
        </w:rPr>
        <w:t xml:space="preserve">  по полю …</w:t>
      </w:r>
    </w:p>
    <w:p w:rsidR="00AF79F8" w:rsidRPr="001F1704" w:rsidRDefault="00AF79F8" w:rsidP="00106B05">
      <w:pPr>
        <w:numPr>
          <w:ilvl w:val="1"/>
          <w:numId w:val="142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Страховая</w:t>
      </w:r>
    </w:p>
    <w:p w:rsidR="00AF79F8" w:rsidRPr="001F1704" w:rsidRDefault="00AF79F8" w:rsidP="00106B05">
      <w:pPr>
        <w:numPr>
          <w:ilvl w:val="1"/>
          <w:numId w:val="142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Дата страховки</w:t>
      </w:r>
    </w:p>
    <w:p w:rsidR="00AF79F8" w:rsidRPr="001F1704" w:rsidRDefault="00AF79F8" w:rsidP="00106B05">
      <w:pPr>
        <w:numPr>
          <w:ilvl w:val="1"/>
          <w:numId w:val="142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Код</w:t>
      </w:r>
    </w:p>
    <w:p w:rsidR="00AF79F8" w:rsidRPr="001F1704" w:rsidRDefault="00AF79F8" w:rsidP="00106B05">
      <w:pPr>
        <w:numPr>
          <w:ilvl w:val="1"/>
          <w:numId w:val="142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Наименование</w:t>
      </w:r>
    </w:p>
    <w:p w:rsidR="00AF79F8" w:rsidRPr="001F1704" w:rsidRDefault="00AF79F8" w:rsidP="00106B05">
      <w:pPr>
        <w:pStyle w:val="ae"/>
        <w:numPr>
          <w:ilvl w:val="0"/>
          <w:numId w:val="152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Значение ячейки  Е8 электронной таблицы, если в ячейку Е8 была скопирована формула из ячейки  Е6...</w:t>
      </w:r>
    </w:p>
    <w:p w:rsidR="00AF79F8" w:rsidRPr="001F1704" w:rsidRDefault="00AF79F8" w:rsidP="001F1704">
      <w:pPr>
        <w:spacing w:after="0"/>
        <w:ind w:left="36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1F1704">
        <w:rPr>
          <w:rFonts w:ascii="Times New Roman" w:hAnsi="Times New Roman" w:cs="Times New Roman"/>
          <w:noProof/>
          <w:color w:val="000000"/>
          <w:sz w:val="26"/>
          <w:szCs w:val="26"/>
        </w:rPr>
        <w:drawing>
          <wp:inline distT="0" distB="0" distL="0" distR="0">
            <wp:extent cx="2597150" cy="1060450"/>
            <wp:effectExtent l="19050" t="0" r="0" b="0"/>
            <wp:docPr id="13" name="Рисунок 5" descr="8FC07D2B08547615F32F9E64D33ABA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8FC07D2B08547615F32F9E64D33ABADF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150" cy="106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0D" w:rsidRPr="001F1704" w:rsidRDefault="00125B0D" w:rsidP="00106B05">
      <w:pPr>
        <w:pStyle w:val="ae"/>
        <w:numPr>
          <w:ilvl w:val="0"/>
          <w:numId w:val="152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Значение ячейки  G11 электронной таблицы, если в ячейки F11 и G11 были скопированы формулы из ячеек  F9 и G9...</w:t>
      </w:r>
    </w:p>
    <w:p w:rsidR="00125B0D" w:rsidRPr="001F1704" w:rsidRDefault="00125B0D" w:rsidP="001F1704">
      <w:pPr>
        <w:spacing w:after="0"/>
        <w:ind w:left="360"/>
        <w:rPr>
          <w:rFonts w:ascii="Times New Roman" w:hAnsi="Times New Roman"/>
          <w:color w:val="000000"/>
          <w:sz w:val="26"/>
          <w:szCs w:val="26"/>
        </w:rPr>
      </w:pPr>
      <w:r w:rsidRPr="001F1704">
        <w:rPr>
          <w:rFonts w:ascii="Times New Roman" w:hAnsi="Times New Roman"/>
          <w:noProof/>
          <w:color w:val="000000"/>
          <w:sz w:val="26"/>
          <w:szCs w:val="26"/>
        </w:rPr>
        <w:drawing>
          <wp:inline distT="0" distB="0" distL="0" distR="0">
            <wp:extent cx="1971675" cy="714375"/>
            <wp:effectExtent l="19050" t="0" r="9525" b="0"/>
            <wp:docPr id="17" name="Рисунок 4" descr="B0DED3F3B97260E1CF550CB071D7E6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0DED3F3B97260E1CF550CB071D7E6AB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0D" w:rsidRPr="001F1704" w:rsidRDefault="00125B0D" w:rsidP="00106B05">
      <w:pPr>
        <w:pStyle w:val="ae"/>
        <w:numPr>
          <w:ilvl w:val="0"/>
          <w:numId w:val="152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На рисунке представлен фрагмент окна Формы базы данных</w:t>
      </w:r>
    </w:p>
    <w:p w:rsidR="00125B0D" w:rsidRPr="001F1704" w:rsidRDefault="00125B0D" w:rsidP="00B66D5E">
      <w:pPr>
        <w:spacing w:after="0"/>
        <w:ind w:left="360"/>
        <w:jc w:val="center"/>
        <w:rPr>
          <w:rFonts w:ascii="Times New Roman" w:hAnsi="Times New Roman"/>
          <w:color w:val="000000"/>
          <w:sz w:val="26"/>
          <w:szCs w:val="26"/>
          <w:lang w:val="en-US"/>
        </w:rPr>
      </w:pPr>
      <w:r w:rsidRPr="001F1704">
        <w:rPr>
          <w:rFonts w:ascii="Times New Roman" w:hAnsi="Times New Roman"/>
          <w:noProof/>
          <w:color w:val="000000"/>
          <w:sz w:val="26"/>
          <w:szCs w:val="26"/>
        </w:rPr>
        <w:lastRenderedPageBreak/>
        <w:drawing>
          <wp:inline distT="0" distB="0" distL="0" distR="0">
            <wp:extent cx="2333625" cy="2817237"/>
            <wp:effectExtent l="19050" t="0" r="9525" b="0"/>
            <wp:docPr id="19" name="Рисунок 6" descr="F4285751EF5DCED096127EB06A3F6C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4285751EF5DCED096127EB06A3F6CA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446" cy="282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0D" w:rsidRPr="001F1704" w:rsidRDefault="00125B0D" w:rsidP="001F1704">
      <w:pPr>
        <w:spacing w:after="0"/>
        <w:ind w:left="357"/>
        <w:rPr>
          <w:rFonts w:ascii="Times New Roman" w:hAnsi="Times New Roman"/>
          <w:b/>
          <w:i/>
          <w:color w:val="000000"/>
          <w:sz w:val="26"/>
          <w:szCs w:val="26"/>
        </w:rPr>
      </w:pPr>
      <w:r w:rsidRPr="001F1704">
        <w:rPr>
          <w:rFonts w:ascii="Times New Roman" w:hAnsi="Times New Roman"/>
          <w:b/>
          <w:i/>
          <w:color w:val="000000"/>
          <w:sz w:val="26"/>
          <w:szCs w:val="26"/>
        </w:rPr>
        <w:t xml:space="preserve">Установите соответствие между количественными характеристиками таблицы и их значениями. </w:t>
      </w:r>
    </w:p>
    <w:p w:rsidR="00125B0D" w:rsidRPr="001F1704" w:rsidRDefault="00125B0D" w:rsidP="001F1704">
      <w:pPr>
        <w:spacing w:after="0"/>
        <w:ind w:left="357"/>
        <w:rPr>
          <w:rFonts w:ascii="Times New Roman" w:hAnsi="Times New Roman"/>
          <w:b/>
          <w:i/>
          <w:color w:val="000000"/>
          <w:sz w:val="26"/>
          <w:szCs w:val="26"/>
        </w:rPr>
      </w:pPr>
      <w:r w:rsidRPr="001F1704">
        <w:rPr>
          <w:rFonts w:ascii="Times New Roman" w:hAnsi="Times New Roman"/>
          <w:b/>
          <w:i/>
          <w:color w:val="000000"/>
          <w:sz w:val="26"/>
          <w:szCs w:val="26"/>
        </w:rPr>
        <w:t xml:space="preserve"> 1. Общее количество полей в таблице</w:t>
      </w:r>
    </w:p>
    <w:p w:rsidR="00125B0D" w:rsidRPr="001F1704" w:rsidRDefault="00125B0D" w:rsidP="001F1704">
      <w:pPr>
        <w:spacing w:after="0"/>
        <w:ind w:left="357"/>
        <w:rPr>
          <w:rFonts w:ascii="Times New Roman" w:hAnsi="Times New Roman"/>
          <w:b/>
          <w:i/>
          <w:color w:val="000000"/>
          <w:sz w:val="26"/>
          <w:szCs w:val="26"/>
        </w:rPr>
      </w:pPr>
      <w:r w:rsidRPr="001F1704">
        <w:rPr>
          <w:rFonts w:ascii="Times New Roman" w:hAnsi="Times New Roman"/>
          <w:b/>
          <w:i/>
          <w:color w:val="000000"/>
          <w:sz w:val="26"/>
          <w:szCs w:val="26"/>
        </w:rPr>
        <w:t>2. Количество полей с типом данных Логический</w:t>
      </w:r>
    </w:p>
    <w:p w:rsidR="00125B0D" w:rsidRPr="001F1704" w:rsidRDefault="00125B0D" w:rsidP="001F1704">
      <w:pPr>
        <w:spacing w:after="0"/>
        <w:ind w:left="357"/>
        <w:rPr>
          <w:rFonts w:ascii="Times New Roman" w:hAnsi="Times New Roman"/>
          <w:b/>
          <w:i/>
          <w:color w:val="000000"/>
          <w:sz w:val="26"/>
          <w:szCs w:val="26"/>
        </w:rPr>
      </w:pPr>
      <w:r w:rsidRPr="001F1704">
        <w:rPr>
          <w:rFonts w:ascii="Times New Roman" w:hAnsi="Times New Roman"/>
          <w:b/>
          <w:i/>
          <w:color w:val="000000"/>
          <w:sz w:val="26"/>
          <w:szCs w:val="26"/>
        </w:rPr>
        <w:t>3. Количество полей с типом данных Числовой</w:t>
      </w:r>
    </w:p>
    <w:p w:rsidR="00125B0D" w:rsidRPr="001F1704" w:rsidRDefault="00125B0D" w:rsidP="00106B05">
      <w:pPr>
        <w:numPr>
          <w:ilvl w:val="1"/>
          <w:numId w:val="153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9</w:t>
      </w:r>
    </w:p>
    <w:p w:rsidR="00125B0D" w:rsidRPr="001F1704" w:rsidRDefault="00125B0D" w:rsidP="00106B05">
      <w:pPr>
        <w:numPr>
          <w:ilvl w:val="1"/>
          <w:numId w:val="153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2</w:t>
      </w:r>
    </w:p>
    <w:p w:rsidR="00125B0D" w:rsidRPr="001F1704" w:rsidRDefault="00125B0D" w:rsidP="00106B05">
      <w:pPr>
        <w:numPr>
          <w:ilvl w:val="1"/>
          <w:numId w:val="153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2</w:t>
      </w:r>
    </w:p>
    <w:p w:rsidR="00125B0D" w:rsidRPr="001F1704" w:rsidRDefault="00125B0D" w:rsidP="00106B05">
      <w:pPr>
        <w:numPr>
          <w:ilvl w:val="1"/>
          <w:numId w:val="153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3</w:t>
      </w:r>
    </w:p>
    <w:p w:rsidR="00125B0D" w:rsidRPr="001F1704" w:rsidRDefault="00125B0D" w:rsidP="00106B05">
      <w:pPr>
        <w:pStyle w:val="ae"/>
        <w:numPr>
          <w:ilvl w:val="0"/>
          <w:numId w:val="152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На рисунке представлена форма</w:t>
      </w:r>
    </w:p>
    <w:p w:rsidR="00125B0D" w:rsidRPr="001F1704" w:rsidRDefault="00125B0D" w:rsidP="00B66D5E">
      <w:pPr>
        <w:spacing w:after="0"/>
        <w:ind w:left="360"/>
        <w:jc w:val="center"/>
        <w:rPr>
          <w:rFonts w:ascii="Times New Roman" w:hAnsi="Times New Roman"/>
          <w:color w:val="000000"/>
          <w:sz w:val="26"/>
          <w:szCs w:val="26"/>
          <w:lang w:val="en-US"/>
        </w:rPr>
      </w:pPr>
      <w:r w:rsidRPr="001F1704">
        <w:rPr>
          <w:rFonts w:ascii="Times New Roman" w:hAnsi="Times New Roman"/>
          <w:noProof/>
          <w:color w:val="000000"/>
          <w:sz w:val="26"/>
          <w:szCs w:val="26"/>
        </w:rPr>
        <w:drawing>
          <wp:inline distT="0" distB="0" distL="0" distR="0">
            <wp:extent cx="2497541" cy="2317238"/>
            <wp:effectExtent l="0" t="0" r="0" b="6985"/>
            <wp:docPr id="20" name="Рисунок 7" descr="2F331C318B0D4F7F272607CCDB3452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F331C318B0D4F7F272607CCDB3452FA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574" cy="2313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0D" w:rsidRPr="001F1704" w:rsidRDefault="00125B0D" w:rsidP="001F1704">
      <w:pPr>
        <w:spacing w:after="0"/>
        <w:ind w:left="357"/>
        <w:rPr>
          <w:rFonts w:ascii="Times New Roman" w:hAnsi="Times New Roman"/>
          <w:b/>
          <w:i/>
          <w:color w:val="000000"/>
          <w:sz w:val="26"/>
          <w:szCs w:val="26"/>
        </w:rPr>
      </w:pPr>
      <w:r w:rsidRPr="001F1704">
        <w:rPr>
          <w:rFonts w:ascii="Times New Roman" w:hAnsi="Times New Roman"/>
          <w:b/>
          <w:i/>
          <w:color w:val="000000"/>
          <w:sz w:val="26"/>
          <w:szCs w:val="26"/>
        </w:rPr>
        <w:t>Установите соответствие между типами данных и полями таблицы, на основании которой создана форма.</w:t>
      </w:r>
    </w:p>
    <w:p w:rsidR="00125B0D" w:rsidRPr="001F1704" w:rsidRDefault="00125B0D" w:rsidP="001F1704">
      <w:pPr>
        <w:spacing w:after="0"/>
        <w:ind w:left="357"/>
        <w:rPr>
          <w:rFonts w:ascii="Times New Roman" w:hAnsi="Times New Roman"/>
          <w:b/>
          <w:i/>
          <w:color w:val="000000"/>
          <w:sz w:val="26"/>
          <w:szCs w:val="26"/>
        </w:rPr>
      </w:pPr>
      <w:r w:rsidRPr="001F1704">
        <w:rPr>
          <w:rFonts w:ascii="Times New Roman" w:hAnsi="Times New Roman"/>
          <w:b/>
          <w:i/>
          <w:color w:val="000000"/>
          <w:sz w:val="26"/>
          <w:szCs w:val="26"/>
        </w:rPr>
        <w:t>1. Текстовый.</w:t>
      </w:r>
    </w:p>
    <w:p w:rsidR="00125B0D" w:rsidRPr="001F1704" w:rsidRDefault="00125B0D" w:rsidP="001F1704">
      <w:pPr>
        <w:spacing w:after="0"/>
        <w:ind w:left="357"/>
        <w:rPr>
          <w:rFonts w:ascii="Times New Roman" w:hAnsi="Times New Roman"/>
          <w:b/>
          <w:i/>
          <w:color w:val="000000"/>
          <w:sz w:val="26"/>
          <w:szCs w:val="26"/>
        </w:rPr>
      </w:pPr>
      <w:r w:rsidRPr="001F1704">
        <w:rPr>
          <w:rFonts w:ascii="Times New Roman" w:hAnsi="Times New Roman"/>
          <w:b/>
          <w:i/>
          <w:color w:val="000000"/>
          <w:sz w:val="26"/>
          <w:szCs w:val="26"/>
        </w:rPr>
        <w:t>2. Поле объекта OLE.</w:t>
      </w:r>
    </w:p>
    <w:p w:rsidR="00125B0D" w:rsidRPr="001F1704" w:rsidRDefault="00125B0D" w:rsidP="001F1704">
      <w:pPr>
        <w:spacing w:after="0"/>
        <w:ind w:left="357"/>
        <w:rPr>
          <w:rFonts w:ascii="Times New Roman" w:hAnsi="Times New Roman"/>
          <w:b/>
          <w:i/>
          <w:color w:val="000000"/>
          <w:sz w:val="26"/>
          <w:szCs w:val="26"/>
        </w:rPr>
      </w:pPr>
      <w:r w:rsidRPr="001F1704">
        <w:rPr>
          <w:rFonts w:ascii="Times New Roman" w:hAnsi="Times New Roman"/>
          <w:b/>
          <w:i/>
          <w:color w:val="000000"/>
          <w:sz w:val="26"/>
          <w:szCs w:val="26"/>
        </w:rPr>
        <w:t>3. Поле MEMO.</w:t>
      </w:r>
    </w:p>
    <w:p w:rsidR="00125B0D" w:rsidRPr="001F1704" w:rsidRDefault="00125B0D" w:rsidP="00106B05">
      <w:pPr>
        <w:numPr>
          <w:ilvl w:val="1"/>
          <w:numId w:val="154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Место обитания</w:t>
      </w:r>
    </w:p>
    <w:p w:rsidR="00125B0D" w:rsidRPr="001F1704" w:rsidRDefault="00125B0D" w:rsidP="00106B05">
      <w:pPr>
        <w:numPr>
          <w:ilvl w:val="1"/>
          <w:numId w:val="154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Рисунок</w:t>
      </w:r>
    </w:p>
    <w:p w:rsidR="00125B0D" w:rsidRPr="001F1704" w:rsidRDefault="00125B0D" w:rsidP="00106B05">
      <w:pPr>
        <w:numPr>
          <w:ilvl w:val="1"/>
          <w:numId w:val="154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Описание</w:t>
      </w:r>
    </w:p>
    <w:p w:rsidR="00125B0D" w:rsidRPr="001F1704" w:rsidRDefault="00125B0D" w:rsidP="00106B05">
      <w:pPr>
        <w:numPr>
          <w:ilvl w:val="1"/>
          <w:numId w:val="154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lastRenderedPageBreak/>
        <w:t>Код</w:t>
      </w:r>
    </w:p>
    <w:p w:rsidR="00125B0D" w:rsidRPr="001F1704" w:rsidRDefault="00125B0D" w:rsidP="00106B05">
      <w:pPr>
        <w:pStyle w:val="ae"/>
        <w:numPr>
          <w:ilvl w:val="0"/>
          <w:numId w:val="152"/>
        </w:numPr>
        <w:spacing w:line="276" w:lineRule="auto"/>
        <w:ind w:right="340"/>
        <w:jc w:val="both"/>
        <w:rPr>
          <w:rFonts w:eastAsia="Calibri"/>
          <w:b/>
          <w:i/>
          <w:sz w:val="26"/>
          <w:szCs w:val="26"/>
          <w:lang w:eastAsia="en-US"/>
        </w:rPr>
      </w:pPr>
      <w:r w:rsidRPr="001F1704">
        <w:rPr>
          <w:rFonts w:eastAsia="Calibri"/>
          <w:b/>
          <w:i/>
          <w:sz w:val="26"/>
          <w:szCs w:val="26"/>
          <w:lang w:eastAsia="en-US"/>
        </w:rPr>
        <w:t>На рисунке представлен фрагмент окна Схема данных</w:t>
      </w:r>
    </w:p>
    <w:p w:rsidR="00125B0D" w:rsidRPr="001F1704" w:rsidRDefault="00125B0D" w:rsidP="00B66D5E">
      <w:pPr>
        <w:spacing w:after="0"/>
        <w:ind w:left="360"/>
        <w:jc w:val="center"/>
        <w:rPr>
          <w:noProof/>
          <w:sz w:val="26"/>
          <w:szCs w:val="26"/>
        </w:rPr>
      </w:pPr>
      <w:r w:rsidRPr="001F1704">
        <w:rPr>
          <w:noProof/>
          <w:sz w:val="26"/>
          <w:szCs w:val="26"/>
        </w:rPr>
        <w:drawing>
          <wp:inline distT="0" distB="0" distL="0" distR="0">
            <wp:extent cx="3114675" cy="2340308"/>
            <wp:effectExtent l="19050" t="0" r="9525" b="0"/>
            <wp:docPr id="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340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0D" w:rsidRPr="001F1704" w:rsidRDefault="00125B0D" w:rsidP="001F1704">
      <w:pPr>
        <w:spacing w:after="0"/>
        <w:ind w:left="360"/>
        <w:rPr>
          <w:rFonts w:ascii="Times New Roman" w:hAnsi="Times New Roman"/>
          <w:b/>
          <w:i/>
          <w:color w:val="000000"/>
          <w:sz w:val="26"/>
          <w:szCs w:val="26"/>
        </w:rPr>
      </w:pPr>
      <w:r w:rsidRPr="001F1704">
        <w:rPr>
          <w:rFonts w:ascii="Times New Roman" w:hAnsi="Times New Roman"/>
          <w:b/>
          <w:i/>
          <w:color w:val="000000"/>
          <w:sz w:val="26"/>
          <w:szCs w:val="26"/>
        </w:rPr>
        <w:t>Отношение «один-ко-многим» установлено между полями таблиц …</w:t>
      </w:r>
    </w:p>
    <w:p w:rsidR="00125B0D" w:rsidRPr="001F1704" w:rsidRDefault="00125B0D" w:rsidP="00106B05">
      <w:pPr>
        <w:numPr>
          <w:ilvl w:val="1"/>
          <w:numId w:val="155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Личные данные и Сотрудники</w:t>
      </w:r>
    </w:p>
    <w:p w:rsidR="00125B0D" w:rsidRPr="001F1704" w:rsidRDefault="00125B0D" w:rsidP="00106B05">
      <w:pPr>
        <w:numPr>
          <w:ilvl w:val="1"/>
          <w:numId w:val="155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Сотрудники и Данные об образовании</w:t>
      </w:r>
    </w:p>
    <w:p w:rsidR="00125B0D" w:rsidRPr="001F1704" w:rsidRDefault="00125B0D" w:rsidP="00106B05">
      <w:pPr>
        <w:numPr>
          <w:ilvl w:val="1"/>
          <w:numId w:val="155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Личные данные и Данные об образовании</w:t>
      </w:r>
    </w:p>
    <w:p w:rsidR="00125B0D" w:rsidRPr="001F1704" w:rsidRDefault="00125B0D" w:rsidP="00106B05">
      <w:pPr>
        <w:numPr>
          <w:ilvl w:val="1"/>
          <w:numId w:val="155"/>
        </w:numPr>
        <w:spacing w:after="0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Сотрудники и Таб номер</w:t>
      </w:r>
    </w:p>
    <w:p w:rsidR="00B66D5E" w:rsidRDefault="00B66D5E" w:rsidP="002924A3">
      <w:pPr>
        <w:spacing w:after="0"/>
        <w:ind w:left="720"/>
        <w:rPr>
          <w:rFonts w:ascii="Times New Roman" w:hAnsi="Times New Roman" w:cs="Times New Roman"/>
          <w:sz w:val="26"/>
          <w:szCs w:val="26"/>
          <w:lang w:eastAsia="en-US"/>
        </w:rPr>
      </w:pPr>
    </w:p>
    <w:p w:rsidR="002924A3" w:rsidRPr="007F59E3" w:rsidRDefault="002924A3" w:rsidP="002924A3">
      <w:pPr>
        <w:spacing w:after="0"/>
        <w:ind w:left="720"/>
        <w:rPr>
          <w:rFonts w:ascii="Times New Roman" w:hAnsi="Times New Roman" w:cs="Times New Roman"/>
          <w:b/>
          <w:sz w:val="26"/>
          <w:szCs w:val="26"/>
          <w:lang w:eastAsia="en-US"/>
        </w:rPr>
      </w:pP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>Ответы к Тесту 1</w:t>
      </w:r>
      <w:r w:rsidR="00B66D5E"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>0</w:t>
      </w: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: </w:t>
      </w:r>
    </w:p>
    <w:tbl>
      <w:tblPr>
        <w:tblStyle w:val="af6"/>
        <w:tblW w:w="10064" w:type="dxa"/>
        <w:tblLook w:val="04A0"/>
      </w:tblPr>
      <w:tblGrid>
        <w:gridCol w:w="817"/>
        <w:gridCol w:w="824"/>
        <w:gridCol w:w="735"/>
        <w:gridCol w:w="839"/>
        <w:gridCol w:w="721"/>
        <w:gridCol w:w="713"/>
        <w:gridCol w:w="719"/>
        <w:gridCol w:w="1974"/>
        <w:gridCol w:w="1984"/>
        <w:gridCol w:w="738"/>
      </w:tblGrid>
      <w:tr w:rsidR="002924A3" w:rsidTr="00BD30A6">
        <w:tc>
          <w:tcPr>
            <w:tcW w:w="817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</w:t>
            </w:r>
          </w:p>
        </w:tc>
        <w:tc>
          <w:tcPr>
            <w:tcW w:w="824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</w:t>
            </w:r>
          </w:p>
        </w:tc>
        <w:tc>
          <w:tcPr>
            <w:tcW w:w="735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3</w:t>
            </w:r>
          </w:p>
        </w:tc>
        <w:tc>
          <w:tcPr>
            <w:tcW w:w="839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4</w:t>
            </w:r>
          </w:p>
        </w:tc>
        <w:tc>
          <w:tcPr>
            <w:tcW w:w="721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5</w:t>
            </w:r>
          </w:p>
        </w:tc>
        <w:tc>
          <w:tcPr>
            <w:tcW w:w="713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6</w:t>
            </w:r>
          </w:p>
        </w:tc>
        <w:tc>
          <w:tcPr>
            <w:tcW w:w="719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7</w:t>
            </w:r>
          </w:p>
        </w:tc>
        <w:tc>
          <w:tcPr>
            <w:tcW w:w="1974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8</w:t>
            </w:r>
          </w:p>
        </w:tc>
        <w:tc>
          <w:tcPr>
            <w:tcW w:w="1984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9</w:t>
            </w:r>
          </w:p>
        </w:tc>
        <w:tc>
          <w:tcPr>
            <w:tcW w:w="738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10</w:t>
            </w:r>
          </w:p>
        </w:tc>
      </w:tr>
      <w:tr w:rsidR="002924A3" w:rsidTr="00BD30A6">
        <w:tc>
          <w:tcPr>
            <w:tcW w:w="817" w:type="dxa"/>
          </w:tcPr>
          <w:p w:rsidR="002924A3" w:rsidRDefault="008B0D33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824" w:type="dxa"/>
          </w:tcPr>
          <w:p w:rsidR="002924A3" w:rsidRDefault="008B0D33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г</w:t>
            </w:r>
          </w:p>
        </w:tc>
        <w:tc>
          <w:tcPr>
            <w:tcW w:w="735" w:type="dxa"/>
          </w:tcPr>
          <w:p w:rsidR="002924A3" w:rsidRDefault="008B0D33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б</w:t>
            </w:r>
          </w:p>
        </w:tc>
        <w:tc>
          <w:tcPr>
            <w:tcW w:w="839" w:type="dxa"/>
          </w:tcPr>
          <w:p w:rsidR="002924A3" w:rsidRDefault="00B66D5E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45</w:t>
            </w:r>
          </w:p>
        </w:tc>
        <w:tc>
          <w:tcPr>
            <w:tcW w:w="721" w:type="dxa"/>
          </w:tcPr>
          <w:p w:rsidR="002924A3" w:rsidRDefault="0008451A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713" w:type="dxa"/>
          </w:tcPr>
          <w:p w:rsidR="002924A3" w:rsidRDefault="0008451A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36</w:t>
            </w:r>
          </w:p>
        </w:tc>
        <w:tc>
          <w:tcPr>
            <w:tcW w:w="719" w:type="dxa"/>
          </w:tcPr>
          <w:p w:rsidR="002924A3" w:rsidRDefault="0008451A" w:rsidP="0008451A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22</w:t>
            </w:r>
          </w:p>
        </w:tc>
        <w:tc>
          <w:tcPr>
            <w:tcW w:w="1974" w:type="dxa"/>
          </w:tcPr>
          <w:p w:rsidR="002924A3" w:rsidRDefault="007F59E3" w:rsidP="007F59E3">
            <w:pPr>
              <w:rPr>
                <w:sz w:val="26"/>
                <w:szCs w:val="26"/>
                <w:lang w:eastAsia="en-US"/>
              </w:rPr>
            </w:pPr>
            <w:r>
              <w:rPr>
                <w:b/>
                <w:i/>
                <w:sz w:val="26"/>
                <w:szCs w:val="26"/>
                <w:lang w:eastAsia="en-US"/>
              </w:rPr>
              <w:t xml:space="preserve">1-а, </w:t>
            </w:r>
            <w:r>
              <w:rPr>
                <w:b/>
                <w:i/>
                <w:sz w:val="26"/>
                <w:szCs w:val="26"/>
                <w:lang w:val="en-US" w:eastAsia="en-US"/>
              </w:rPr>
              <w:t>2-</w:t>
            </w:r>
            <w:r>
              <w:rPr>
                <w:b/>
                <w:i/>
                <w:sz w:val="26"/>
                <w:szCs w:val="26"/>
                <w:lang w:eastAsia="en-US"/>
              </w:rPr>
              <w:t>б, 3</w:t>
            </w:r>
            <w:r>
              <w:rPr>
                <w:b/>
                <w:i/>
                <w:sz w:val="26"/>
                <w:szCs w:val="26"/>
                <w:lang w:val="en-US" w:eastAsia="en-US"/>
              </w:rPr>
              <w:t>-</w:t>
            </w:r>
            <w:r w:rsidR="00B66D5E" w:rsidRPr="001F1704">
              <w:rPr>
                <w:b/>
                <w:i/>
                <w:sz w:val="26"/>
                <w:szCs w:val="26"/>
                <w:lang w:eastAsia="en-US"/>
              </w:rPr>
              <w:t>в</w:t>
            </w:r>
          </w:p>
        </w:tc>
        <w:tc>
          <w:tcPr>
            <w:tcW w:w="1984" w:type="dxa"/>
          </w:tcPr>
          <w:p w:rsidR="002924A3" w:rsidRDefault="00B66D5E" w:rsidP="007F59E3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 xml:space="preserve">1-а, </w:t>
            </w:r>
            <w:r w:rsidR="007F59E3">
              <w:rPr>
                <w:b/>
                <w:i/>
                <w:sz w:val="26"/>
                <w:szCs w:val="26"/>
                <w:lang w:eastAsia="en-US"/>
              </w:rPr>
              <w:t>2</w:t>
            </w:r>
            <w:r w:rsidR="007F59E3">
              <w:rPr>
                <w:b/>
                <w:i/>
                <w:sz w:val="26"/>
                <w:szCs w:val="26"/>
                <w:lang w:val="en-US" w:eastAsia="en-US"/>
              </w:rPr>
              <w:t>-</w:t>
            </w:r>
            <w:r w:rsidR="007F59E3">
              <w:rPr>
                <w:b/>
                <w:i/>
                <w:sz w:val="26"/>
                <w:szCs w:val="26"/>
                <w:lang w:eastAsia="en-US"/>
              </w:rPr>
              <w:t>б, 3</w:t>
            </w:r>
            <w:r w:rsidR="007F59E3">
              <w:rPr>
                <w:b/>
                <w:i/>
                <w:sz w:val="26"/>
                <w:szCs w:val="26"/>
                <w:lang w:val="en-US" w:eastAsia="en-US"/>
              </w:rPr>
              <w:t>-</w:t>
            </w:r>
            <w:r w:rsidRPr="001F1704">
              <w:rPr>
                <w:b/>
                <w:i/>
                <w:sz w:val="26"/>
                <w:szCs w:val="26"/>
                <w:lang w:eastAsia="en-US"/>
              </w:rPr>
              <w:t>в</w:t>
            </w:r>
          </w:p>
        </w:tc>
        <w:tc>
          <w:tcPr>
            <w:tcW w:w="738" w:type="dxa"/>
          </w:tcPr>
          <w:p w:rsidR="002924A3" w:rsidRDefault="002924A3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в</w:t>
            </w:r>
          </w:p>
        </w:tc>
      </w:tr>
    </w:tbl>
    <w:p w:rsidR="00583336" w:rsidRPr="001F1704" w:rsidRDefault="00583336" w:rsidP="001F1704">
      <w:p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</w:p>
    <w:p w:rsidR="00583336" w:rsidRDefault="00583336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Тест №11 «Телекоммуникационные технологии»</w:t>
      </w:r>
    </w:p>
    <w:p w:rsidR="00B66D5E" w:rsidRPr="001F1704" w:rsidRDefault="00B66D5E" w:rsidP="001F1704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AF39C5" w:rsidRPr="001F1704" w:rsidRDefault="00AF39C5" w:rsidP="00106B05">
      <w:pPr>
        <w:numPr>
          <w:ilvl w:val="0"/>
          <w:numId w:val="109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Всемирная паутина Интернета (WWW) предоставляет возможность …</w:t>
      </w:r>
    </w:p>
    <w:p w:rsidR="00AF39C5" w:rsidRPr="001F1704" w:rsidRDefault="00AF39C5" w:rsidP="00106B05">
      <w:pPr>
        <w:pStyle w:val="ae"/>
        <w:numPr>
          <w:ilvl w:val="0"/>
          <w:numId w:val="102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Просмотра web-страниц через гипертекстовую систему</w:t>
      </w:r>
    </w:p>
    <w:p w:rsidR="00AF39C5" w:rsidRPr="001F1704" w:rsidRDefault="00AF39C5" w:rsidP="00106B05">
      <w:pPr>
        <w:pStyle w:val="ae"/>
        <w:numPr>
          <w:ilvl w:val="0"/>
          <w:numId w:val="102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Работы с языками программирования</w:t>
      </w:r>
    </w:p>
    <w:p w:rsidR="00AF39C5" w:rsidRPr="001F1704" w:rsidRDefault="00AF39C5" w:rsidP="00106B05">
      <w:pPr>
        <w:pStyle w:val="ae"/>
        <w:numPr>
          <w:ilvl w:val="0"/>
          <w:numId w:val="102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Создания web-страниц</w:t>
      </w:r>
    </w:p>
    <w:p w:rsidR="00AF39C5" w:rsidRPr="001F1704" w:rsidRDefault="00AF39C5" w:rsidP="00106B05">
      <w:pPr>
        <w:pStyle w:val="ae"/>
        <w:numPr>
          <w:ilvl w:val="0"/>
          <w:numId w:val="102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Архивации данных</w:t>
      </w:r>
    </w:p>
    <w:p w:rsidR="00AF39C5" w:rsidRPr="001F1704" w:rsidRDefault="00AF39C5" w:rsidP="00106B05">
      <w:pPr>
        <w:numPr>
          <w:ilvl w:val="0"/>
          <w:numId w:val="109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Недостатками технологии Wi-Fi являются …</w:t>
      </w:r>
    </w:p>
    <w:p w:rsidR="00AF39C5" w:rsidRPr="001F1704" w:rsidRDefault="00AF39C5" w:rsidP="00106B05">
      <w:pPr>
        <w:pStyle w:val="ae"/>
        <w:numPr>
          <w:ilvl w:val="0"/>
          <w:numId w:val="103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Высокое потребление энергии</w:t>
      </w:r>
    </w:p>
    <w:p w:rsidR="00AF39C5" w:rsidRPr="001F1704" w:rsidRDefault="00AF39C5" w:rsidP="00106B05">
      <w:pPr>
        <w:pStyle w:val="ae"/>
        <w:numPr>
          <w:ilvl w:val="0"/>
          <w:numId w:val="103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Ограниченный радиус действия (до 300 м)</w:t>
      </w:r>
    </w:p>
    <w:p w:rsidR="00AF39C5" w:rsidRPr="001F1704" w:rsidRDefault="00AF39C5" w:rsidP="00106B05">
      <w:pPr>
        <w:pStyle w:val="ae"/>
        <w:numPr>
          <w:ilvl w:val="0"/>
          <w:numId w:val="103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Высокая цена</w:t>
      </w:r>
    </w:p>
    <w:p w:rsidR="00AF39C5" w:rsidRPr="001F1704" w:rsidRDefault="00AF39C5" w:rsidP="00106B05">
      <w:pPr>
        <w:pStyle w:val="ae"/>
        <w:numPr>
          <w:ilvl w:val="0"/>
          <w:numId w:val="103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Низкая скорость передачи данных </w:t>
      </w:r>
    </w:p>
    <w:p w:rsidR="00AF39C5" w:rsidRPr="001F1704" w:rsidRDefault="00AF39C5" w:rsidP="00106B05">
      <w:pPr>
        <w:numPr>
          <w:ilvl w:val="0"/>
          <w:numId w:val="109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В Интернете телеконференциями или электронными досками объявлений называется …</w:t>
      </w:r>
    </w:p>
    <w:p w:rsidR="00AF39C5" w:rsidRPr="001F1704" w:rsidRDefault="00AF39C5" w:rsidP="00106B05">
      <w:pPr>
        <w:pStyle w:val="ae"/>
        <w:numPr>
          <w:ilvl w:val="0"/>
          <w:numId w:val="104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Услуга, предоставляющая возможность получения сетевых новостей </w:t>
      </w:r>
    </w:p>
    <w:p w:rsidR="00AF39C5" w:rsidRPr="001F1704" w:rsidRDefault="00AF39C5" w:rsidP="00106B05">
      <w:pPr>
        <w:pStyle w:val="ae"/>
        <w:numPr>
          <w:ilvl w:val="0"/>
          <w:numId w:val="104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Адресная книга сети Интернет</w:t>
      </w:r>
    </w:p>
    <w:p w:rsidR="00AF39C5" w:rsidRPr="001F1704" w:rsidRDefault="00AF39C5" w:rsidP="00106B05">
      <w:pPr>
        <w:pStyle w:val="ae"/>
        <w:numPr>
          <w:ilvl w:val="0"/>
          <w:numId w:val="104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Электронная почта</w:t>
      </w:r>
    </w:p>
    <w:p w:rsidR="00AF39C5" w:rsidRPr="001F1704" w:rsidRDefault="00AF39C5" w:rsidP="00106B05">
      <w:pPr>
        <w:pStyle w:val="ae"/>
        <w:numPr>
          <w:ilvl w:val="0"/>
          <w:numId w:val="104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 Средство, позволяющее проводить поиск файлов по их содержанию </w:t>
      </w:r>
    </w:p>
    <w:p w:rsidR="00AF39C5" w:rsidRPr="001F1704" w:rsidRDefault="00AF39C5" w:rsidP="00106B05">
      <w:pPr>
        <w:numPr>
          <w:ilvl w:val="0"/>
          <w:numId w:val="110"/>
        </w:numPr>
        <w:spacing w:after="0"/>
        <w:rPr>
          <w:rFonts w:ascii="Times New Roman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Услуга Интернет-пейджинга ICQ является средством …</w:t>
      </w:r>
    </w:p>
    <w:p w:rsidR="00AF39C5" w:rsidRPr="001F1704" w:rsidRDefault="00AF39C5" w:rsidP="00106B05">
      <w:pPr>
        <w:numPr>
          <w:ilvl w:val="0"/>
          <w:numId w:val="106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lastRenderedPageBreak/>
        <w:t>Передачи графических файлов</w:t>
      </w:r>
    </w:p>
    <w:p w:rsidR="00AF39C5" w:rsidRPr="001F1704" w:rsidRDefault="00AF39C5" w:rsidP="00106B05">
      <w:pPr>
        <w:numPr>
          <w:ilvl w:val="0"/>
          <w:numId w:val="106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 xml:space="preserve"> Мгновенной передачи электронных сообщений по каналам сети</w:t>
      </w:r>
    </w:p>
    <w:p w:rsidR="00AF39C5" w:rsidRPr="001F1704" w:rsidRDefault="00AF39C5" w:rsidP="00106B05">
      <w:pPr>
        <w:numPr>
          <w:ilvl w:val="0"/>
          <w:numId w:val="106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>Поиска информации в сети Интернет</w:t>
      </w:r>
    </w:p>
    <w:p w:rsidR="00AF39C5" w:rsidRPr="001F1704" w:rsidRDefault="00AF39C5" w:rsidP="00106B05">
      <w:pPr>
        <w:numPr>
          <w:ilvl w:val="0"/>
          <w:numId w:val="106"/>
        </w:numPr>
        <w:spacing w:after="0"/>
        <w:rPr>
          <w:rFonts w:ascii="Times New Roman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sz w:val="26"/>
          <w:szCs w:val="26"/>
          <w:lang w:eastAsia="en-US"/>
        </w:rPr>
        <w:t xml:space="preserve"> Электронной коммерции</w:t>
      </w:r>
    </w:p>
    <w:p w:rsidR="00F714CC" w:rsidRPr="001F1704" w:rsidRDefault="00F714CC" w:rsidP="00106B05">
      <w:pPr>
        <w:numPr>
          <w:ilvl w:val="0"/>
          <w:numId w:val="110"/>
        </w:numPr>
        <w:spacing w:after="0"/>
        <w:rPr>
          <w:rFonts w:ascii="Times New Roman" w:hAnsi="Times New Roman" w:cs="Times New Roman"/>
          <w:b/>
          <w:i/>
          <w:sz w:val="26"/>
          <w:szCs w:val="26"/>
          <w:lang w:val="en-US" w:eastAsia="en-US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Браузер</w:t>
      </w:r>
      <w:r w:rsidRPr="001F1704">
        <w:rPr>
          <w:rFonts w:ascii="Times New Roman" w:hAnsi="Times New Roman" w:cs="Times New Roman"/>
          <w:b/>
          <w:i/>
          <w:sz w:val="26"/>
          <w:szCs w:val="26"/>
          <w:lang w:val="en-US" w:eastAsia="en-US"/>
        </w:rPr>
        <w:t xml:space="preserve"> (</w:t>
      </w: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например</w:t>
      </w:r>
      <w:r w:rsidRPr="001F1704">
        <w:rPr>
          <w:rFonts w:ascii="Times New Roman" w:hAnsi="Times New Roman" w:cs="Times New Roman"/>
          <w:b/>
          <w:i/>
          <w:sz w:val="26"/>
          <w:szCs w:val="26"/>
          <w:lang w:val="en-US" w:eastAsia="en-US"/>
        </w:rPr>
        <w:t>, Microsoft Internet Explorer) - …</w:t>
      </w:r>
    </w:p>
    <w:p w:rsidR="00F714CC" w:rsidRPr="001F1704" w:rsidRDefault="00F714CC" w:rsidP="00106B05">
      <w:pPr>
        <w:pStyle w:val="ae"/>
        <w:numPr>
          <w:ilvl w:val="0"/>
          <w:numId w:val="111"/>
        </w:numPr>
        <w:spacing w:line="276" w:lineRule="auto"/>
        <w:jc w:val="both"/>
        <w:rPr>
          <w:rFonts w:eastAsia="Calibri"/>
          <w:sz w:val="26"/>
          <w:szCs w:val="26"/>
        </w:rPr>
      </w:pPr>
      <w:r w:rsidRPr="001F1704">
        <w:rPr>
          <w:rFonts w:eastAsia="Calibri"/>
          <w:sz w:val="26"/>
          <w:szCs w:val="26"/>
        </w:rPr>
        <w:t>Средство просмотра Web-страниц</w:t>
      </w:r>
    </w:p>
    <w:p w:rsidR="00F714CC" w:rsidRPr="001F1704" w:rsidRDefault="00F714CC" w:rsidP="00106B05">
      <w:pPr>
        <w:pStyle w:val="ae"/>
        <w:numPr>
          <w:ilvl w:val="0"/>
          <w:numId w:val="111"/>
        </w:numPr>
        <w:spacing w:line="276" w:lineRule="auto"/>
        <w:jc w:val="both"/>
        <w:rPr>
          <w:rFonts w:eastAsia="Calibri"/>
          <w:sz w:val="26"/>
          <w:szCs w:val="26"/>
        </w:rPr>
      </w:pPr>
      <w:r w:rsidRPr="001F1704">
        <w:rPr>
          <w:rFonts w:eastAsia="Calibri"/>
          <w:sz w:val="26"/>
          <w:szCs w:val="26"/>
        </w:rPr>
        <w:t>Сервер Интернета</w:t>
      </w:r>
    </w:p>
    <w:p w:rsidR="00F714CC" w:rsidRPr="001F1704" w:rsidRDefault="00F714CC" w:rsidP="00106B05">
      <w:pPr>
        <w:pStyle w:val="ae"/>
        <w:numPr>
          <w:ilvl w:val="0"/>
          <w:numId w:val="111"/>
        </w:numPr>
        <w:spacing w:line="276" w:lineRule="auto"/>
        <w:jc w:val="both"/>
        <w:rPr>
          <w:rFonts w:eastAsia="Calibri"/>
          <w:sz w:val="26"/>
          <w:szCs w:val="26"/>
        </w:rPr>
      </w:pPr>
      <w:r w:rsidRPr="001F1704">
        <w:rPr>
          <w:rFonts w:eastAsia="Calibri"/>
          <w:sz w:val="26"/>
          <w:szCs w:val="26"/>
        </w:rPr>
        <w:t>Антивирусная программа</w:t>
      </w:r>
    </w:p>
    <w:p w:rsidR="00F714CC" w:rsidRPr="001F1704" w:rsidRDefault="00F714CC" w:rsidP="00106B05">
      <w:pPr>
        <w:pStyle w:val="ae"/>
        <w:numPr>
          <w:ilvl w:val="0"/>
          <w:numId w:val="111"/>
        </w:numPr>
        <w:spacing w:line="276" w:lineRule="auto"/>
        <w:jc w:val="both"/>
        <w:rPr>
          <w:rFonts w:eastAsia="Calibri"/>
          <w:sz w:val="26"/>
          <w:szCs w:val="26"/>
        </w:rPr>
      </w:pPr>
      <w:r w:rsidRPr="001F1704">
        <w:rPr>
          <w:rFonts w:eastAsia="Calibri"/>
          <w:sz w:val="26"/>
          <w:szCs w:val="26"/>
        </w:rPr>
        <w:t>Транслятор языка программирования</w:t>
      </w:r>
    </w:p>
    <w:p w:rsidR="00F714CC" w:rsidRPr="001F1704" w:rsidRDefault="00F714CC" w:rsidP="00106B05">
      <w:pPr>
        <w:numPr>
          <w:ilvl w:val="0"/>
          <w:numId w:val="110"/>
        </w:numPr>
        <w:spacing w:after="0"/>
        <w:rPr>
          <w:rFonts w:ascii="Times New Roman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hAnsi="Times New Roman" w:cs="Times New Roman"/>
          <w:b/>
          <w:i/>
          <w:sz w:val="26"/>
          <w:szCs w:val="26"/>
          <w:lang w:eastAsia="en-US"/>
        </w:rPr>
        <w:t>Соответствие понятия определению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127"/>
        <w:gridCol w:w="7512"/>
      </w:tblGrid>
      <w:tr w:rsidR="00F714CC" w:rsidRPr="001F1704" w:rsidTr="00883EC5">
        <w:trPr>
          <w:trHeight w:val="661"/>
        </w:trPr>
        <w:tc>
          <w:tcPr>
            <w:tcW w:w="2127" w:type="dxa"/>
          </w:tcPr>
          <w:p w:rsidR="00F714CC" w:rsidRPr="001F1704" w:rsidRDefault="00F714CC" w:rsidP="00106B05">
            <w:pPr>
              <w:numPr>
                <w:ilvl w:val="0"/>
                <w:numId w:val="112"/>
              </w:numPr>
              <w:tabs>
                <w:tab w:val="clear" w:pos="1068"/>
                <w:tab w:val="num" w:pos="426"/>
              </w:tabs>
              <w:spacing w:after="0"/>
              <w:ind w:left="567" w:hanging="283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Электронная почта</w:t>
            </w:r>
          </w:p>
        </w:tc>
        <w:tc>
          <w:tcPr>
            <w:tcW w:w="7512" w:type="dxa"/>
          </w:tcPr>
          <w:p w:rsidR="00F714CC" w:rsidRPr="001F1704" w:rsidRDefault="00F714CC" w:rsidP="00106B05">
            <w:pPr>
              <w:numPr>
                <w:ilvl w:val="0"/>
                <w:numId w:val="113"/>
              </w:numPr>
              <w:spacing w:after="0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Документ, имеющий связи с другими документами через систему выделенных слов (ссылок)</w:t>
            </w:r>
          </w:p>
        </w:tc>
      </w:tr>
      <w:tr w:rsidR="00F714CC" w:rsidRPr="001F1704" w:rsidTr="00883EC5">
        <w:tc>
          <w:tcPr>
            <w:tcW w:w="2127" w:type="dxa"/>
          </w:tcPr>
          <w:p w:rsidR="00F714CC" w:rsidRPr="001F1704" w:rsidRDefault="00F714CC" w:rsidP="00106B05">
            <w:pPr>
              <w:numPr>
                <w:ilvl w:val="0"/>
                <w:numId w:val="112"/>
              </w:numPr>
              <w:tabs>
                <w:tab w:val="clear" w:pos="1068"/>
                <w:tab w:val="num" w:pos="426"/>
              </w:tabs>
              <w:spacing w:after="0"/>
              <w:ind w:left="567" w:hanging="283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Браузер</w:t>
            </w:r>
          </w:p>
        </w:tc>
        <w:tc>
          <w:tcPr>
            <w:tcW w:w="7512" w:type="dxa"/>
          </w:tcPr>
          <w:p w:rsidR="00F714CC" w:rsidRPr="001F1704" w:rsidRDefault="00F714CC" w:rsidP="00106B05">
            <w:pPr>
              <w:numPr>
                <w:ilvl w:val="0"/>
                <w:numId w:val="113"/>
              </w:num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Компьютер сети, занимающийся выбором кратчайшего маршрута следования пакетов по сети</w:t>
            </w:r>
          </w:p>
        </w:tc>
      </w:tr>
      <w:tr w:rsidR="00F714CC" w:rsidRPr="001F1704" w:rsidTr="00883EC5">
        <w:tc>
          <w:tcPr>
            <w:tcW w:w="2127" w:type="dxa"/>
          </w:tcPr>
          <w:p w:rsidR="00F714CC" w:rsidRPr="001F1704" w:rsidRDefault="00F714CC" w:rsidP="00106B05">
            <w:pPr>
              <w:numPr>
                <w:ilvl w:val="0"/>
                <w:numId w:val="112"/>
              </w:numPr>
              <w:tabs>
                <w:tab w:val="clear" w:pos="1068"/>
                <w:tab w:val="num" w:pos="426"/>
              </w:tabs>
              <w:spacing w:after="0"/>
              <w:ind w:left="567" w:hanging="283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 xml:space="preserve">Сайт  </w:t>
            </w:r>
          </w:p>
        </w:tc>
        <w:tc>
          <w:tcPr>
            <w:tcW w:w="7512" w:type="dxa"/>
          </w:tcPr>
          <w:p w:rsidR="00F714CC" w:rsidRPr="001F1704" w:rsidRDefault="00F714CC" w:rsidP="00106B05">
            <w:pPr>
              <w:numPr>
                <w:ilvl w:val="0"/>
                <w:numId w:val="113"/>
              </w:num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Устройство, преобразующее цифровые сигналы в аналоговую форму и обратно</w:t>
            </w:r>
          </w:p>
        </w:tc>
      </w:tr>
      <w:tr w:rsidR="00F714CC" w:rsidRPr="001F1704" w:rsidTr="00883EC5">
        <w:tc>
          <w:tcPr>
            <w:tcW w:w="2127" w:type="dxa"/>
          </w:tcPr>
          <w:p w:rsidR="00F714CC" w:rsidRPr="001F1704" w:rsidRDefault="00F714CC" w:rsidP="001F1704">
            <w:pPr>
              <w:spacing w:after="0"/>
              <w:ind w:left="108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7512" w:type="dxa"/>
          </w:tcPr>
          <w:p w:rsidR="00F714CC" w:rsidRPr="001F1704" w:rsidRDefault="00F714CC" w:rsidP="00106B05">
            <w:pPr>
              <w:numPr>
                <w:ilvl w:val="0"/>
                <w:numId w:val="113"/>
              </w:num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Обмен почтовыми сообщениями с любым абонентом сети Internet</w:t>
            </w:r>
          </w:p>
        </w:tc>
      </w:tr>
      <w:tr w:rsidR="00F714CC" w:rsidRPr="001F1704" w:rsidTr="00883EC5">
        <w:tc>
          <w:tcPr>
            <w:tcW w:w="2127" w:type="dxa"/>
          </w:tcPr>
          <w:p w:rsidR="00F714CC" w:rsidRPr="001F1704" w:rsidRDefault="00F714CC" w:rsidP="001F1704">
            <w:pPr>
              <w:spacing w:after="0"/>
              <w:ind w:left="108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7512" w:type="dxa"/>
          </w:tcPr>
          <w:p w:rsidR="00F714CC" w:rsidRPr="001F1704" w:rsidRDefault="00F714CC" w:rsidP="00106B05">
            <w:pPr>
              <w:numPr>
                <w:ilvl w:val="0"/>
                <w:numId w:val="113"/>
              </w:num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1F1704">
              <w:rPr>
                <w:rFonts w:ascii="Times New Roman" w:hAnsi="Times New Roman" w:cs="Times New Roman"/>
                <w:sz w:val="26"/>
                <w:szCs w:val="26"/>
              </w:rPr>
              <w:t>Программа просмотра сайтов</w:t>
            </w:r>
          </w:p>
        </w:tc>
      </w:tr>
    </w:tbl>
    <w:p w:rsidR="009D7CF6" w:rsidRPr="001F1704" w:rsidRDefault="009D7CF6" w:rsidP="00106B05">
      <w:pPr>
        <w:numPr>
          <w:ilvl w:val="0"/>
          <w:numId w:val="11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TCP/IP  - …</w:t>
      </w:r>
    </w:p>
    <w:p w:rsidR="009D7CF6" w:rsidRPr="001F1704" w:rsidRDefault="009D7CF6" w:rsidP="00106B05">
      <w:pPr>
        <w:pStyle w:val="ae"/>
        <w:numPr>
          <w:ilvl w:val="0"/>
          <w:numId w:val="9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Протоколы передачи данных</w:t>
      </w:r>
    </w:p>
    <w:p w:rsidR="009D7CF6" w:rsidRPr="001F1704" w:rsidRDefault="009D7CF6" w:rsidP="00106B05">
      <w:pPr>
        <w:pStyle w:val="ae"/>
        <w:numPr>
          <w:ilvl w:val="0"/>
          <w:numId w:val="9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Название новейшего компьютера</w:t>
      </w:r>
    </w:p>
    <w:p w:rsidR="009D7CF6" w:rsidRPr="001F1704" w:rsidRDefault="009D7CF6" w:rsidP="00106B05">
      <w:pPr>
        <w:pStyle w:val="ae"/>
        <w:numPr>
          <w:ilvl w:val="0"/>
          <w:numId w:val="9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Название программы</w:t>
      </w:r>
    </w:p>
    <w:p w:rsidR="009D7CF6" w:rsidRPr="001F1704" w:rsidRDefault="009D7CF6" w:rsidP="00106B05">
      <w:pPr>
        <w:pStyle w:val="ae"/>
        <w:numPr>
          <w:ilvl w:val="0"/>
          <w:numId w:val="91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Доменное имя компьютера</w:t>
      </w:r>
    </w:p>
    <w:p w:rsidR="009D7CF6" w:rsidRPr="001F1704" w:rsidRDefault="009D7CF6" w:rsidP="00106B05">
      <w:pPr>
        <w:numPr>
          <w:ilvl w:val="0"/>
          <w:numId w:val="11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 xml:space="preserve">Наименование системы Всемирная паутина в глобальной сети: </w:t>
      </w:r>
    </w:p>
    <w:p w:rsidR="009D7CF6" w:rsidRPr="001F1704" w:rsidRDefault="009D7CF6" w:rsidP="00106B05">
      <w:pPr>
        <w:pStyle w:val="ae"/>
        <w:numPr>
          <w:ilvl w:val="0"/>
          <w:numId w:val="9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WWW </w:t>
      </w:r>
    </w:p>
    <w:p w:rsidR="009D7CF6" w:rsidRPr="001F1704" w:rsidRDefault="009D7CF6" w:rsidP="00106B05">
      <w:pPr>
        <w:pStyle w:val="ae"/>
        <w:numPr>
          <w:ilvl w:val="0"/>
          <w:numId w:val="9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FTP </w:t>
      </w:r>
    </w:p>
    <w:p w:rsidR="009D7CF6" w:rsidRPr="001F1704" w:rsidRDefault="009D7CF6" w:rsidP="00106B05">
      <w:pPr>
        <w:pStyle w:val="ae"/>
        <w:numPr>
          <w:ilvl w:val="0"/>
          <w:numId w:val="9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 xml:space="preserve">BBS </w:t>
      </w:r>
    </w:p>
    <w:p w:rsidR="009D7CF6" w:rsidRPr="001F1704" w:rsidRDefault="009D7CF6" w:rsidP="00106B05">
      <w:pPr>
        <w:pStyle w:val="ae"/>
        <w:numPr>
          <w:ilvl w:val="0"/>
          <w:numId w:val="9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E-mаil</w:t>
      </w:r>
    </w:p>
    <w:p w:rsidR="009D7CF6" w:rsidRPr="001F1704" w:rsidRDefault="009D7CF6" w:rsidP="00106B05">
      <w:pPr>
        <w:numPr>
          <w:ilvl w:val="0"/>
          <w:numId w:val="11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 xml:space="preserve">Задан адрес электронной почты в сети Интернет:  </w:t>
      </w:r>
      <w:hyperlink r:id="rId26" w:history="1">
        <w:r w:rsidRPr="001F1704">
          <w:rPr>
            <w:rFonts w:ascii="Times New Roman" w:eastAsia="Calibri" w:hAnsi="Times New Roman" w:cs="Times New Roman"/>
            <w:b/>
            <w:i/>
            <w:sz w:val="26"/>
            <w:szCs w:val="26"/>
            <w:lang w:eastAsia="en-US"/>
          </w:rPr>
          <w:t>user_name@mtu-net.ru</w:t>
        </w:r>
      </w:hyperlink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 xml:space="preserve">. Имя домена верхнего уровня? </w:t>
      </w:r>
    </w:p>
    <w:p w:rsidR="009D7CF6" w:rsidRPr="001F1704" w:rsidRDefault="009D7CF6" w:rsidP="00106B05">
      <w:pPr>
        <w:numPr>
          <w:ilvl w:val="0"/>
          <w:numId w:val="11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>Буквы в URL-адресе Web-страницы: HTTP означают …</w:t>
      </w:r>
    </w:p>
    <w:p w:rsidR="009D7CF6" w:rsidRPr="001F1704" w:rsidRDefault="009D7CF6" w:rsidP="00106B05">
      <w:pPr>
        <w:pStyle w:val="ae"/>
        <w:numPr>
          <w:ilvl w:val="0"/>
          <w:numId w:val="11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протокол, по которому браузер связывается с Web-сервером</w:t>
      </w:r>
    </w:p>
    <w:p w:rsidR="009D7CF6" w:rsidRPr="001F1704" w:rsidRDefault="009D7CF6" w:rsidP="00106B05">
      <w:pPr>
        <w:pStyle w:val="ae"/>
        <w:numPr>
          <w:ilvl w:val="0"/>
          <w:numId w:val="11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имя пользователя в сети</w:t>
      </w:r>
    </w:p>
    <w:p w:rsidR="009D7CF6" w:rsidRPr="001F1704" w:rsidRDefault="009D7CF6" w:rsidP="00106B05">
      <w:pPr>
        <w:pStyle w:val="ae"/>
        <w:numPr>
          <w:ilvl w:val="0"/>
          <w:numId w:val="115"/>
        </w:numPr>
        <w:spacing w:line="276" w:lineRule="auto"/>
        <w:jc w:val="both"/>
        <w:rPr>
          <w:sz w:val="26"/>
          <w:szCs w:val="26"/>
        </w:rPr>
      </w:pPr>
      <w:r w:rsidRPr="001F1704">
        <w:rPr>
          <w:sz w:val="26"/>
          <w:szCs w:val="26"/>
        </w:rPr>
        <w:t>адрес сервера в сети Internet</w:t>
      </w:r>
    </w:p>
    <w:p w:rsidR="00524E26" w:rsidRPr="001F1704" w:rsidRDefault="00524E26" w:rsidP="00106B05">
      <w:pPr>
        <w:numPr>
          <w:ilvl w:val="0"/>
          <w:numId w:val="114"/>
        </w:numPr>
        <w:spacing w:after="0"/>
        <w:jc w:val="both"/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b/>
          <w:i/>
          <w:sz w:val="26"/>
          <w:szCs w:val="26"/>
          <w:lang w:eastAsia="en-US"/>
        </w:rPr>
        <w:t xml:space="preserve">Компьютерные телекоммуникации — … </w:t>
      </w:r>
    </w:p>
    <w:p w:rsidR="00524E26" w:rsidRPr="001F1704" w:rsidRDefault="00524E26" w:rsidP="00106B05">
      <w:pPr>
        <w:pStyle w:val="ae"/>
        <w:numPr>
          <w:ilvl w:val="1"/>
          <w:numId w:val="137"/>
        </w:numPr>
        <w:spacing w:line="276" w:lineRule="auto"/>
        <w:contextualSpacing w:val="0"/>
        <w:jc w:val="both"/>
        <w:rPr>
          <w:color w:val="000000"/>
          <w:sz w:val="26"/>
          <w:szCs w:val="26"/>
        </w:rPr>
      </w:pPr>
      <w:r w:rsidRPr="001F1704">
        <w:rPr>
          <w:sz w:val="26"/>
          <w:szCs w:val="26"/>
        </w:rPr>
        <w:t xml:space="preserve">Соединение нескольких компьютеров в единую сеть </w:t>
      </w:r>
    </w:p>
    <w:p w:rsidR="00524E26" w:rsidRPr="001F1704" w:rsidRDefault="00524E26" w:rsidP="00106B05">
      <w:pPr>
        <w:pStyle w:val="ae"/>
        <w:numPr>
          <w:ilvl w:val="1"/>
          <w:numId w:val="137"/>
        </w:numPr>
        <w:spacing w:line="276" w:lineRule="auto"/>
        <w:contextualSpacing w:val="0"/>
        <w:jc w:val="both"/>
        <w:rPr>
          <w:color w:val="000000"/>
          <w:sz w:val="26"/>
          <w:szCs w:val="26"/>
        </w:rPr>
      </w:pPr>
      <w:r w:rsidRPr="001F1704">
        <w:rPr>
          <w:sz w:val="26"/>
          <w:szCs w:val="26"/>
        </w:rPr>
        <w:t xml:space="preserve">Перенесение информации с одного компьютера на другой с помощью дискет </w:t>
      </w:r>
    </w:p>
    <w:p w:rsidR="00524E26" w:rsidRPr="001F1704" w:rsidRDefault="00524E26" w:rsidP="00106B05">
      <w:pPr>
        <w:pStyle w:val="ae"/>
        <w:numPr>
          <w:ilvl w:val="1"/>
          <w:numId w:val="137"/>
        </w:numPr>
        <w:spacing w:line="276" w:lineRule="auto"/>
        <w:contextualSpacing w:val="0"/>
        <w:jc w:val="both"/>
        <w:rPr>
          <w:color w:val="000000"/>
          <w:sz w:val="26"/>
          <w:szCs w:val="26"/>
        </w:rPr>
      </w:pPr>
      <w:r w:rsidRPr="001F1704">
        <w:rPr>
          <w:sz w:val="26"/>
          <w:szCs w:val="26"/>
        </w:rPr>
        <w:t xml:space="preserve">Дистанционная передача данных с одного компьютера на другой </w:t>
      </w:r>
    </w:p>
    <w:p w:rsidR="00524E26" w:rsidRPr="001F1704" w:rsidRDefault="00524E26" w:rsidP="00106B05">
      <w:pPr>
        <w:pStyle w:val="ae"/>
        <w:numPr>
          <w:ilvl w:val="1"/>
          <w:numId w:val="137"/>
        </w:numPr>
        <w:spacing w:line="276" w:lineRule="auto"/>
        <w:contextualSpacing w:val="0"/>
        <w:jc w:val="both"/>
        <w:rPr>
          <w:b/>
          <w:i/>
          <w:color w:val="000000"/>
          <w:sz w:val="26"/>
          <w:szCs w:val="26"/>
        </w:rPr>
      </w:pPr>
      <w:r w:rsidRPr="001F1704">
        <w:rPr>
          <w:sz w:val="26"/>
          <w:szCs w:val="26"/>
        </w:rPr>
        <w:t>Обмен информацией между пользователями о состоянии работы компьютера</w:t>
      </w:r>
    </w:p>
    <w:p w:rsidR="00C22630" w:rsidRDefault="00C22630" w:rsidP="002924A3">
      <w:pPr>
        <w:spacing w:after="0"/>
        <w:ind w:left="720"/>
        <w:rPr>
          <w:rFonts w:ascii="Times New Roman" w:hAnsi="Times New Roman" w:cs="Times New Roman"/>
          <w:sz w:val="26"/>
          <w:szCs w:val="26"/>
          <w:lang w:eastAsia="en-US"/>
        </w:rPr>
      </w:pPr>
    </w:p>
    <w:p w:rsidR="002924A3" w:rsidRPr="007F59E3" w:rsidRDefault="002924A3" w:rsidP="002924A3">
      <w:pPr>
        <w:spacing w:after="0"/>
        <w:ind w:left="720"/>
        <w:rPr>
          <w:rFonts w:ascii="Times New Roman" w:hAnsi="Times New Roman" w:cs="Times New Roman"/>
          <w:b/>
          <w:sz w:val="26"/>
          <w:szCs w:val="26"/>
          <w:lang w:eastAsia="en-US"/>
        </w:rPr>
      </w:pP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lastRenderedPageBreak/>
        <w:t xml:space="preserve">Ответы к Тесту </w:t>
      </w:r>
      <w:r w:rsidR="00C22630"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>1</w:t>
      </w:r>
      <w:r w:rsidRPr="007F59E3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1: </w:t>
      </w:r>
    </w:p>
    <w:tbl>
      <w:tblPr>
        <w:tblStyle w:val="af6"/>
        <w:tblW w:w="0" w:type="auto"/>
        <w:tblLook w:val="04A0"/>
      </w:tblPr>
      <w:tblGrid>
        <w:gridCol w:w="922"/>
        <w:gridCol w:w="921"/>
        <w:gridCol w:w="921"/>
        <w:gridCol w:w="921"/>
        <w:gridCol w:w="921"/>
        <w:gridCol w:w="1739"/>
        <w:gridCol w:w="677"/>
        <w:gridCol w:w="708"/>
        <w:gridCol w:w="709"/>
        <w:gridCol w:w="638"/>
        <w:gridCol w:w="638"/>
      </w:tblGrid>
      <w:tr w:rsidR="00C22630" w:rsidTr="00C22630">
        <w:tc>
          <w:tcPr>
            <w:tcW w:w="922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</w:t>
            </w:r>
          </w:p>
        </w:tc>
        <w:tc>
          <w:tcPr>
            <w:tcW w:w="921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</w:t>
            </w:r>
          </w:p>
        </w:tc>
        <w:tc>
          <w:tcPr>
            <w:tcW w:w="921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3</w:t>
            </w:r>
          </w:p>
        </w:tc>
        <w:tc>
          <w:tcPr>
            <w:tcW w:w="921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4</w:t>
            </w:r>
          </w:p>
        </w:tc>
        <w:tc>
          <w:tcPr>
            <w:tcW w:w="921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5</w:t>
            </w:r>
          </w:p>
        </w:tc>
        <w:tc>
          <w:tcPr>
            <w:tcW w:w="1739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6</w:t>
            </w:r>
          </w:p>
        </w:tc>
        <w:tc>
          <w:tcPr>
            <w:tcW w:w="677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7</w:t>
            </w:r>
          </w:p>
        </w:tc>
        <w:tc>
          <w:tcPr>
            <w:tcW w:w="708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8</w:t>
            </w:r>
          </w:p>
        </w:tc>
        <w:tc>
          <w:tcPr>
            <w:tcW w:w="709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9</w:t>
            </w:r>
          </w:p>
        </w:tc>
        <w:tc>
          <w:tcPr>
            <w:tcW w:w="638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638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11</w:t>
            </w:r>
          </w:p>
        </w:tc>
      </w:tr>
      <w:tr w:rsidR="00C22630" w:rsidTr="00C22630">
        <w:tc>
          <w:tcPr>
            <w:tcW w:w="922" w:type="dxa"/>
          </w:tcPr>
          <w:p w:rsidR="00C22630" w:rsidRDefault="00FF586D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921" w:type="dxa"/>
          </w:tcPr>
          <w:p w:rsidR="00C22630" w:rsidRDefault="00FF586D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sz w:val="26"/>
                <w:szCs w:val="26"/>
                <w:lang w:eastAsia="en-US"/>
              </w:rPr>
              <w:t>а, б</w:t>
            </w:r>
          </w:p>
        </w:tc>
        <w:tc>
          <w:tcPr>
            <w:tcW w:w="921" w:type="dxa"/>
          </w:tcPr>
          <w:p w:rsidR="00C22630" w:rsidRDefault="00FF586D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а</w:t>
            </w:r>
          </w:p>
        </w:tc>
        <w:tc>
          <w:tcPr>
            <w:tcW w:w="921" w:type="dxa"/>
          </w:tcPr>
          <w:p w:rsidR="00C22630" w:rsidRDefault="00FF586D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eastAsia="en-US"/>
              </w:rPr>
              <w:t>б</w:t>
            </w:r>
          </w:p>
        </w:tc>
        <w:tc>
          <w:tcPr>
            <w:tcW w:w="921" w:type="dxa"/>
          </w:tcPr>
          <w:p w:rsidR="00C22630" w:rsidRDefault="00FF586D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1739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1-г, 2-д, 3-а</w:t>
            </w:r>
          </w:p>
        </w:tc>
        <w:tc>
          <w:tcPr>
            <w:tcW w:w="677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708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709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  <w:lang w:val="en-US"/>
              </w:rPr>
              <w:t>ru</w:t>
            </w:r>
          </w:p>
        </w:tc>
        <w:tc>
          <w:tcPr>
            <w:tcW w:w="638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i/>
                <w:sz w:val="26"/>
                <w:szCs w:val="26"/>
              </w:rPr>
              <w:t>а</w:t>
            </w:r>
          </w:p>
        </w:tc>
        <w:tc>
          <w:tcPr>
            <w:tcW w:w="638" w:type="dxa"/>
          </w:tcPr>
          <w:p w:rsidR="00C22630" w:rsidRDefault="00C22630" w:rsidP="001A17FD">
            <w:pPr>
              <w:rPr>
                <w:sz w:val="26"/>
                <w:szCs w:val="26"/>
                <w:lang w:eastAsia="en-US"/>
              </w:rPr>
            </w:pPr>
            <w:r w:rsidRPr="001F1704">
              <w:rPr>
                <w:b/>
                <w:i/>
                <w:color w:val="000000"/>
                <w:sz w:val="26"/>
                <w:szCs w:val="26"/>
              </w:rPr>
              <w:t>в</w:t>
            </w:r>
          </w:p>
        </w:tc>
      </w:tr>
    </w:tbl>
    <w:p w:rsidR="00FF586D" w:rsidRDefault="00FF586D" w:rsidP="009E2C22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8D5DBB" w:rsidRDefault="008D5DBB" w:rsidP="009E2C22">
      <w:pPr>
        <w:spacing w:after="0"/>
        <w:jc w:val="center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3C50D4" w:rsidRPr="00563BEB" w:rsidRDefault="003C50D4" w:rsidP="00723147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Шкала оценивания тестовых заданий</w:t>
      </w:r>
    </w:p>
    <w:p w:rsidR="003C50D4" w:rsidRPr="001F1704" w:rsidRDefault="003C50D4" w:rsidP="00106B05">
      <w:pPr>
        <w:numPr>
          <w:ilvl w:val="0"/>
          <w:numId w:val="5"/>
        </w:numPr>
        <w:spacing w:after="0"/>
        <w:ind w:left="357" w:hanging="357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оценка «5» (отлично) выставляется студентам за верные ответы, которые составляют 91% и более от общего количества вопросов;</w:t>
      </w:r>
    </w:p>
    <w:p w:rsidR="003C50D4" w:rsidRPr="001F1704" w:rsidRDefault="003C50D4" w:rsidP="00106B05">
      <w:pPr>
        <w:numPr>
          <w:ilvl w:val="0"/>
          <w:numId w:val="5"/>
        </w:numPr>
        <w:spacing w:after="0"/>
        <w:ind w:left="357" w:hanging="357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оценка «4» (хорошо) соответствует работе, которая содержит от 71% до 90% правильных ответов;</w:t>
      </w:r>
    </w:p>
    <w:p w:rsidR="003C50D4" w:rsidRPr="001F1704" w:rsidRDefault="003C50D4" w:rsidP="00106B05">
      <w:pPr>
        <w:numPr>
          <w:ilvl w:val="0"/>
          <w:numId w:val="5"/>
        </w:numPr>
        <w:spacing w:after="0"/>
        <w:ind w:left="357" w:hanging="357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оценка «3»(удовлетворительно) от 70% до 50 % правильных ответов;</w:t>
      </w:r>
    </w:p>
    <w:p w:rsidR="003C50D4" w:rsidRPr="001F1704" w:rsidRDefault="003C50D4" w:rsidP="00106B05">
      <w:pPr>
        <w:numPr>
          <w:ilvl w:val="0"/>
          <w:numId w:val="5"/>
        </w:numPr>
        <w:spacing w:after="0"/>
        <w:ind w:left="357" w:hanging="357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  <w:r w:rsidRPr="001F1704">
        <w:rPr>
          <w:rFonts w:ascii="Times New Roman" w:eastAsia="Calibri" w:hAnsi="Times New Roman" w:cs="Times New Roman"/>
          <w:sz w:val="26"/>
          <w:szCs w:val="26"/>
          <w:lang w:eastAsia="en-US"/>
        </w:rPr>
        <w:t>работа, содержащая менее 50% правильных ответов оценивается как неудовлетворительная.</w:t>
      </w:r>
    </w:p>
    <w:p w:rsidR="000359EB" w:rsidRDefault="000359EB" w:rsidP="00081767">
      <w:pPr>
        <w:pStyle w:val="37"/>
      </w:pPr>
    </w:p>
    <w:p w:rsidR="003C50D4" w:rsidRPr="00412409" w:rsidRDefault="003C50D4" w:rsidP="008F6043">
      <w:pPr>
        <w:pStyle w:val="37"/>
        <w:ind w:left="567" w:right="849"/>
        <w:jc w:val="center"/>
      </w:pPr>
      <w:bookmarkStart w:id="12" w:name="_Toc8117674"/>
      <w:r w:rsidRPr="00412409">
        <w:t>2.1.2.</w:t>
      </w:r>
      <w:r w:rsidR="008D5DBB">
        <w:t xml:space="preserve"> З</w:t>
      </w:r>
      <w:r w:rsidRPr="00412409">
        <w:t>адания для оценки</w:t>
      </w:r>
      <w:r w:rsidR="00883EC5">
        <w:t xml:space="preserve"> </w:t>
      </w:r>
      <w:r w:rsidRPr="00412409">
        <w:t>освоения умений и усвоения знаний</w:t>
      </w:r>
      <w:bookmarkEnd w:id="12"/>
    </w:p>
    <w:p w:rsidR="008F6043" w:rsidRDefault="008F6043">
      <w:pPr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</w:p>
    <w:p w:rsidR="00195DB7" w:rsidRPr="002E3761" w:rsidRDefault="00195DB7">
      <w:pPr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 w:rsidRPr="002E3761"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Перечень практических работ:</w:t>
      </w:r>
    </w:p>
    <w:tbl>
      <w:tblPr>
        <w:tblStyle w:val="af6"/>
        <w:tblW w:w="0" w:type="auto"/>
        <w:tblLook w:val="04A0"/>
      </w:tblPr>
      <w:tblGrid>
        <w:gridCol w:w="1316"/>
        <w:gridCol w:w="8538"/>
      </w:tblGrid>
      <w:tr w:rsidR="00001D31" w:rsidRPr="001F1704" w:rsidTr="008331B1">
        <w:trPr>
          <w:trHeight w:val="20"/>
          <w:tblHeader/>
        </w:trPr>
        <w:tc>
          <w:tcPr>
            <w:tcW w:w="0" w:type="auto"/>
          </w:tcPr>
          <w:p w:rsidR="00001D31" w:rsidRPr="001F1704" w:rsidRDefault="00001D31" w:rsidP="008331B1">
            <w:pPr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№ работы</w:t>
            </w: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jc w:val="center"/>
              <w:rPr>
                <w:rFonts w:ascii="Times New Roman" w:hAnsi="Times New Roman"/>
                <w:b/>
                <w:sz w:val="26"/>
                <w:szCs w:val="26"/>
                <w:lang w:eastAsia="en-US"/>
              </w:rPr>
            </w:pPr>
            <w:r w:rsidRPr="001F1704">
              <w:rPr>
                <w:rFonts w:ascii="Times New Roman" w:hAnsi="Times New Roman"/>
                <w:b/>
                <w:sz w:val="26"/>
                <w:szCs w:val="26"/>
                <w:lang w:eastAsia="en-US"/>
              </w:rPr>
              <w:t>Наименование практических работ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 xml:space="preserve">Работа с информационными ресурсами. </w:t>
            </w:r>
            <w:r w:rsidRPr="001F1704">
              <w:rPr>
                <w:i/>
                <w:sz w:val="26"/>
                <w:szCs w:val="26"/>
              </w:rPr>
              <w:t>У</w:t>
            </w:r>
            <w:r w:rsidRPr="001F1704">
              <w:rPr>
                <w:bCs/>
                <w:i/>
                <w:sz w:val="26"/>
                <w:szCs w:val="26"/>
              </w:rPr>
              <w:t>частие в дистанционной олимпиаде по информатике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Работа  в справочно-правовых системах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Кодирование и измерение информации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 xml:space="preserve">Технология создания проектов в </w:t>
            </w:r>
            <w:r w:rsidR="00526D6C">
              <w:rPr>
                <w:sz w:val="26"/>
                <w:szCs w:val="26"/>
              </w:rPr>
              <w:t>C#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 xml:space="preserve">Программирование линейных алгоритмов  в </w:t>
            </w:r>
            <w:r w:rsidR="00526D6C">
              <w:rPr>
                <w:sz w:val="26"/>
                <w:szCs w:val="26"/>
              </w:rPr>
              <w:t>C#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 xml:space="preserve">Программирование разветвляющихся алгоритмов  в </w:t>
            </w:r>
            <w:r w:rsidR="00526D6C">
              <w:rPr>
                <w:sz w:val="26"/>
                <w:szCs w:val="26"/>
              </w:rPr>
              <w:t>C#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 xml:space="preserve">Программирование циклических алгоритмов  в </w:t>
            </w:r>
            <w:r w:rsidR="00526D6C">
              <w:rPr>
                <w:sz w:val="26"/>
                <w:szCs w:val="26"/>
              </w:rPr>
              <w:t>C#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Архивирование данных и работа в АСУ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bCs/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Работа в локальной сети и защита информации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Работа в текстовом процессоре Word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Создание списков, формул, таблиц в Word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Работа с графическими объектами в Word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Форматирование комплексного документа в Word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Создание гипертекстового документа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Создание мультимедийных объектов в PowerPoint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Настройка презентации в PowerPoint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Обработка графических объектов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Аудио- и видеомонтаж с использованием специализированного ПО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Работа в электронных таблицах Excel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Выполнение расчетов с использованием адресации в Excel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Работа с мастером функций в Excel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Построение графиков и диаграмм в Excel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Создание базы данных в СУБД Access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Создание запросов и отчетов в СУБД Access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 xml:space="preserve">Создание сайта и его публикация 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  <w:vAlign w:val="center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Поиск и передача информации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Работа с основными службами Интернет</w:t>
            </w:r>
          </w:p>
        </w:tc>
      </w:tr>
      <w:tr w:rsidR="00001D31" w:rsidRPr="001F1704" w:rsidTr="008331B1">
        <w:trPr>
          <w:trHeight w:val="20"/>
        </w:trPr>
        <w:tc>
          <w:tcPr>
            <w:tcW w:w="0" w:type="auto"/>
          </w:tcPr>
          <w:p w:rsidR="00001D31" w:rsidRPr="001F1704" w:rsidRDefault="00001D31" w:rsidP="00106B05">
            <w:pPr>
              <w:pStyle w:val="ae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6"/>
                <w:szCs w:val="26"/>
                <w:lang w:eastAsia="en-US"/>
              </w:rPr>
            </w:pPr>
          </w:p>
        </w:tc>
        <w:tc>
          <w:tcPr>
            <w:tcW w:w="0" w:type="auto"/>
          </w:tcPr>
          <w:p w:rsidR="00001D31" w:rsidRPr="001F1704" w:rsidRDefault="00001D31" w:rsidP="008331B1">
            <w:pPr>
              <w:pStyle w:val="22"/>
              <w:tabs>
                <w:tab w:val="left" w:pos="1701"/>
                <w:tab w:val="left" w:pos="1985"/>
              </w:tabs>
              <w:rPr>
                <w:sz w:val="26"/>
                <w:szCs w:val="26"/>
              </w:rPr>
            </w:pPr>
            <w:r w:rsidRPr="001F1704">
              <w:rPr>
                <w:sz w:val="26"/>
                <w:szCs w:val="26"/>
              </w:rPr>
              <w:t>Тестирование в сети образовательного учреждения</w:t>
            </w:r>
          </w:p>
        </w:tc>
      </w:tr>
    </w:tbl>
    <w:p w:rsidR="008F6043" w:rsidRDefault="008F6043" w:rsidP="001F17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001D31" w:rsidRPr="00C02B6F" w:rsidRDefault="00FC0F36" w:rsidP="001F17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sz w:val="26"/>
          <w:szCs w:val="26"/>
        </w:rPr>
      </w:pPr>
      <w:r w:rsidRPr="00C02B6F">
        <w:rPr>
          <w:rFonts w:ascii="Times New Roman" w:hAnsi="Times New Roman" w:cs="Times New Roman"/>
          <w:sz w:val="26"/>
          <w:szCs w:val="26"/>
        </w:rPr>
        <w:t xml:space="preserve">Содержание практических работ содержится в «Методических </w:t>
      </w:r>
      <w:r w:rsidR="00723147" w:rsidRPr="00C02B6F">
        <w:rPr>
          <w:rFonts w:ascii="Times New Roman" w:hAnsi="Times New Roman" w:cs="Times New Roman"/>
          <w:sz w:val="26"/>
          <w:szCs w:val="26"/>
        </w:rPr>
        <w:t xml:space="preserve">рекомендациях  по выполнению </w:t>
      </w:r>
      <w:r w:rsidRPr="00C02B6F">
        <w:rPr>
          <w:rFonts w:ascii="Times New Roman" w:hAnsi="Times New Roman" w:cs="Times New Roman"/>
          <w:sz w:val="26"/>
          <w:szCs w:val="26"/>
        </w:rPr>
        <w:t xml:space="preserve">практических работ по </w:t>
      </w:r>
      <w:r w:rsidR="00001D31" w:rsidRPr="00C02B6F">
        <w:rPr>
          <w:rFonts w:ascii="Times New Roman" w:hAnsi="Times New Roman"/>
          <w:sz w:val="26"/>
          <w:szCs w:val="26"/>
        </w:rPr>
        <w:t xml:space="preserve">общеобразовательной учебной дисциплине  «Информатика» для всех специальностей технического профиля. </w:t>
      </w:r>
    </w:p>
    <w:p w:rsidR="002E3761" w:rsidRPr="009E2C22" w:rsidRDefault="002E3761" w:rsidP="00C02B6F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p w:rsidR="002E3761" w:rsidRPr="002421E5" w:rsidRDefault="00081767" w:rsidP="00081767">
      <w:pPr>
        <w:pStyle w:val="2b"/>
        <w:rPr>
          <w:sz w:val="26"/>
          <w:szCs w:val="26"/>
        </w:rPr>
      </w:pPr>
      <w:bookmarkStart w:id="13" w:name="_Toc8117675"/>
      <w:r w:rsidRPr="002421E5">
        <w:rPr>
          <w:sz w:val="26"/>
          <w:szCs w:val="26"/>
        </w:rPr>
        <w:t>2.2 Задания для промежуточной аттестации</w:t>
      </w:r>
      <w:bookmarkEnd w:id="13"/>
    </w:p>
    <w:p w:rsidR="00E430E2" w:rsidRPr="002421E5" w:rsidRDefault="00E430E2" w:rsidP="008F6043">
      <w:pPr>
        <w:pStyle w:val="37"/>
        <w:jc w:val="center"/>
        <w:rPr>
          <w:sz w:val="26"/>
          <w:szCs w:val="26"/>
        </w:rPr>
      </w:pPr>
      <w:bookmarkStart w:id="14" w:name="_Toc8117676"/>
      <w:r w:rsidRPr="002421E5">
        <w:rPr>
          <w:sz w:val="26"/>
          <w:szCs w:val="26"/>
        </w:rPr>
        <w:t>2.2.1 Пакет экзаменующихся</w:t>
      </w:r>
      <w:bookmarkEnd w:id="14"/>
    </w:p>
    <w:p w:rsidR="008F6043" w:rsidRDefault="008F6043" w:rsidP="002221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E430E2" w:rsidRPr="002421E5" w:rsidRDefault="002421E5" w:rsidP="002221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2421E5">
        <w:rPr>
          <w:rFonts w:ascii="Times New Roman" w:hAnsi="Times New Roman" w:cs="Times New Roman"/>
          <w:b/>
          <w:i/>
          <w:sz w:val="26"/>
          <w:szCs w:val="26"/>
        </w:rPr>
        <w:t>ПЕРЕЧЕНЬ ТЕОРЕТИЧЕСКИХ ВОПРОСОВ ДЛЯ ЭКЗАМЕНУЮЩИХСЯ</w:t>
      </w:r>
    </w:p>
    <w:p w:rsidR="00E430E2" w:rsidRPr="00222158" w:rsidRDefault="00FB7B4E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Информатика как наука</w:t>
      </w:r>
    </w:p>
    <w:p w:rsidR="00E430E2" w:rsidRPr="00222158" w:rsidRDefault="00FB7B4E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Этапы развития информационного общества</w:t>
      </w:r>
    </w:p>
    <w:p w:rsidR="00E430E2" w:rsidRPr="00222158" w:rsidRDefault="00FB7B4E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Информационные ресурсы общества</w:t>
      </w:r>
    </w:p>
    <w:p w:rsidR="00FB7B4E" w:rsidRPr="00222158" w:rsidRDefault="00FB7B4E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Подходы к понятию информации и измерению информации</w:t>
      </w:r>
    </w:p>
    <w:p w:rsidR="00FB7B4E" w:rsidRPr="00222158" w:rsidRDefault="00FB7B4E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Программный принцип работы компьютера</w:t>
      </w:r>
    </w:p>
    <w:p w:rsidR="00FB7B4E" w:rsidRPr="00222158" w:rsidRDefault="00FB7B4E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Этапы решения задач на ЭВМ. Алгоритмы</w:t>
      </w:r>
    </w:p>
    <w:p w:rsidR="00FB7B4E" w:rsidRPr="00222158" w:rsidRDefault="00FB7B4E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 xml:space="preserve">Среда программирования </w:t>
      </w:r>
      <w:r w:rsidRPr="00222158">
        <w:rPr>
          <w:sz w:val="26"/>
          <w:szCs w:val="26"/>
          <w:lang w:val="en-US"/>
        </w:rPr>
        <w:t>C#</w:t>
      </w:r>
    </w:p>
    <w:p w:rsidR="00FB7B4E" w:rsidRPr="00222158" w:rsidRDefault="00FB7B4E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 xml:space="preserve">Линейные алгоритмы на языке </w:t>
      </w:r>
      <w:r w:rsidRPr="00222158">
        <w:rPr>
          <w:sz w:val="26"/>
          <w:szCs w:val="26"/>
          <w:lang w:val="en-US"/>
        </w:rPr>
        <w:t>C</w:t>
      </w:r>
      <w:r w:rsidRPr="00222158">
        <w:rPr>
          <w:sz w:val="26"/>
          <w:szCs w:val="26"/>
        </w:rPr>
        <w:t>#</w:t>
      </w:r>
    </w:p>
    <w:p w:rsidR="00FB7B4E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 xml:space="preserve">Разветвляющиеся алгоритмы на языке </w:t>
      </w:r>
      <w:r w:rsidRPr="00222158">
        <w:rPr>
          <w:sz w:val="26"/>
          <w:szCs w:val="26"/>
          <w:lang w:val="en-US"/>
        </w:rPr>
        <w:t>C</w:t>
      </w:r>
      <w:r w:rsidRPr="00222158">
        <w:rPr>
          <w:sz w:val="26"/>
          <w:szCs w:val="26"/>
        </w:rPr>
        <w:t>#</w:t>
      </w:r>
    </w:p>
    <w:p w:rsidR="00222158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Циклические алгоритмы</w:t>
      </w:r>
    </w:p>
    <w:p w:rsidR="00222158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Основные информационные процессы и их реализация с помощью компьютеров</w:t>
      </w:r>
    </w:p>
    <w:p w:rsidR="00222158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 xml:space="preserve">Текстовый процессор </w:t>
      </w:r>
      <w:r w:rsidRPr="00222158">
        <w:rPr>
          <w:sz w:val="26"/>
          <w:szCs w:val="26"/>
          <w:lang w:val="en-US"/>
        </w:rPr>
        <w:t>MS Word</w:t>
      </w:r>
    </w:p>
    <w:p w:rsidR="00222158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Архитектура компьютеров</w:t>
      </w:r>
    </w:p>
    <w:p w:rsidR="00222158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Программное обеспечение компьютеров</w:t>
      </w:r>
    </w:p>
    <w:p w:rsidR="00222158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Операционная система</w:t>
      </w:r>
    </w:p>
    <w:p w:rsidR="00222158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Компьютерные сети</w:t>
      </w:r>
    </w:p>
    <w:p w:rsidR="00222158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Безопасность, гигиена, эргономика, ресурсосбережение</w:t>
      </w:r>
    </w:p>
    <w:p w:rsidR="00222158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Программные среды компьютерной графики, презентации и мультимедийные среды</w:t>
      </w:r>
    </w:p>
    <w:p w:rsidR="00222158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Динамические (электронные) таблицы</w:t>
      </w:r>
    </w:p>
    <w:p w:rsidR="00222158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bCs/>
          <w:sz w:val="26"/>
          <w:szCs w:val="26"/>
        </w:rPr>
        <w:t>Организация баз данных</w:t>
      </w:r>
    </w:p>
    <w:p w:rsidR="00222158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bCs/>
          <w:sz w:val="26"/>
          <w:szCs w:val="26"/>
        </w:rPr>
        <w:t>Технические и программные средства телекоммуникационных технологий</w:t>
      </w:r>
    </w:p>
    <w:p w:rsidR="00222158" w:rsidRPr="00222158" w:rsidRDefault="00222158" w:rsidP="00106B05">
      <w:pPr>
        <w:pStyle w:val="ae"/>
        <w:numPr>
          <w:ilvl w:val="0"/>
          <w:numId w:val="24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6"/>
          <w:szCs w:val="26"/>
        </w:rPr>
      </w:pPr>
      <w:r w:rsidRPr="00222158">
        <w:rPr>
          <w:sz w:val="26"/>
          <w:szCs w:val="26"/>
        </w:rPr>
        <w:t>Сетевые информационные системы</w:t>
      </w:r>
    </w:p>
    <w:p w:rsidR="00222158" w:rsidRDefault="00222158" w:rsidP="002221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E430E2" w:rsidRPr="002421E5" w:rsidRDefault="00E430E2" w:rsidP="002221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2421E5">
        <w:rPr>
          <w:rFonts w:ascii="Times New Roman" w:hAnsi="Times New Roman" w:cs="Times New Roman"/>
          <w:b/>
          <w:i/>
          <w:sz w:val="26"/>
          <w:szCs w:val="26"/>
        </w:rPr>
        <w:lastRenderedPageBreak/>
        <w:t>Теоретические знания на экзамене проверяются тестированием</w:t>
      </w:r>
      <w:r w:rsidR="00E941DA" w:rsidRPr="002421E5">
        <w:rPr>
          <w:rFonts w:ascii="Times New Roman" w:hAnsi="Times New Roman" w:cs="Times New Roman"/>
          <w:b/>
          <w:i/>
          <w:sz w:val="26"/>
          <w:szCs w:val="26"/>
        </w:rPr>
        <w:t>.</w:t>
      </w:r>
    </w:p>
    <w:p w:rsidR="00222158" w:rsidRPr="00222158" w:rsidRDefault="00222158" w:rsidP="002221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E430E2" w:rsidRPr="002421E5" w:rsidRDefault="002421E5" w:rsidP="002421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rPr>
          <w:rFonts w:ascii="Times New Roman" w:hAnsi="Times New Roman" w:cs="Times New Roman"/>
          <w:b/>
          <w:i/>
          <w:sz w:val="26"/>
          <w:szCs w:val="26"/>
        </w:rPr>
      </w:pPr>
      <w:r w:rsidRPr="002421E5">
        <w:rPr>
          <w:rFonts w:ascii="Times New Roman" w:hAnsi="Times New Roman" w:cs="Times New Roman"/>
          <w:b/>
          <w:i/>
          <w:sz w:val="26"/>
          <w:szCs w:val="26"/>
        </w:rPr>
        <w:t>ПЕРЕЧЕНЬ ТЕСТОВЫХ ЗАДАНИЙ ДЛЯ ЭКЗАМЕНА</w:t>
      </w:r>
    </w:p>
    <w:p w:rsidR="006774CD" w:rsidRPr="00E941DA" w:rsidRDefault="006774CD" w:rsidP="006774CD">
      <w:pPr>
        <w:pStyle w:val="1"/>
        <w:rPr>
          <w:b/>
        </w:rPr>
      </w:pPr>
      <w:r w:rsidRPr="00E941DA">
        <w:rPr>
          <w:b/>
        </w:rPr>
        <w:t>Информационным называется общество, где…</w:t>
      </w:r>
    </w:p>
    <w:p w:rsidR="00106B05" w:rsidRPr="00B71444" w:rsidRDefault="00106B05" w:rsidP="00106B05">
      <w:pPr>
        <w:pStyle w:val="a1"/>
      </w:pPr>
      <w:r w:rsidRPr="00B71444">
        <w:t>большинство работающих занято производством, хранением, переработкой и реализацией информации, особенно ее высшей формы — знаний</w:t>
      </w:r>
    </w:p>
    <w:p w:rsidR="00106B05" w:rsidRPr="00B71444" w:rsidRDefault="00106B05" w:rsidP="00106B05">
      <w:pPr>
        <w:pStyle w:val="a1"/>
      </w:pPr>
      <w:r w:rsidRPr="00B71444">
        <w:t>персональные компьютеры широко используются во всех сферах деятельности</w:t>
      </w:r>
    </w:p>
    <w:p w:rsidR="00106B05" w:rsidRPr="00B71444" w:rsidRDefault="00106B05" w:rsidP="00106B05">
      <w:pPr>
        <w:pStyle w:val="a1"/>
      </w:pPr>
      <w:r w:rsidRPr="00B71444">
        <w:t>обработка информации производится с использованием ЭВМ.</w:t>
      </w:r>
    </w:p>
    <w:p w:rsidR="006774CD" w:rsidRPr="00E941DA" w:rsidRDefault="006774CD" w:rsidP="00106B05">
      <w:pPr>
        <w:pStyle w:val="1"/>
        <w:rPr>
          <w:b/>
        </w:rPr>
      </w:pPr>
      <w:r w:rsidRPr="00E941DA">
        <w:rPr>
          <w:b/>
        </w:rPr>
        <w:t>Информатизация общества — …</w:t>
      </w:r>
    </w:p>
    <w:p w:rsidR="00106B05" w:rsidRPr="00B71444" w:rsidRDefault="00106B05" w:rsidP="00DC3D9D">
      <w:pPr>
        <w:pStyle w:val="a1"/>
        <w:numPr>
          <w:ilvl w:val="0"/>
          <w:numId w:val="254"/>
        </w:numPr>
      </w:pPr>
      <w:r w:rsidRPr="00B71444">
        <w:t>процесс повсеместного распространения вычислительной техники</w:t>
      </w:r>
    </w:p>
    <w:p w:rsidR="00106B05" w:rsidRPr="00B71444" w:rsidRDefault="00106B05" w:rsidP="00DC3D9D">
      <w:pPr>
        <w:pStyle w:val="a1"/>
        <w:numPr>
          <w:ilvl w:val="0"/>
          <w:numId w:val="254"/>
        </w:numPr>
      </w:pPr>
      <w:r w:rsidRPr="00B71444">
        <w:t>организованный социально-экономический и научно-технический процесс создания оптимальных условий для удовлетворения информационных потребностей и реализации прав граждан, органов государственной власти, органов местного самоуправления, организаций на основе формирования и использования информационных ресурсов с помощью средств вычислительной техники</w:t>
      </w:r>
    </w:p>
    <w:p w:rsidR="00106B05" w:rsidRPr="00B71444" w:rsidRDefault="00106B05" w:rsidP="00DC3D9D">
      <w:pPr>
        <w:pStyle w:val="a1"/>
        <w:numPr>
          <w:ilvl w:val="0"/>
          <w:numId w:val="254"/>
        </w:numPr>
      </w:pPr>
      <w:r w:rsidRPr="00B71444">
        <w:t>процесс внедрения новых информационных технологий</w:t>
      </w:r>
    </w:p>
    <w:p w:rsidR="006774CD" w:rsidRPr="00E941DA" w:rsidRDefault="006774CD" w:rsidP="00C02818">
      <w:pPr>
        <w:pStyle w:val="1"/>
        <w:rPr>
          <w:b/>
        </w:rPr>
      </w:pPr>
      <w:r w:rsidRPr="00E941DA">
        <w:rPr>
          <w:b/>
        </w:rPr>
        <w:t>Информационные ресурсы общества — ….</w:t>
      </w:r>
    </w:p>
    <w:p w:rsidR="00C02818" w:rsidRPr="00B71444" w:rsidRDefault="00C02818" w:rsidP="00DC3D9D">
      <w:pPr>
        <w:pStyle w:val="a1"/>
        <w:numPr>
          <w:ilvl w:val="0"/>
          <w:numId w:val="255"/>
        </w:numPr>
      </w:pPr>
      <w:r w:rsidRPr="00B71444">
        <w:t>отдельные документы, отдельные массивы документов, документы и массивы документов в информационных системах (библиотеках, фондах, банках данных)</w:t>
      </w:r>
    </w:p>
    <w:p w:rsidR="00C02818" w:rsidRPr="00B71444" w:rsidRDefault="00C02818" w:rsidP="00DC3D9D">
      <w:pPr>
        <w:pStyle w:val="a1"/>
        <w:numPr>
          <w:ilvl w:val="0"/>
          <w:numId w:val="255"/>
        </w:numPr>
      </w:pPr>
      <w:r w:rsidRPr="00B71444">
        <w:t>первичные документы, которые используются предприятиями для осуществления своей деятельности</w:t>
      </w:r>
    </w:p>
    <w:p w:rsidR="00C02818" w:rsidRPr="00B71444" w:rsidRDefault="00C02818" w:rsidP="00DC3D9D">
      <w:pPr>
        <w:pStyle w:val="a1"/>
        <w:numPr>
          <w:ilvl w:val="0"/>
          <w:numId w:val="255"/>
        </w:numPr>
      </w:pPr>
      <w:r w:rsidRPr="00B71444">
        <w:t xml:space="preserve">отчетные документы, необходимые для принятия управленческих решений. </w:t>
      </w:r>
    </w:p>
    <w:p w:rsidR="006774CD" w:rsidRPr="00E941DA" w:rsidRDefault="006774CD" w:rsidP="001B2041">
      <w:pPr>
        <w:pStyle w:val="1"/>
        <w:rPr>
          <w:b/>
        </w:rPr>
      </w:pPr>
      <w:r w:rsidRPr="00E941DA">
        <w:rPr>
          <w:b/>
        </w:rPr>
        <w:t>Не является информационным процессом …</w:t>
      </w:r>
    </w:p>
    <w:p w:rsidR="00C02818" w:rsidRPr="00B71444" w:rsidRDefault="00C02818" w:rsidP="00DC3D9D">
      <w:pPr>
        <w:pStyle w:val="a1"/>
        <w:numPr>
          <w:ilvl w:val="0"/>
          <w:numId w:val="256"/>
        </w:numPr>
      </w:pPr>
      <w:r w:rsidRPr="00B71444">
        <w:t>перепись населения;</w:t>
      </w:r>
    </w:p>
    <w:p w:rsidR="00C02818" w:rsidRPr="00B71444" w:rsidRDefault="00C02818" w:rsidP="00DC3D9D">
      <w:pPr>
        <w:pStyle w:val="a1"/>
        <w:numPr>
          <w:ilvl w:val="0"/>
          <w:numId w:val="256"/>
        </w:numPr>
      </w:pPr>
      <w:r w:rsidRPr="00B71444">
        <w:t xml:space="preserve">обработка информации; </w:t>
      </w:r>
    </w:p>
    <w:p w:rsidR="00C02818" w:rsidRPr="00B71444" w:rsidRDefault="00C02818" w:rsidP="00DC3D9D">
      <w:pPr>
        <w:pStyle w:val="a1"/>
        <w:numPr>
          <w:ilvl w:val="0"/>
          <w:numId w:val="256"/>
        </w:numPr>
      </w:pPr>
      <w:r w:rsidRPr="00B71444">
        <w:t xml:space="preserve">пересказ текста; </w:t>
      </w:r>
    </w:p>
    <w:p w:rsidR="00C02818" w:rsidRPr="00B71444" w:rsidRDefault="00C02818" w:rsidP="00DC3D9D">
      <w:pPr>
        <w:pStyle w:val="a1"/>
        <w:numPr>
          <w:ilvl w:val="0"/>
          <w:numId w:val="256"/>
        </w:numPr>
      </w:pPr>
      <w:r w:rsidRPr="00B71444">
        <w:t>модернизация компьютера;</w:t>
      </w:r>
    </w:p>
    <w:p w:rsidR="00C02818" w:rsidRPr="00B71444" w:rsidRDefault="00C02818" w:rsidP="00DC3D9D">
      <w:pPr>
        <w:pStyle w:val="a1"/>
        <w:numPr>
          <w:ilvl w:val="0"/>
          <w:numId w:val="256"/>
        </w:numPr>
      </w:pPr>
      <w:r w:rsidRPr="00B71444">
        <w:t>передача файла с компьютера на компьютер.</w:t>
      </w:r>
    </w:p>
    <w:p w:rsidR="006774CD" w:rsidRPr="00E941DA" w:rsidRDefault="006774CD" w:rsidP="001B2041">
      <w:pPr>
        <w:pStyle w:val="1"/>
        <w:rPr>
          <w:b/>
        </w:rPr>
      </w:pPr>
      <w:r w:rsidRPr="00E941DA">
        <w:rPr>
          <w:b/>
        </w:rPr>
        <w:t>Информация, соответствующая текущему моменту времени, …</w:t>
      </w:r>
    </w:p>
    <w:p w:rsidR="00C02818" w:rsidRPr="00B71444" w:rsidRDefault="00C02818" w:rsidP="00DC3D9D">
      <w:pPr>
        <w:pStyle w:val="a1"/>
        <w:numPr>
          <w:ilvl w:val="0"/>
          <w:numId w:val="257"/>
        </w:numPr>
      </w:pPr>
      <w:r w:rsidRPr="00B71444">
        <w:t>актуальная;</w:t>
      </w:r>
    </w:p>
    <w:p w:rsidR="00C02818" w:rsidRPr="00B71444" w:rsidRDefault="00C02818" w:rsidP="00DC3D9D">
      <w:pPr>
        <w:pStyle w:val="a1"/>
        <w:numPr>
          <w:ilvl w:val="0"/>
          <w:numId w:val="257"/>
        </w:numPr>
      </w:pPr>
      <w:r w:rsidRPr="00B71444">
        <w:t>адекватная;</w:t>
      </w:r>
    </w:p>
    <w:p w:rsidR="00C02818" w:rsidRPr="00B71444" w:rsidRDefault="00C02818" w:rsidP="00DC3D9D">
      <w:pPr>
        <w:pStyle w:val="a1"/>
        <w:numPr>
          <w:ilvl w:val="0"/>
          <w:numId w:val="257"/>
        </w:numPr>
      </w:pPr>
      <w:r w:rsidRPr="00B71444">
        <w:t>достоверная;</w:t>
      </w:r>
    </w:p>
    <w:p w:rsidR="00C02818" w:rsidRPr="00B71444" w:rsidRDefault="00C02818" w:rsidP="00DC3D9D">
      <w:pPr>
        <w:pStyle w:val="a1"/>
        <w:numPr>
          <w:ilvl w:val="0"/>
          <w:numId w:val="257"/>
        </w:numPr>
      </w:pPr>
      <w:r w:rsidRPr="00B71444">
        <w:t>полная.</w:t>
      </w:r>
    </w:p>
    <w:p w:rsidR="006774CD" w:rsidRPr="00E941DA" w:rsidRDefault="006774CD" w:rsidP="001B2041">
      <w:pPr>
        <w:pStyle w:val="1"/>
        <w:rPr>
          <w:b/>
        </w:rPr>
      </w:pPr>
      <w:r w:rsidRPr="00E941DA">
        <w:rPr>
          <w:b/>
        </w:rPr>
        <w:t>Какой объём информации содержится в сообщении Английский язык?</w:t>
      </w:r>
    </w:p>
    <w:p w:rsidR="00C02818" w:rsidRPr="00B71444" w:rsidRDefault="00C02818" w:rsidP="00DC3D9D">
      <w:pPr>
        <w:pStyle w:val="a1"/>
        <w:numPr>
          <w:ilvl w:val="0"/>
          <w:numId w:val="258"/>
        </w:numPr>
      </w:pPr>
      <w:r w:rsidRPr="00B71444">
        <w:t xml:space="preserve">12 байт,  </w:t>
      </w:r>
    </w:p>
    <w:p w:rsidR="00C02818" w:rsidRPr="00B71444" w:rsidRDefault="00C02818" w:rsidP="00DC3D9D">
      <w:pPr>
        <w:pStyle w:val="a1"/>
        <w:numPr>
          <w:ilvl w:val="0"/>
          <w:numId w:val="258"/>
        </w:numPr>
      </w:pPr>
      <w:r w:rsidRPr="00B71444">
        <w:t>10 байт,</w:t>
      </w:r>
    </w:p>
    <w:p w:rsidR="00C02818" w:rsidRPr="00B71444" w:rsidRDefault="00C02818" w:rsidP="00DC3D9D">
      <w:pPr>
        <w:pStyle w:val="a1"/>
        <w:numPr>
          <w:ilvl w:val="0"/>
          <w:numId w:val="258"/>
        </w:numPr>
      </w:pPr>
      <w:r w:rsidRPr="00B71444">
        <w:t xml:space="preserve">120 байт, </w:t>
      </w:r>
    </w:p>
    <w:p w:rsidR="00C02818" w:rsidRPr="00B71444" w:rsidRDefault="00C02818" w:rsidP="00DC3D9D">
      <w:pPr>
        <w:pStyle w:val="a1"/>
        <w:numPr>
          <w:ilvl w:val="0"/>
          <w:numId w:val="258"/>
        </w:numPr>
      </w:pPr>
      <w:r w:rsidRPr="00B71444">
        <w:t>120 бит.</w:t>
      </w:r>
    </w:p>
    <w:p w:rsidR="006774CD" w:rsidRPr="00E941DA" w:rsidRDefault="006774CD" w:rsidP="00F42F80">
      <w:pPr>
        <w:pStyle w:val="1"/>
        <w:rPr>
          <w:b/>
        </w:rPr>
      </w:pPr>
      <w:r w:rsidRPr="00E941DA">
        <w:rPr>
          <w:b/>
        </w:rPr>
        <w:t>Вы бросаете игральный кубик с шестью гранями. Какое количество информации содержит сообщение о том, что выпало четное число?</w:t>
      </w:r>
    </w:p>
    <w:p w:rsidR="001B2041" w:rsidRPr="00B71444" w:rsidRDefault="001B2041" w:rsidP="00DC3D9D">
      <w:pPr>
        <w:pStyle w:val="a1"/>
        <w:numPr>
          <w:ilvl w:val="0"/>
          <w:numId w:val="259"/>
        </w:numPr>
      </w:pPr>
      <w:r w:rsidRPr="00B71444">
        <w:t>1 бит;</w:t>
      </w:r>
    </w:p>
    <w:p w:rsidR="001B2041" w:rsidRPr="00B71444" w:rsidRDefault="001B2041" w:rsidP="00DC3D9D">
      <w:pPr>
        <w:pStyle w:val="a1"/>
        <w:numPr>
          <w:ilvl w:val="0"/>
          <w:numId w:val="259"/>
        </w:numPr>
      </w:pPr>
      <w:r w:rsidRPr="00B71444">
        <w:t>1 байт;</w:t>
      </w:r>
    </w:p>
    <w:p w:rsidR="001B2041" w:rsidRPr="00B71444" w:rsidRDefault="001B2041" w:rsidP="00DC3D9D">
      <w:pPr>
        <w:pStyle w:val="a1"/>
        <w:numPr>
          <w:ilvl w:val="0"/>
          <w:numId w:val="259"/>
        </w:numPr>
      </w:pPr>
      <w:r w:rsidRPr="00B71444">
        <w:t>2 бита;</w:t>
      </w:r>
    </w:p>
    <w:p w:rsidR="001B2041" w:rsidRPr="00B71444" w:rsidRDefault="001B2041" w:rsidP="00DC3D9D">
      <w:pPr>
        <w:pStyle w:val="a1"/>
        <w:numPr>
          <w:ilvl w:val="0"/>
          <w:numId w:val="259"/>
        </w:numPr>
      </w:pPr>
      <w:r w:rsidRPr="00B71444">
        <w:lastRenderedPageBreak/>
        <w:t>3 бита;</w:t>
      </w:r>
    </w:p>
    <w:p w:rsidR="001B2041" w:rsidRPr="00E941DA" w:rsidRDefault="001B2041" w:rsidP="00F14FFB">
      <w:pPr>
        <w:pStyle w:val="1"/>
        <w:rPr>
          <w:b/>
        </w:rPr>
      </w:pPr>
      <w:r w:rsidRPr="00E941DA">
        <w:rPr>
          <w:b/>
        </w:rPr>
        <w:t>Модем, передающий информацию со скоростью 28 800 бит/с, за 1 секунду передает:</w:t>
      </w:r>
    </w:p>
    <w:p w:rsidR="001B2041" w:rsidRPr="00B71444" w:rsidRDefault="001B2041" w:rsidP="00DC3D9D">
      <w:pPr>
        <w:pStyle w:val="a1"/>
        <w:numPr>
          <w:ilvl w:val="0"/>
          <w:numId w:val="260"/>
        </w:numPr>
      </w:pPr>
      <w:r w:rsidRPr="00B71444">
        <w:t>Две страницы текста (3600 байт);</w:t>
      </w:r>
    </w:p>
    <w:p w:rsidR="001B2041" w:rsidRPr="00B71444" w:rsidRDefault="001B2041" w:rsidP="00DC3D9D">
      <w:pPr>
        <w:pStyle w:val="a1"/>
        <w:numPr>
          <w:ilvl w:val="0"/>
          <w:numId w:val="260"/>
        </w:numPr>
      </w:pPr>
      <w:r w:rsidRPr="00B71444">
        <w:t>Рисунок ( 36 Кбайт);</w:t>
      </w:r>
    </w:p>
    <w:p w:rsidR="001B2041" w:rsidRPr="00B71444" w:rsidRDefault="001B2041" w:rsidP="00DC3D9D">
      <w:pPr>
        <w:pStyle w:val="a1"/>
        <w:numPr>
          <w:ilvl w:val="0"/>
          <w:numId w:val="260"/>
        </w:numPr>
      </w:pPr>
      <w:r w:rsidRPr="00B71444">
        <w:t>Аудиофайл (360 Кбайт);</w:t>
      </w:r>
    </w:p>
    <w:p w:rsidR="001B2041" w:rsidRPr="00B71444" w:rsidRDefault="001B2041" w:rsidP="00DC3D9D">
      <w:pPr>
        <w:pStyle w:val="a1"/>
        <w:numPr>
          <w:ilvl w:val="0"/>
          <w:numId w:val="260"/>
        </w:numPr>
      </w:pPr>
      <w:r w:rsidRPr="00B71444">
        <w:t>Видеофайл (3,6 Мбайт).</w:t>
      </w:r>
    </w:p>
    <w:p w:rsidR="006774CD" w:rsidRPr="00E941DA" w:rsidRDefault="006774CD" w:rsidP="00F14FFB">
      <w:pPr>
        <w:pStyle w:val="1"/>
        <w:rPr>
          <w:b/>
        </w:rPr>
      </w:pPr>
      <w:r w:rsidRPr="00E941DA">
        <w:rPr>
          <w:b/>
        </w:rPr>
        <w:t>Какая система счисления не является позиционной?</w:t>
      </w:r>
    </w:p>
    <w:p w:rsidR="00C02818" w:rsidRPr="00B71444" w:rsidRDefault="00F14FFB" w:rsidP="00DC3D9D">
      <w:pPr>
        <w:pStyle w:val="a1"/>
        <w:numPr>
          <w:ilvl w:val="0"/>
          <w:numId w:val="261"/>
        </w:numPr>
      </w:pPr>
      <w:r w:rsidRPr="00B71444">
        <w:t>д</w:t>
      </w:r>
      <w:r w:rsidR="00C02818" w:rsidRPr="00B71444">
        <w:t>воичная;</w:t>
      </w:r>
    </w:p>
    <w:p w:rsidR="00C02818" w:rsidRPr="00B71444" w:rsidRDefault="00F14FFB" w:rsidP="00DC3D9D">
      <w:pPr>
        <w:pStyle w:val="a1"/>
        <w:numPr>
          <w:ilvl w:val="0"/>
          <w:numId w:val="261"/>
        </w:numPr>
      </w:pPr>
      <w:r w:rsidRPr="00B71444">
        <w:t>д</w:t>
      </w:r>
      <w:r w:rsidR="00C02818" w:rsidRPr="00B71444">
        <w:t>есятичная;</w:t>
      </w:r>
    </w:p>
    <w:p w:rsidR="00C02818" w:rsidRPr="00B71444" w:rsidRDefault="00F14FFB" w:rsidP="00DC3D9D">
      <w:pPr>
        <w:pStyle w:val="a1"/>
        <w:numPr>
          <w:ilvl w:val="0"/>
          <w:numId w:val="261"/>
        </w:numPr>
      </w:pPr>
      <w:r w:rsidRPr="00B71444">
        <w:t>ш</w:t>
      </w:r>
      <w:r w:rsidR="00C02818" w:rsidRPr="00B71444">
        <w:t>естнадцатеричная;</w:t>
      </w:r>
    </w:p>
    <w:p w:rsidR="00C02818" w:rsidRPr="00B71444" w:rsidRDefault="00F14FFB" w:rsidP="00DC3D9D">
      <w:pPr>
        <w:pStyle w:val="a1"/>
        <w:numPr>
          <w:ilvl w:val="0"/>
          <w:numId w:val="261"/>
        </w:numPr>
      </w:pPr>
      <w:r w:rsidRPr="00B71444">
        <w:t>р</w:t>
      </w:r>
      <w:r w:rsidR="00C02818" w:rsidRPr="00B71444">
        <w:t>имская.</w:t>
      </w:r>
    </w:p>
    <w:p w:rsidR="006774CD" w:rsidRPr="00E941DA" w:rsidRDefault="006774CD" w:rsidP="00B6099F">
      <w:pPr>
        <w:pStyle w:val="1"/>
        <w:rPr>
          <w:b/>
        </w:rPr>
      </w:pPr>
      <w:r w:rsidRPr="00E941DA">
        <w:rPr>
          <w:b/>
        </w:rPr>
        <w:t>Представление десятичного числа 5 в двоичной системе счисления - ...</w:t>
      </w:r>
    </w:p>
    <w:p w:rsidR="00C02818" w:rsidRPr="00B71444" w:rsidRDefault="00C02818" w:rsidP="00DC3D9D">
      <w:pPr>
        <w:pStyle w:val="a1"/>
        <w:numPr>
          <w:ilvl w:val="0"/>
          <w:numId w:val="262"/>
        </w:numPr>
      </w:pPr>
      <w:r w:rsidRPr="00B71444">
        <w:t xml:space="preserve">101 </w:t>
      </w:r>
    </w:p>
    <w:p w:rsidR="00C02818" w:rsidRPr="00B71444" w:rsidRDefault="00C02818" w:rsidP="00DC3D9D">
      <w:pPr>
        <w:pStyle w:val="a1"/>
        <w:numPr>
          <w:ilvl w:val="0"/>
          <w:numId w:val="262"/>
        </w:numPr>
      </w:pPr>
      <w:r w:rsidRPr="00B71444">
        <w:t>10</w:t>
      </w:r>
    </w:p>
    <w:p w:rsidR="00C02818" w:rsidRPr="00B71444" w:rsidRDefault="00C02818" w:rsidP="00DC3D9D">
      <w:pPr>
        <w:pStyle w:val="a1"/>
        <w:numPr>
          <w:ilvl w:val="0"/>
          <w:numId w:val="262"/>
        </w:numPr>
      </w:pPr>
      <w:r w:rsidRPr="00B71444">
        <w:t>111</w:t>
      </w:r>
    </w:p>
    <w:p w:rsidR="00C02818" w:rsidRPr="00B71444" w:rsidRDefault="00C02818" w:rsidP="00DC3D9D">
      <w:pPr>
        <w:pStyle w:val="a1"/>
        <w:numPr>
          <w:ilvl w:val="0"/>
          <w:numId w:val="262"/>
        </w:numPr>
      </w:pPr>
      <w:r w:rsidRPr="00B71444">
        <w:t xml:space="preserve">110 </w:t>
      </w:r>
    </w:p>
    <w:p w:rsidR="006774CD" w:rsidRPr="00E941DA" w:rsidRDefault="006774CD" w:rsidP="00B6099F">
      <w:pPr>
        <w:pStyle w:val="1"/>
        <w:rPr>
          <w:b/>
        </w:rPr>
      </w:pPr>
      <w:r w:rsidRPr="00E941DA">
        <w:rPr>
          <w:b/>
        </w:rPr>
        <w:t>Сколько бит в 3 байтах:</w:t>
      </w:r>
    </w:p>
    <w:p w:rsidR="00C02818" w:rsidRPr="00B71444" w:rsidRDefault="00C02818" w:rsidP="00DC3D9D">
      <w:pPr>
        <w:pStyle w:val="a1"/>
        <w:numPr>
          <w:ilvl w:val="0"/>
          <w:numId w:val="263"/>
        </w:numPr>
      </w:pPr>
      <w:r w:rsidRPr="00B71444">
        <w:t>21 бит</w:t>
      </w:r>
    </w:p>
    <w:p w:rsidR="00C02818" w:rsidRPr="00B71444" w:rsidRDefault="00C02818" w:rsidP="00DC3D9D">
      <w:pPr>
        <w:pStyle w:val="a1"/>
        <w:numPr>
          <w:ilvl w:val="0"/>
          <w:numId w:val="263"/>
        </w:numPr>
      </w:pPr>
      <w:r w:rsidRPr="00B71444">
        <w:t>24 бит</w:t>
      </w:r>
    </w:p>
    <w:p w:rsidR="00C02818" w:rsidRPr="00B71444" w:rsidRDefault="00C02818" w:rsidP="00DC3D9D">
      <w:pPr>
        <w:pStyle w:val="a1"/>
        <w:numPr>
          <w:ilvl w:val="0"/>
          <w:numId w:val="263"/>
        </w:numPr>
      </w:pPr>
      <w:r w:rsidRPr="00B71444">
        <w:t>3072 бит</w:t>
      </w:r>
    </w:p>
    <w:p w:rsidR="00C02818" w:rsidRPr="00B71444" w:rsidRDefault="00C02818" w:rsidP="00DC3D9D">
      <w:pPr>
        <w:pStyle w:val="a1"/>
        <w:numPr>
          <w:ilvl w:val="0"/>
          <w:numId w:val="263"/>
        </w:numPr>
      </w:pPr>
      <w:r w:rsidRPr="00B71444">
        <w:t>8 бит.</w:t>
      </w:r>
    </w:p>
    <w:p w:rsidR="006774CD" w:rsidRPr="00E941DA" w:rsidRDefault="006774CD" w:rsidP="00B6099F">
      <w:pPr>
        <w:pStyle w:val="1"/>
        <w:rPr>
          <w:b/>
        </w:rPr>
      </w:pPr>
      <w:r w:rsidRPr="00E941DA">
        <w:rPr>
          <w:b/>
        </w:rPr>
        <w:t>Минимально необходимый набор аппаратных средств ПК состоит из:</w:t>
      </w:r>
    </w:p>
    <w:p w:rsidR="00C02818" w:rsidRPr="00B71444" w:rsidRDefault="00C02818" w:rsidP="00DC3D9D">
      <w:pPr>
        <w:pStyle w:val="a1"/>
        <w:numPr>
          <w:ilvl w:val="0"/>
          <w:numId w:val="264"/>
        </w:numPr>
      </w:pPr>
      <w:r w:rsidRPr="00B71444">
        <w:t>Винчестера, мыши, процессора;</w:t>
      </w:r>
    </w:p>
    <w:p w:rsidR="00C02818" w:rsidRPr="00B71444" w:rsidRDefault="00C02818" w:rsidP="00DC3D9D">
      <w:pPr>
        <w:pStyle w:val="a1"/>
        <w:numPr>
          <w:ilvl w:val="0"/>
          <w:numId w:val="264"/>
        </w:numPr>
      </w:pPr>
      <w:r w:rsidRPr="00B71444">
        <w:t>Монитора, системного блока, клавиатуры, мыши;</w:t>
      </w:r>
    </w:p>
    <w:p w:rsidR="00C02818" w:rsidRPr="00B71444" w:rsidRDefault="00C02818" w:rsidP="00DC3D9D">
      <w:pPr>
        <w:pStyle w:val="a1"/>
        <w:numPr>
          <w:ilvl w:val="0"/>
          <w:numId w:val="264"/>
        </w:numPr>
      </w:pPr>
      <w:r w:rsidRPr="00B71444">
        <w:t>Принтера, клавиатуры, дисководов, ОЗУ;</w:t>
      </w:r>
    </w:p>
    <w:p w:rsidR="00C02818" w:rsidRPr="00B71444" w:rsidRDefault="00C02818" w:rsidP="00DC3D9D">
      <w:pPr>
        <w:pStyle w:val="a1"/>
        <w:numPr>
          <w:ilvl w:val="0"/>
          <w:numId w:val="264"/>
        </w:numPr>
      </w:pPr>
      <w:r w:rsidRPr="00B71444">
        <w:t>Системного блока, дисководов, сканера.</w:t>
      </w:r>
    </w:p>
    <w:p w:rsidR="006774CD" w:rsidRPr="00E941DA" w:rsidRDefault="006774CD" w:rsidP="00B6099F">
      <w:pPr>
        <w:pStyle w:val="1"/>
        <w:rPr>
          <w:b/>
        </w:rPr>
      </w:pPr>
      <w:r w:rsidRPr="00E941DA">
        <w:rPr>
          <w:b/>
        </w:rPr>
        <w:t>При выключении к</w:t>
      </w:r>
      <w:r w:rsidR="00B6099F" w:rsidRPr="00E941DA">
        <w:rPr>
          <w:b/>
        </w:rPr>
        <w:t>омпьютера информация стирается …</w:t>
      </w:r>
    </w:p>
    <w:p w:rsidR="00C02818" w:rsidRPr="00B71444" w:rsidRDefault="00C02818" w:rsidP="00DC3D9D">
      <w:pPr>
        <w:pStyle w:val="a1"/>
        <w:numPr>
          <w:ilvl w:val="0"/>
          <w:numId w:val="265"/>
        </w:numPr>
      </w:pPr>
      <w:r w:rsidRPr="00B71444">
        <w:t>Из оперативной памяти;</w:t>
      </w:r>
    </w:p>
    <w:p w:rsidR="00C02818" w:rsidRPr="00B71444" w:rsidRDefault="00C02818" w:rsidP="00DC3D9D">
      <w:pPr>
        <w:pStyle w:val="a1"/>
        <w:numPr>
          <w:ilvl w:val="0"/>
          <w:numId w:val="265"/>
        </w:numPr>
      </w:pPr>
      <w:r w:rsidRPr="00B71444">
        <w:t>С жесткого диска;</w:t>
      </w:r>
    </w:p>
    <w:p w:rsidR="00C02818" w:rsidRPr="00B71444" w:rsidRDefault="00C02818" w:rsidP="00DC3D9D">
      <w:pPr>
        <w:pStyle w:val="a1"/>
        <w:numPr>
          <w:ilvl w:val="0"/>
          <w:numId w:val="265"/>
        </w:numPr>
      </w:pPr>
      <w:r w:rsidRPr="00B71444">
        <w:t>С CD-ROM;</w:t>
      </w:r>
    </w:p>
    <w:p w:rsidR="00C02818" w:rsidRPr="00B71444" w:rsidRDefault="00C02818" w:rsidP="00DC3D9D">
      <w:pPr>
        <w:pStyle w:val="a1"/>
        <w:numPr>
          <w:ilvl w:val="0"/>
          <w:numId w:val="265"/>
        </w:numPr>
      </w:pPr>
      <w:r w:rsidRPr="00B71444">
        <w:t>С гибкого диска.</w:t>
      </w:r>
    </w:p>
    <w:p w:rsidR="006774CD" w:rsidRPr="00E941DA" w:rsidRDefault="006774CD" w:rsidP="00B6099F">
      <w:pPr>
        <w:pStyle w:val="1"/>
        <w:rPr>
          <w:b/>
        </w:rPr>
      </w:pPr>
      <w:r w:rsidRPr="00E941DA">
        <w:rPr>
          <w:b/>
        </w:rPr>
        <w:t>Быстродействие компьютера зависит от:</w:t>
      </w:r>
    </w:p>
    <w:p w:rsidR="00C02818" w:rsidRPr="00B71444" w:rsidRDefault="00C02818" w:rsidP="00DC3D9D">
      <w:pPr>
        <w:pStyle w:val="a1"/>
        <w:numPr>
          <w:ilvl w:val="0"/>
          <w:numId w:val="266"/>
        </w:numPr>
      </w:pPr>
      <w:r w:rsidRPr="00B71444">
        <w:t>Размера монитора;</w:t>
      </w:r>
    </w:p>
    <w:p w:rsidR="00C02818" w:rsidRPr="00B71444" w:rsidRDefault="00C02818" w:rsidP="00DC3D9D">
      <w:pPr>
        <w:pStyle w:val="a1"/>
        <w:numPr>
          <w:ilvl w:val="0"/>
          <w:numId w:val="266"/>
        </w:numPr>
      </w:pPr>
      <w:r w:rsidRPr="00B71444">
        <w:t>Тактовой частоты процессора;</w:t>
      </w:r>
    </w:p>
    <w:p w:rsidR="00C02818" w:rsidRPr="00B71444" w:rsidRDefault="00C02818" w:rsidP="00DC3D9D">
      <w:pPr>
        <w:pStyle w:val="a1"/>
        <w:numPr>
          <w:ilvl w:val="0"/>
          <w:numId w:val="266"/>
        </w:numPr>
      </w:pPr>
      <w:r w:rsidRPr="00B71444">
        <w:t>Времени связи между ОЗУ и ПЗУ;</w:t>
      </w:r>
    </w:p>
    <w:p w:rsidR="00C02818" w:rsidRPr="00B71444" w:rsidRDefault="00C02818" w:rsidP="00DC3D9D">
      <w:pPr>
        <w:pStyle w:val="a1"/>
        <w:numPr>
          <w:ilvl w:val="0"/>
          <w:numId w:val="266"/>
        </w:numPr>
      </w:pPr>
      <w:r w:rsidRPr="00B71444">
        <w:t>Размера адресного пространства компьютера</w:t>
      </w:r>
    </w:p>
    <w:p w:rsidR="006774CD" w:rsidRPr="00E941DA" w:rsidRDefault="006774CD" w:rsidP="00B6099F">
      <w:pPr>
        <w:pStyle w:val="1"/>
        <w:rPr>
          <w:b/>
        </w:rPr>
      </w:pPr>
      <w:r w:rsidRPr="00E941DA">
        <w:rPr>
          <w:b/>
        </w:rPr>
        <w:t>Устройством ввода является:</w:t>
      </w:r>
    </w:p>
    <w:p w:rsidR="00C02818" w:rsidRPr="00B71444" w:rsidRDefault="00B6099F" w:rsidP="00DC3D9D">
      <w:pPr>
        <w:pStyle w:val="a1"/>
        <w:numPr>
          <w:ilvl w:val="0"/>
          <w:numId w:val="267"/>
        </w:numPr>
      </w:pPr>
      <w:r w:rsidRPr="00B71444">
        <w:t>Монитор;</w:t>
      </w:r>
    </w:p>
    <w:p w:rsidR="00B6099F" w:rsidRPr="00B71444" w:rsidRDefault="00B6099F" w:rsidP="00DC3D9D">
      <w:pPr>
        <w:pStyle w:val="a1"/>
        <w:numPr>
          <w:ilvl w:val="0"/>
          <w:numId w:val="267"/>
        </w:numPr>
      </w:pPr>
      <w:r w:rsidRPr="00B71444">
        <w:t>Мышь;</w:t>
      </w:r>
    </w:p>
    <w:p w:rsidR="00B6099F" w:rsidRPr="00B71444" w:rsidRDefault="00B6099F" w:rsidP="00DC3D9D">
      <w:pPr>
        <w:pStyle w:val="a1"/>
        <w:numPr>
          <w:ilvl w:val="0"/>
          <w:numId w:val="267"/>
        </w:numPr>
      </w:pPr>
      <w:r w:rsidRPr="00B71444">
        <w:t>Принтер;</w:t>
      </w:r>
    </w:p>
    <w:p w:rsidR="00B6099F" w:rsidRPr="00B71444" w:rsidRDefault="00B6099F" w:rsidP="00DC3D9D">
      <w:pPr>
        <w:pStyle w:val="a1"/>
        <w:numPr>
          <w:ilvl w:val="0"/>
          <w:numId w:val="267"/>
        </w:numPr>
      </w:pPr>
      <w:r w:rsidRPr="00B71444">
        <w:rPr>
          <w:lang w:val="en-US"/>
        </w:rPr>
        <w:t>Flash-</w:t>
      </w:r>
      <w:r w:rsidRPr="00B71444">
        <w:t>карта.</w:t>
      </w:r>
    </w:p>
    <w:p w:rsidR="00C02818" w:rsidRPr="00E941DA" w:rsidRDefault="006774CD" w:rsidP="00B6099F">
      <w:pPr>
        <w:pStyle w:val="1"/>
        <w:rPr>
          <w:b/>
        </w:rPr>
      </w:pPr>
      <w:r w:rsidRPr="00E941DA">
        <w:rPr>
          <w:b/>
        </w:rPr>
        <w:t xml:space="preserve">Расширение имени файла дается </w:t>
      </w:r>
      <w:r w:rsidR="00C02818" w:rsidRPr="00E941DA">
        <w:rPr>
          <w:b/>
        </w:rPr>
        <w:t xml:space="preserve">– </w:t>
      </w:r>
    </w:p>
    <w:p w:rsidR="00C02818" w:rsidRPr="00B71444" w:rsidRDefault="00C02818" w:rsidP="00DC3D9D">
      <w:pPr>
        <w:pStyle w:val="a1"/>
        <w:numPr>
          <w:ilvl w:val="0"/>
          <w:numId w:val="268"/>
        </w:numPr>
      </w:pPr>
      <w:r w:rsidRPr="00B71444">
        <w:t>Пользователем, создавшим файл;</w:t>
      </w:r>
    </w:p>
    <w:p w:rsidR="00C02818" w:rsidRPr="00B71444" w:rsidRDefault="00C02818" w:rsidP="00DC3D9D">
      <w:pPr>
        <w:pStyle w:val="a1"/>
        <w:numPr>
          <w:ilvl w:val="0"/>
          <w:numId w:val="268"/>
        </w:numPr>
      </w:pPr>
      <w:r w:rsidRPr="00B71444">
        <w:lastRenderedPageBreak/>
        <w:t>Программой, в которой создавался файл;</w:t>
      </w:r>
    </w:p>
    <w:p w:rsidR="00C02818" w:rsidRPr="00B71444" w:rsidRDefault="00C02818" w:rsidP="00DC3D9D">
      <w:pPr>
        <w:pStyle w:val="a1"/>
        <w:numPr>
          <w:ilvl w:val="0"/>
          <w:numId w:val="268"/>
        </w:numPr>
      </w:pPr>
      <w:r w:rsidRPr="00B71444">
        <w:t>Как правило, не дается;</w:t>
      </w:r>
    </w:p>
    <w:p w:rsidR="00C02818" w:rsidRPr="00B71444" w:rsidRDefault="00C02818" w:rsidP="00DC3D9D">
      <w:pPr>
        <w:pStyle w:val="a1"/>
        <w:numPr>
          <w:ilvl w:val="0"/>
          <w:numId w:val="268"/>
        </w:numPr>
      </w:pPr>
      <w:r w:rsidRPr="00B71444">
        <w:t>Операционной системой.</w:t>
      </w:r>
    </w:p>
    <w:p w:rsidR="006774CD" w:rsidRPr="00E941DA" w:rsidRDefault="006774CD" w:rsidP="00B6099F">
      <w:pPr>
        <w:pStyle w:val="1"/>
        <w:rPr>
          <w:b/>
        </w:rPr>
      </w:pPr>
      <w:r w:rsidRPr="00E941DA">
        <w:rPr>
          <w:b/>
        </w:rPr>
        <w:t>Как называется комплекс программ, загружаемый при включении компьютера, управляющий его ресурсами и организующий диалог пользователя с компьютером?</w:t>
      </w:r>
    </w:p>
    <w:p w:rsidR="00C02818" w:rsidRPr="00B71444" w:rsidRDefault="00C02818" w:rsidP="00DC3D9D">
      <w:pPr>
        <w:pStyle w:val="a1"/>
        <w:numPr>
          <w:ilvl w:val="0"/>
          <w:numId w:val="269"/>
        </w:numPr>
      </w:pPr>
      <w:r w:rsidRPr="00B71444">
        <w:t>Операционная оболочка;</w:t>
      </w:r>
    </w:p>
    <w:p w:rsidR="00C02818" w:rsidRPr="00B71444" w:rsidRDefault="00C02818" w:rsidP="00DC3D9D">
      <w:pPr>
        <w:pStyle w:val="a1"/>
        <w:numPr>
          <w:ilvl w:val="0"/>
          <w:numId w:val="269"/>
        </w:numPr>
      </w:pPr>
      <w:r w:rsidRPr="00B71444">
        <w:t>Система программирования;</w:t>
      </w:r>
    </w:p>
    <w:p w:rsidR="00C02818" w:rsidRPr="00B71444" w:rsidRDefault="00C02818" w:rsidP="00DC3D9D">
      <w:pPr>
        <w:pStyle w:val="a1"/>
        <w:numPr>
          <w:ilvl w:val="0"/>
          <w:numId w:val="269"/>
        </w:numPr>
      </w:pPr>
      <w:r w:rsidRPr="00B71444">
        <w:t>Программа технического обслуживания ПК;</w:t>
      </w:r>
    </w:p>
    <w:p w:rsidR="00C02818" w:rsidRPr="00B71444" w:rsidRDefault="00C02818" w:rsidP="00DC3D9D">
      <w:pPr>
        <w:pStyle w:val="a1"/>
        <w:numPr>
          <w:ilvl w:val="0"/>
          <w:numId w:val="269"/>
        </w:numPr>
      </w:pPr>
      <w:r w:rsidRPr="00B71444">
        <w:t>Операционная система.</w:t>
      </w:r>
    </w:p>
    <w:p w:rsidR="006774CD" w:rsidRPr="00E941DA" w:rsidRDefault="006774CD" w:rsidP="00B6099F">
      <w:pPr>
        <w:pStyle w:val="1"/>
        <w:rPr>
          <w:b/>
        </w:rPr>
      </w:pPr>
      <w:r w:rsidRPr="00E941DA">
        <w:rPr>
          <w:b/>
        </w:rPr>
        <w:t>Как называются программы, предназначенные для предотвращения заражения компьютера</w:t>
      </w:r>
      <w:r w:rsidR="00B6099F" w:rsidRPr="00E941DA">
        <w:rPr>
          <w:b/>
        </w:rPr>
        <w:t xml:space="preserve"> вирусами</w:t>
      </w:r>
      <w:r w:rsidRPr="00E941DA">
        <w:rPr>
          <w:b/>
        </w:rPr>
        <w:t xml:space="preserve"> или ликвидация последствий заражения?</w:t>
      </w:r>
    </w:p>
    <w:p w:rsidR="00C02818" w:rsidRPr="00B71444" w:rsidRDefault="00C02818" w:rsidP="00DC3D9D">
      <w:pPr>
        <w:pStyle w:val="a1"/>
        <w:numPr>
          <w:ilvl w:val="0"/>
          <w:numId w:val="270"/>
        </w:numPr>
      </w:pPr>
      <w:r w:rsidRPr="00B71444">
        <w:t>Программы архиваторы;</w:t>
      </w:r>
    </w:p>
    <w:p w:rsidR="00C02818" w:rsidRPr="00B71444" w:rsidRDefault="00C02818" w:rsidP="00DC3D9D">
      <w:pPr>
        <w:pStyle w:val="a1"/>
        <w:numPr>
          <w:ilvl w:val="0"/>
          <w:numId w:val="270"/>
        </w:numPr>
      </w:pPr>
      <w:r w:rsidRPr="00B71444">
        <w:t>Программы технического обслуживания;</w:t>
      </w:r>
    </w:p>
    <w:p w:rsidR="00C02818" w:rsidRPr="00B71444" w:rsidRDefault="00C02818" w:rsidP="00DC3D9D">
      <w:pPr>
        <w:pStyle w:val="a1"/>
        <w:numPr>
          <w:ilvl w:val="0"/>
          <w:numId w:val="270"/>
        </w:numPr>
      </w:pPr>
      <w:r w:rsidRPr="00B71444">
        <w:t>Система программирования;</w:t>
      </w:r>
    </w:p>
    <w:p w:rsidR="00C02818" w:rsidRPr="00B71444" w:rsidRDefault="00C02818" w:rsidP="00DC3D9D">
      <w:pPr>
        <w:pStyle w:val="a1"/>
        <w:numPr>
          <w:ilvl w:val="0"/>
          <w:numId w:val="270"/>
        </w:numPr>
      </w:pPr>
      <w:r w:rsidRPr="00B71444">
        <w:t>Антивирусные программы.</w:t>
      </w:r>
    </w:p>
    <w:p w:rsidR="006774CD" w:rsidRPr="00E941DA" w:rsidRDefault="006774CD" w:rsidP="00B6099F">
      <w:pPr>
        <w:pStyle w:val="1"/>
        <w:rPr>
          <w:b/>
        </w:rPr>
      </w:pPr>
      <w:r w:rsidRPr="00E941DA">
        <w:rPr>
          <w:b/>
        </w:rPr>
        <w:t>Глобус – это</w:t>
      </w:r>
    </w:p>
    <w:p w:rsidR="00C02818" w:rsidRPr="00B71444" w:rsidRDefault="00C02818" w:rsidP="00DC3D9D">
      <w:pPr>
        <w:pStyle w:val="a1"/>
        <w:numPr>
          <w:ilvl w:val="0"/>
          <w:numId w:val="271"/>
        </w:numPr>
      </w:pPr>
      <w:r w:rsidRPr="00B71444">
        <w:t>Информационная модель;</w:t>
      </w:r>
    </w:p>
    <w:p w:rsidR="00C02818" w:rsidRPr="00B71444" w:rsidRDefault="00C02818" w:rsidP="00DC3D9D">
      <w:pPr>
        <w:pStyle w:val="a1"/>
        <w:numPr>
          <w:ilvl w:val="0"/>
          <w:numId w:val="271"/>
        </w:numPr>
      </w:pPr>
      <w:r w:rsidRPr="00B71444">
        <w:t>Математическая модель;</w:t>
      </w:r>
    </w:p>
    <w:p w:rsidR="00C02818" w:rsidRPr="00B71444" w:rsidRDefault="00C02818" w:rsidP="00DC3D9D">
      <w:pPr>
        <w:pStyle w:val="a1"/>
        <w:numPr>
          <w:ilvl w:val="0"/>
          <w:numId w:val="271"/>
        </w:numPr>
      </w:pPr>
      <w:r w:rsidRPr="00B71444">
        <w:t>Материальная модель;</w:t>
      </w:r>
    </w:p>
    <w:p w:rsidR="00C02818" w:rsidRPr="00B71444" w:rsidRDefault="00C02818" w:rsidP="00DC3D9D">
      <w:pPr>
        <w:pStyle w:val="a1"/>
        <w:numPr>
          <w:ilvl w:val="0"/>
          <w:numId w:val="271"/>
        </w:numPr>
      </w:pPr>
      <w:r w:rsidRPr="00B71444">
        <w:t>Виртуальная модель.</w:t>
      </w:r>
    </w:p>
    <w:p w:rsidR="006774CD" w:rsidRPr="00E941DA" w:rsidRDefault="006774CD" w:rsidP="00B6099F">
      <w:pPr>
        <w:pStyle w:val="1"/>
        <w:rPr>
          <w:b/>
        </w:rPr>
      </w:pPr>
      <w:r w:rsidRPr="00E941DA">
        <w:rPr>
          <w:b/>
        </w:rPr>
        <w:t>Если Вы хотите ознакомиться с правилами по налогообложению, вам необходим:</w:t>
      </w:r>
    </w:p>
    <w:p w:rsidR="001B2041" w:rsidRPr="00B71444" w:rsidRDefault="001B2041" w:rsidP="00DC3D9D">
      <w:pPr>
        <w:pStyle w:val="a1"/>
        <w:numPr>
          <w:ilvl w:val="0"/>
          <w:numId w:val="272"/>
        </w:numPr>
      </w:pPr>
      <w:r w:rsidRPr="00B71444">
        <w:rPr>
          <w:lang w:val="en-US"/>
        </w:rPr>
        <w:t>Excel</w:t>
      </w:r>
      <w:r w:rsidRPr="00B71444">
        <w:t>;</w:t>
      </w:r>
    </w:p>
    <w:p w:rsidR="001B2041" w:rsidRPr="00B71444" w:rsidRDefault="001B2041" w:rsidP="00DC3D9D">
      <w:pPr>
        <w:pStyle w:val="a1"/>
        <w:numPr>
          <w:ilvl w:val="0"/>
          <w:numId w:val="272"/>
        </w:numPr>
      </w:pPr>
      <w:r w:rsidRPr="00B71444">
        <w:t>Проводник;</w:t>
      </w:r>
    </w:p>
    <w:p w:rsidR="001B2041" w:rsidRPr="00B71444" w:rsidRDefault="001B2041" w:rsidP="00DC3D9D">
      <w:pPr>
        <w:pStyle w:val="a1"/>
        <w:numPr>
          <w:ilvl w:val="0"/>
          <w:numId w:val="272"/>
        </w:numPr>
      </w:pPr>
      <w:r w:rsidRPr="00B71444">
        <w:t>СУБД;</w:t>
      </w:r>
    </w:p>
    <w:p w:rsidR="001B2041" w:rsidRPr="00B71444" w:rsidRDefault="001B2041" w:rsidP="00DC3D9D">
      <w:pPr>
        <w:pStyle w:val="a1"/>
        <w:numPr>
          <w:ilvl w:val="0"/>
          <w:numId w:val="272"/>
        </w:numPr>
      </w:pPr>
      <w:r w:rsidRPr="00B71444">
        <w:t>Гарант</w:t>
      </w:r>
      <w:r w:rsidR="00B6099F" w:rsidRPr="00B71444">
        <w:t>.</w:t>
      </w:r>
    </w:p>
    <w:p w:rsidR="006774CD" w:rsidRPr="00E941DA" w:rsidRDefault="00C02818" w:rsidP="00B6099F">
      <w:pPr>
        <w:pStyle w:val="1"/>
        <w:rPr>
          <w:b/>
        </w:rPr>
      </w:pPr>
      <w:r w:rsidRPr="00E941DA">
        <w:rPr>
          <w:b/>
        </w:rPr>
        <w:t>Основные функции текстового редактора (возможно несколько вариантов)</w:t>
      </w:r>
      <w:r w:rsidR="006774CD" w:rsidRPr="00E941DA">
        <w:rPr>
          <w:b/>
        </w:rPr>
        <w:t>:</w:t>
      </w:r>
    </w:p>
    <w:p w:rsidR="00C02818" w:rsidRPr="00B71444" w:rsidRDefault="00C02818" w:rsidP="00DC3D9D">
      <w:pPr>
        <w:pStyle w:val="a1"/>
        <w:numPr>
          <w:ilvl w:val="0"/>
          <w:numId w:val="273"/>
        </w:numPr>
      </w:pPr>
      <w:r w:rsidRPr="00B71444">
        <w:t>ввод текста;</w:t>
      </w:r>
    </w:p>
    <w:p w:rsidR="00C02818" w:rsidRPr="00B71444" w:rsidRDefault="00C02818" w:rsidP="00DC3D9D">
      <w:pPr>
        <w:pStyle w:val="a1"/>
        <w:numPr>
          <w:ilvl w:val="0"/>
          <w:numId w:val="273"/>
        </w:numPr>
      </w:pPr>
      <w:r w:rsidRPr="00B71444">
        <w:t>редактирование текста;</w:t>
      </w:r>
    </w:p>
    <w:p w:rsidR="00C02818" w:rsidRPr="00B71444" w:rsidRDefault="00C02818" w:rsidP="00DC3D9D">
      <w:pPr>
        <w:pStyle w:val="a1"/>
        <w:numPr>
          <w:ilvl w:val="0"/>
          <w:numId w:val="273"/>
        </w:numPr>
      </w:pPr>
      <w:r w:rsidRPr="00B71444">
        <w:t>перевод текста на иностранные языки;</w:t>
      </w:r>
    </w:p>
    <w:p w:rsidR="00C02818" w:rsidRPr="00B71444" w:rsidRDefault="00C02818" w:rsidP="00DC3D9D">
      <w:pPr>
        <w:pStyle w:val="a1"/>
        <w:numPr>
          <w:ilvl w:val="0"/>
          <w:numId w:val="273"/>
        </w:numPr>
      </w:pPr>
      <w:r w:rsidRPr="00B71444">
        <w:t>сохранение текстового файла;</w:t>
      </w:r>
    </w:p>
    <w:p w:rsidR="00C02818" w:rsidRPr="00B71444" w:rsidRDefault="00C02818" w:rsidP="00DC3D9D">
      <w:pPr>
        <w:pStyle w:val="a1"/>
        <w:numPr>
          <w:ilvl w:val="0"/>
          <w:numId w:val="273"/>
        </w:numPr>
      </w:pPr>
      <w:r w:rsidRPr="00B71444">
        <w:t>форматирование текста;</w:t>
      </w:r>
    </w:p>
    <w:p w:rsidR="00C02818" w:rsidRPr="00B71444" w:rsidRDefault="00C02818" w:rsidP="00DC3D9D">
      <w:pPr>
        <w:pStyle w:val="a1"/>
        <w:numPr>
          <w:ilvl w:val="0"/>
          <w:numId w:val="273"/>
        </w:numPr>
      </w:pPr>
      <w:r w:rsidRPr="00B71444">
        <w:t>работа с изображениями в процессе создания игровых программ.</w:t>
      </w:r>
    </w:p>
    <w:p w:rsidR="006774CD" w:rsidRPr="00E941DA" w:rsidRDefault="00C02818" w:rsidP="00B6099F">
      <w:pPr>
        <w:pStyle w:val="1"/>
        <w:rPr>
          <w:b/>
        </w:rPr>
      </w:pPr>
      <w:r w:rsidRPr="00E941DA">
        <w:rPr>
          <w:b/>
        </w:rPr>
        <w:t>Преобразование текста к виду, определя</w:t>
      </w:r>
      <w:r w:rsidR="00B6099F" w:rsidRPr="00E941DA">
        <w:rPr>
          <w:b/>
        </w:rPr>
        <w:t>ющемуся желанием пользователя:</w:t>
      </w:r>
    </w:p>
    <w:p w:rsidR="00C02818" w:rsidRPr="00B71444" w:rsidRDefault="00C02818" w:rsidP="00DC3D9D">
      <w:pPr>
        <w:pStyle w:val="a1"/>
        <w:numPr>
          <w:ilvl w:val="0"/>
          <w:numId w:val="274"/>
        </w:numPr>
      </w:pPr>
      <w:r w:rsidRPr="00B71444">
        <w:t>редактирование;</w:t>
      </w:r>
    </w:p>
    <w:p w:rsidR="00C02818" w:rsidRPr="00B71444" w:rsidRDefault="00C02818" w:rsidP="00DC3D9D">
      <w:pPr>
        <w:pStyle w:val="a1"/>
        <w:numPr>
          <w:ilvl w:val="0"/>
          <w:numId w:val="274"/>
        </w:numPr>
      </w:pPr>
      <w:r w:rsidRPr="00B71444">
        <w:t>копирование;</w:t>
      </w:r>
    </w:p>
    <w:p w:rsidR="00C02818" w:rsidRPr="00B71444" w:rsidRDefault="00C02818" w:rsidP="00DC3D9D">
      <w:pPr>
        <w:pStyle w:val="a1"/>
        <w:numPr>
          <w:ilvl w:val="0"/>
          <w:numId w:val="274"/>
        </w:numPr>
      </w:pPr>
      <w:r w:rsidRPr="00B71444">
        <w:t>форматирование;</w:t>
      </w:r>
    </w:p>
    <w:p w:rsidR="00C02818" w:rsidRPr="00B71444" w:rsidRDefault="00C02818" w:rsidP="00DC3D9D">
      <w:pPr>
        <w:pStyle w:val="a1"/>
        <w:numPr>
          <w:ilvl w:val="0"/>
          <w:numId w:val="274"/>
        </w:numPr>
      </w:pPr>
      <w:r w:rsidRPr="00B71444">
        <w:t>фотографирование.</w:t>
      </w:r>
    </w:p>
    <w:p w:rsidR="006774CD" w:rsidRPr="00E941DA" w:rsidRDefault="00C02818" w:rsidP="00B6099F">
      <w:pPr>
        <w:pStyle w:val="1"/>
        <w:rPr>
          <w:b/>
        </w:rPr>
      </w:pPr>
      <w:r w:rsidRPr="00E941DA">
        <w:rPr>
          <w:b/>
        </w:rPr>
        <w:t>Адреса выделенных ячеек (запишите ответ самостоятельно):</w:t>
      </w:r>
    </w:p>
    <w:p w:rsidR="00C02818" w:rsidRPr="00B71444" w:rsidRDefault="00C02818" w:rsidP="00B6099F">
      <w:pPr>
        <w:spacing w:before="120" w:after="120" w:line="288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B71444"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5686425" cy="3267075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4CD" w:rsidRPr="00683C63" w:rsidRDefault="00C02818" w:rsidP="00B6099F">
      <w:pPr>
        <w:pStyle w:val="1"/>
        <w:rPr>
          <w:b/>
        </w:rPr>
      </w:pPr>
      <w:r w:rsidRPr="00683C63">
        <w:rPr>
          <w:b/>
        </w:rPr>
        <w:t>Запись формулы для электронной таблицы:</w:t>
      </w:r>
    </w:p>
    <w:p w:rsidR="00C02818" w:rsidRPr="00B71444" w:rsidRDefault="00C02818" w:rsidP="00DC3D9D">
      <w:pPr>
        <w:pStyle w:val="a1"/>
        <w:numPr>
          <w:ilvl w:val="0"/>
          <w:numId w:val="275"/>
        </w:numPr>
      </w:pPr>
      <w:r w:rsidRPr="00B71444">
        <w:t xml:space="preserve">C3+4*D4 </w:t>
      </w:r>
    </w:p>
    <w:p w:rsidR="00C02818" w:rsidRPr="00B71444" w:rsidRDefault="00C02818" w:rsidP="00DC3D9D">
      <w:pPr>
        <w:pStyle w:val="a1"/>
        <w:numPr>
          <w:ilvl w:val="0"/>
          <w:numId w:val="275"/>
        </w:numPr>
      </w:pPr>
      <w:r w:rsidRPr="00B71444">
        <w:t xml:space="preserve">C3=C1+2*C2 </w:t>
      </w:r>
    </w:p>
    <w:p w:rsidR="00C02818" w:rsidRPr="00B71444" w:rsidRDefault="00C02818" w:rsidP="00DC3D9D">
      <w:pPr>
        <w:pStyle w:val="a1"/>
        <w:numPr>
          <w:ilvl w:val="0"/>
          <w:numId w:val="275"/>
        </w:numPr>
      </w:pPr>
      <w:r w:rsidRPr="00B71444">
        <w:t xml:space="preserve">A5B5+23 </w:t>
      </w:r>
    </w:p>
    <w:p w:rsidR="00C02818" w:rsidRPr="00B71444" w:rsidRDefault="00C02818" w:rsidP="00DC3D9D">
      <w:pPr>
        <w:pStyle w:val="a1"/>
        <w:numPr>
          <w:ilvl w:val="0"/>
          <w:numId w:val="275"/>
        </w:numPr>
      </w:pPr>
      <w:r w:rsidRPr="00B71444">
        <w:t xml:space="preserve">=A2*A3-A4 </w:t>
      </w:r>
    </w:p>
    <w:p w:rsidR="006774CD" w:rsidRPr="00683C63" w:rsidRDefault="006774CD" w:rsidP="00B6099F">
      <w:pPr>
        <w:pStyle w:val="1"/>
        <w:rPr>
          <w:b/>
        </w:rPr>
      </w:pPr>
      <w:r w:rsidRPr="00683C63">
        <w:rPr>
          <w:b/>
        </w:rPr>
        <w:t xml:space="preserve">Если в поле базы данных будет вводиться текст </w:t>
      </w:r>
      <w:r w:rsidR="00B6099F" w:rsidRPr="00683C63">
        <w:rPr>
          <w:b/>
        </w:rPr>
        <w:t>объемом</w:t>
      </w:r>
      <w:r w:rsidRPr="00683C63">
        <w:rPr>
          <w:b/>
        </w:rPr>
        <w:t xml:space="preserve"> 20000 символов, то поле имеет тип:</w:t>
      </w:r>
    </w:p>
    <w:p w:rsidR="00C02818" w:rsidRPr="00B71444" w:rsidRDefault="00C02818" w:rsidP="00DC3D9D">
      <w:pPr>
        <w:pStyle w:val="a1"/>
        <w:numPr>
          <w:ilvl w:val="0"/>
          <w:numId w:val="276"/>
        </w:numPr>
      </w:pPr>
      <w:r w:rsidRPr="00B71444">
        <w:t>Логический</w:t>
      </w:r>
    </w:p>
    <w:p w:rsidR="00C02818" w:rsidRPr="00B71444" w:rsidRDefault="00C02818" w:rsidP="00DC3D9D">
      <w:pPr>
        <w:pStyle w:val="a1"/>
        <w:numPr>
          <w:ilvl w:val="0"/>
          <w:numId w:val="276"/>
        </w:numPr>
      </w:pPr>
      <w:r w:rsidRPr="00B71444">
        <w:t>Текстовый</w:t>
      </w:r>
    </w:p>
    <w:p w:rsidR="00C02818" w:rsidRPr="00B71444" w:rsidRDefault="00C02818" w:rsidP="00DC3D9D">
      <w:pPr>
        <w:pStyle w:val="a1"/>
        <w:numPr>
          <w:ilvl w:val="0"/>
          <w:numId w:val="276"/>
        </w:numPr>
      </w:pPr>
      <w:r w:rsidRPr="00B71444">
        <w:t>Поле МЕМО</w:t>
      </w:r>
    </w:p>
    <w:p w:rsidR="00C02818" w:rsidRPr="00B71444" w:rsidRDefault="00C02818" w:rsidP="00DC3D9D">
      <w:pPr>
        <w:pStyle w:val="a1"/>
        <w:numPr>
          <w:ilvl w:val="0"/>
          <w:numId w:val="276"/>
        </w:numPr>
      </w:pPr>
      <w:r w:rsidRPr="00B71444">
        <w:t>Поле объекта OLE</w:t>
      </w:r>
    </w:p>
    <w:p w:rsidR="006774CD" w:rsidRPr="00683C63" w:rsidRDefault="00B6099F" w:rsidP="00B6099F">
      <w:pPr>
        <w:pStyle w:val="1"/>
        <w:rPr>
          <w:b/>
        </w:rPr>
      </w:pPr>
      <w:r w:rsidRPr="00683C63">
        <w:rPr>
          <w:b/>
        </w:rPr>
        <w:t xml:space="preserve">Символ </w:t>
      </w:r>
      <w:r w:rsidR="006774CD" w:rsidRPr="00683C63">
        <w:rPr>
          <w:b/>
        </w:rPr>
        <w:t>* в условии запроса ACCESS обозначает</w:t>
      </w:r>
    </w:p>
    <w:p w:rsidR="00C02818" w:rsidRPr="00B71444" w:rsidRDefault="00C02818" w:rsidP="00DC3D9D">
      <w:pPr>
        <w:pStyle w:val="a1"/>
        <w:numPr>
          <w:ilvl w:val="0"/>
          <w:numId w:val="277"/>
        </w:numPr>
      </w:pPr>
      <w:r w:rsidRPr="00B71444">
        <w:t>любое число определенных символов</w:t>
      </w:r>
    </w:p>
    <w:p w:rsidR="00C02818" w:rsidRPr="00B71444" w:rsidRDefault="00C02818" w:rsidP="00DC3D9D">
      <w:pPr>
        <w:pStyle w:val="a1"/>
        <w:numPr>
          <w:ilvl w:val="0"/>
          <w:numId w:val="277"/>
        </w:numPr>
      </w:pPr>
      <w:r w:rsidRPr="00B71444">
        <w:t>любой одиночный символ</w:t>
      </w:r>
    </w:p>
    <w:p w:rsidR="00C02818" w:rsidRPr="00B71444" w:rsidRDefault="00C02818" w:rsidP="00DC3D9D">
      <w:pPr>
        <w:pStyle w:val="a1"/>
        <w:numPr>
          <w:ilvl w:val="0"/>
          <w:numId w:val="277"/>
        </w:numPr>
      </w:pPr>
      <w:r w:rsidRPr="00B71444">
        <w:t>определенный одиночный символ</w:t>
      </w:r>
    </w:p>
    <w:p w:rsidR="00C02818" w:rsidRPr="00B71444" w:rsidRDefault="00C02818" w:rsidP="00DC3D9D">
      <w:pPr>
        <w:pStyle w:val="a1"/>
        <w:numPr>
          <w:ilvl w:val="0"/>
          <w:numId w:val="277"/>
        </w:numPr>
      </w:pPr>
      <w:r w:rsidRPr="00B71444">
        <w:t>любое число любых символов</w:t>
      </w:r>
    </w:p>
    <w:p w:rsidR="006774CD" w:rsidRPr="00683C63" w:rsidRDefault="006774CD" w:rsidP="00B6099F">
      <w:pPr>
        <w:pStyle w:val="1"/>
        <w:rPr>
          <w:b/>
        </w:rPr>
      </w:pPr>
      <w:r w:rsidRPr="00683C63">
        <w:rPr>
          <w:b/>
        </w:rPr>
        <w:t>Записи базы данных упорядочены по полю …</w:t>
      </w:r>
    </w:p>
    <w:tbl>
      <w:tblPr>
        <w:tblStyle w:val="af6"/>
        <w:tblW w:w="0" w:type="auto"/>
        <w:jc w:val="center"/>
        <w:tblLook w:val="01E0"/>
      </w:tblPr>
      <w:tblGrid>
        <w:gridCol w:w="445"/>
        <w:gridCol w:w="1344"/>
        <w:gridCol w:w="1728"/>
        <w:gridCol w:w="768"/>
        <w:gridCol w:w="1536"/>
        <w:gridCol w:w="1920"/>
      </w:tblGrid>
      <w:tr w:rsidR="00C02818" w:rsidRPr="00B71444" w:rsidTr="00C02818">
        <w:trPr>
          <w:jc w:val="center"/>
        </w:trPr>
        <w:tc>
          <w:tcPr>
            <w:tcW w:w="445" w:type="dxa"/>
          </w:tcPr>
          <w:p w:rsidR="00C02818" w:rsidRPr="00B71444" w:rsidRDefault="00C02818" w:rsidP="00B6099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1344" w:type="dxa"/>
          </w:tcPr>
          <w:p w:rsidR="00C02818" w:rsidRPr="00B71444" w:rsidRDefault="00C02818" w:rsidP="00B6099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Фамилия</w:t>
            </w:r>
          </w:p>
        </w:tc>
        <w:tc>
          <w:tcPr>
            <w:tcW w:w="1728" w:type="dxa"/>
          </w:tcPr>
          <w:p w:rsidR="00C02818" w:rsidRPr="00B71444" w:rsidRDefault="00C02818" w:rsidP="00B6099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Улица</w:t>
            </w:r>
          </w:p>
        </w:tc>
        <w:tc>
          <w:tcPr>
            <w:tcW w:w="768" w:type="dxa"/>
          </w:tcPr>
          <w:p w:rsidR="00C02818" w:rsidRPr="00B71444" w:rsidRDefault="00C02818" w:rsidP="00B6099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Дом</w:t>
            </w:r>
          </w:p>
        </w:tc>
        <w:tc>
          <w:tcPr>
            <w:tcW w:w="1536" w:type="dxa"/>
          </w:tcPr>
          <w:p w:rsidR="00C02818" w:rsidRPr="00B71444" w:rsidRDefault="00C02818" w:rsidP="00B6099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Квартира</w:t>
            </w:r>
          </w:p>
        </w:tc>
        <w:tc>
          <w:tcPr>
            <w:tcW w:w="1920" w:type="dxa"/>
          </w:tcPr>
          <w:p w:rsidR="00C02818" w:rsidRPr="00B71444" w:rsidRDefault="00C02818" w:rsidP="00B6099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№ телефона</w:t>
            </w:r>
          </w:p>
        </w:tc>
      </w:tr>
      <w:tr w:rsidR="00C02818" w:rsidRPr="00B71444" w:rsidTr="00C02818">
        <w:trPr>
          <w:jc w:val="center"/>
        </w:trPr>
        <w:tc>
          <w:tcPr>
            <w:tcW w:w="445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4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Иванов</w:t>
            </w:r>
          </w:p>
        </w:tc>
        <w:tc>
          <w:tcPr>
            <w:tcW w:w="1728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768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1536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920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258-36-19</w:t>
            </w:r>
          </w:p>
        </w:tc>
      </w:tr>
      <w:tr w:rsidR="00C02818" w:rsidRPr="00B71444" w:rsidTr="00C02818">
        <w:trPr>
          <w:jc w:val="center"/>
        </w:trPr>
        <w:tc>
          <w:tcPr>
            <w:tcW w:w="445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44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Петров</w:t>
            </w:r>
          </w:p>
        </w:tc>
        <w:tc>
          <w:tcPr>
            <w:tcW w:w="1728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Пушкина</w:t>
            </w:r>
          </w:p>
        </w:tc>
        <w:tc>
          <w:tcPr>
            <w:tcW w:w="768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15/2</w:t>
            </w:r>
          </w:p>
        </w:tc>
        <w:tc>
          <w:tcPr>
            <w:tcW w:w="1536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366</w:t>
            </w:r>
          </w:p>
        </w:tc>
        <w:tc>
          <w:tcPr>
            <w:tcW w:w="1920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366-56-98</w:t>
            </w:r>
          </w:p>
        </w:tc>
      </w:tr>
      <w:tr w:rsidR="00C02818" w:rsidRPr="00B71444" w:rsidTr="00C02818">
        <w:trPr>
          <w:jc w:val="center"/>
        </w:trPr>
        <w:tc>
          <w:tcPr>
            <w:tcW w:w="445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44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Сидоров</w:t>
            </w:r>
          </w:p>
        </w:tc>
        <w:tc>
          <w:tcPr>
            <w:tcW w:w="1728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Гоголя</w:t>
            </w:r>
          </w:p>
        </w:tc>
        <w:tc>
          <w:tcPr>
            <w:tcW w:w="768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1536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920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255-41-88</w:t>
            </w:r>
          </w:p>
        </w:tc>
      </w:tr>
      <w:tr w:rsidR="00C02818" w:rsidRPr="00B71444" w:rsidTr="00C02818">
        <w:trPr>
          <w:jc w:val="center"/>
        </w:trPr>
        <w:tc>
          <w:tcPr>
            <w:tcW w:w="445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44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Кузьмин</w:t>
            </w:r>
          </w:p>
        </w:tc>
        <w:tc>
          <w:tcPr>
            <w:tcW w:w="1728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Гафури</w:t>
            </w:r>
          </w:p>
        </w:tc>
        <w:tc>
          <w:tcPr>
            <w:tcW w:w="768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69</w:t>
            </w:r>
          </w:p>
        </w:tc>
        <w:tc>
          <w:tcPr>
            <w:tcW w:w="1536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1920" w:type="dxa"/>
          </w:tcPr>
          <w:p w:rsidR="00C02818" w:rsidRPr="00B71444" w:rsidRDefault="00C02818" w:rsidP="00C02818">
            <w:pPr>
              <w:rPr>
                <w:rFonts w:ascii="Times New Roman" w:hAnsi="Times New Roman"/>
                <w:sz w:val="24"/>
                <w:szCs w:val="24"/>
              </w:rPr>
            </w:pPr>
            <w:r w:rsidRPr="00B71444">
              <w:rPr>
                <w:rFonts w:ascii="Times New Roman" w:hAnsi="Times New Roman"/>
                <w:sz w:val="24"/>
                <w:szCs w:val="24"/>
              </w:rPr>
              <w:t>564-89-71</w:t>
            </w:r>
          </w:p>
        </w:tc>
      </w:tr>
    </w:tbl>
    <w:p w:rsidR="00C02818" w:rsidRPr="00B71444" w:rsidRDefault="00C02818" w:rsidP="00DC3D9D">
      <w:pPr>
        <w:pStyle w:val="a1"/>
        <w:numPr>
          <w:ilvl w:val="0"/>
          <w:numId w:val="278"/>
        </w:numPr>
      </w:pPr>
      <w:r w:rsidRPr="00B71444">
        <w:t>Фамилия</w:t>
      </w:r>
    </w:p>
    <w:p w:rsidR="00C02818" w:rsidRPr="00B71444" w:rsidRDefault="00C02818" w:rsidP="00DC3D9D">
      <w:pPr>
        <w:pStyle w:val="a1"/>
        <w:numPr>
          <w:ilvl w:val="0"/>
          <w:numId w:val="278"/>
        </w:numPr>
      </w:pPr>
      <w:r w:rsidRPr="00B71444">
        <w:t>Улица</w:t>
      </w:r>
    </w:p>
    <w:p w:rsidR="00C02818" w:rsidRPr="00B71444" w:rsidRDefault="00C02818" w:rsidP="00DC3D9D">
      <w:pPr>
        <w:pStyle w:val="a1"/>
        <w:numPr>
          <w:ilvl w:val="0"/>
          <w:numId w:val="278"/>
        </w:numPr>
      </w:pPr>
      <w:r w:rsidRPr="00B71444">
        <w:t>№ телефона</w:t>
      </w:r>
    </w:p>
    <w:p w:rsidR="00C02818" w:rsidRPr="00B71444" w:rsidRDefault="00C02818" w:rsidP="00DC3D9D">
      <w:pPr>
        <w:pStyle w:val="a1"/>
        <w:numPr>
          <w:ilvl w:val="0"/>
          <w:numId w:val="278"/>
        </w:numPr>
      </w:pPr>
      <w:r w:rsidRPr="00B71444">
        <w:t>Дом</w:t>
      </w:r>
    </w:p>
    <w:p w:rsidR="00C02818" w:rsidRPr="00B71444" w:rsidRDefault="00C02818" w:rsidP="00DC3D9D">
      <w:pPr>
        <w:pStyle w:val="a1"/>
        <w:numPr>
          <w:ilvl w:val="0"/>
          <w:numId w:val="278"/>
        </w:numPr>
      </w:pPr>
      <w:r w:rsidRPr="00B71444">
        <w:t>Квартира.</w:t>
      </w:r>
    </w:p>
    <w:p w:rsidR="006774CD" w:rsidRPr="00683C63" w:rsidRDefault="006774CD" w:rsidP="00B6099F">
      <w:pPr>
        <w:pStyle w:val="1"/>
        <w:rPr>
          <w:b/>
        </w:rPr>
      </w:pPr>
      <w:r w:rsidRPr="00683C63">
        <w:rPr>
          <w:b/>
        </w:rPr>
        <w:t xml:space="preserve">Высокопроизводительный компьютер, обеспечивающий обслуживание других компьютеров - … </w:t>
      </w:r>
    </w:p>
    <w:p w:rsidR="00C02818" w:rsidRPr="00B71444" w:rsidRDefault="00C02818" w:rsidP="00DC3D9D">
      <w:pPr>
        <w:pStyle w:val="a1"/>
        <w:numPr>
          <w:ilvl w:val="0"/>
          <w:numId w:val="279"/>
        </w:numPr>
      </w:pPr>
      <w:r w:rsidRPr="00B71444">
        <w:lastRenderedPageBreak/>
        <w:t>Сервер</w:t>
      </w:r>
    </w:p>
    <w:p w:rsidR="00C02818" w:rsidRPr="00B71444" w:rsidRDefault="00C02818" w:rsidP="00DC3D9D">
      <w:pPr>
        <w:pStyle w:val="a1"/>
        <w:numPr>
          <w:ilvl w:val="0"/>
          <w:numId w:val="279"/>
        </w:numPr>
      </w:pPr>
      <w:r w:rsidRPr="00B71444">
        <w:t>Клиент</w:t>
      </w:r>
    </w:p>
    <w:p w:rsidR="00C02818" w:rsidRPr="00B71444" w:rsidRDefault="00C02818" w:rsidP="00DC3D9D">
      <w:pPr>
        <w:pStyle w:val="a1"/>
        <w:numPr>
          <w:ilvl w:val="0"/>
          <w:numId w:val="279"/>
        </w:numPr>
      </w:pPr>
      <w:r w:rsidRPr="00B71444">
        <w:t>Браузер</w:t>
      </w:r>
    </w:p>
    <w:p w:rsidR="00C02818" w:rsidRPr="00B71444" w:rsidRDefault="00C02818" w:rsidP="00DC3D9D">
      <w:pPr>
        <w:pStyle w:val="a1"/>
        <w:numPr>
          <w:ilvl w:val="0"/>
          <w:numId w:val="279"/>
        </w:numPr>
      </w:pPr>
      <w:r w:rsidRPr="00B71444">
        <w:t>Шлюз</w:t>
      </w:r>
    </w:p>
    <w:p w:rsidR="006774CD" w:rsidRPr="00683C63" w:rsidRDefault="006774CD" w:rsidP="00B6099F">
      <w:pPr>
        <w:pStyle w:val="1"/>
        <w:rPr>
          <w:b/>
          <w:sz w:val="24"/>
        </w:rPr>
      </w:pPr>
      <w:r w:rsidRPr="00683C63">
        <w:rPr>
          <w:b/>
        </w:rPr>
        <w:t>Локальная сеть не имеет вида соединения:</w:t>
      </w:r>
    </w:p>
    <w:p w:rsidR="001B2041" w:rsidRPr="00B71444" w:rsidRDefault="001B2041" w:rsidP="00DC3D9D">
      <w:pPr>
        <w:pStyle w:val="a1"/>
        <w:numPr>
          <w:ilvl w:val="0"/>
          <w:numId w:val="280"/>
        </w:numPr>
      </w:pPr>
      <w:r w:rsidRPr="00B71444">
        <w:t>Линейная;</w:t>
      </w:r>
    </w:p>
    <w:p w:rsidR="001B2041" w:rsidRPr="00B71444" w:rsidRDefault="001B2041" w:rsidP="00DC3D9D">
      <w:pPr>
        <w:pStyle w:val="a1"/>
        <w:numPr>
          <w:ilvl w:val="0"/>
          <w:numId w:val="280"/>
        </w:numPr>
      </w:pPr>
      <w:r w:rsidRPr="00B71444">
        <w:t>Звезда;</w:t>
      </w:r>
    </w:p>
    <w:p w:rsidR="001B2041" w:rsidRPr="00B71444" w:rsidRDefault="001B2041" w:rsidP="00DC3D9D">
      <w:pPr>
        <w:pStyle w:val="a1"/>
        <w:numPr>
          <w:ilvl w:val="0"/>
          <w:numId w:val="280"/>
        </w:numPr>
      </w:pPr>
      <w:r w:rsidRPr="00B71444">
        <w:t>Прямоугольник;</w:t>
      </w:r>
    </w:p>
    <w:p w:rsidR="001B2041" w:rsidRPr="00B71444" w:rsidRDefault="001B2041" w:rsidP="00DC3D9D">
      <w:pPr>
        <w:pStyle w:val="a1"/>
        <w:numPr>
          <w:ilvl w:val="0"/>
          <w:numId w:val="280"/>
        </w:numPr>
      </w:pPr>
      <w:r w:rsidRPr="00B71444">
        <w:t>Кольцевая.</w:t>
      </w:r>
    </w:p>
    <w:p w:rsidR="006774CD" w:rsidRPr="00683C63" w:rsidRDefault="006774CD" w:rsidP="00B6099F">
      <w:pPr>
        <w:pStyle w:val="1"/>
        <w:rPr>
          <w:b/>
          <w:lang w:val="en-US"/>
        </w:rPr>
      </w:pPr>
      <w:r w:rsidRPr="00683C63">
        <w:rPr>
          <w:b/>
        </w:rPr>
        <w:t>М</w:t>
      </w:r>
      <w:r w:rsidRPr="00683C63">
        <w:rPr>
          <w:b/>
          <w:lang w:val="en-US"/>
        </w:rPr>
        <w:t xml:space="preserve">icrosoft Internet Explorer -  </w:t>
      </w:r>
      <w:r w:rsidRPr="00683C63">
        <w:rPr>
          <w:b/>
        </w:rPr>
        <w:t>этопрограмма</w:t>
      </w:r>
      <w:r w:rsidRPr="00683C63">
        <w:rPr>
          <w:b/>
          <w:lang w:val="en-US"/>
        </w:rPr>
        <w:t>:</w:t>
      </w:r>
    </w:p>
    <w:p w:rsidR="001B2041" w:rsidRPr="00B71444" w:rsidRDefault="001B2041" w:rsidP="00DC3D9D">
      <w:pPr>
        <w:pStyle w:val="a1"/>
        <w:numPr>
          <w:ilvl w:val="0"/>
          <w:numId w:val="281"/>
        </w:numPr>
      </w:pPr>
      <w:r w:rsidRPr="00B71444">
        <w:t>Проводник;</w:t>
      </w:r>
    </w:p>
    <w:p w:rsidR="001B2041" w:rsidRPr="00B71444" w:rsidRDefault="001B2041" w:rsidP="00DC3D9D">
      <w:pPr>
        <w:pStyle w:val="a1"/>
        <w:numPr>
          <w:ilvl w:val="0"/>
          <w:numId w:val="281"/>
        </w:numPr>
      </w:pPr>
      <w:r w:rsidRPr="00B71444">
        <w:t>Браузер;</w:t>
      </w:r>
    </w:p>
    <w:p w:rsidR="001B2041" w:rsidRPr="00B71444" w:rsidRDefault="00B10C50" w:rsidP="00DC3D9D">
      <w:pPr>
        <w:pStyle w:val="a1"/>
        <w:numPr>
          <w:ilvl w:val="0"/>
          <w:numId w:val="281"/>
        </w:numPr>
      </w:pPr>
      <w:r>
        <w:t>Среда разработки</w:t>
      </w:r>
      <w:r w:rsidR="001B2041" w:rsidRPr="00B71444">
        <w:t>;</w:t>
      </w:r>
    </w:p>
    <w:p w:rsidR="001B2041" w:rsidRPr="00B71444" w:rsidRDefault="001B2041" w:rsidP="00DC3D9D">
      <w:pPr>
        <w:pStyle w:val="a1"/>
        <w:numPr>
          <w:ilvl w:val="0"/>
          <w:numId w:val="281"/>
        </w:numPr>
      </w:pPr>
      <w:r w:rsidRPr="00B71444">
        <w:t>ИПС.</w:t>
      </w:r>
    </w:p>
    <w:p w:rsidR="006774CD" w:rsidRPr="00683C63" w:rsidRDefault="006774CD" w:rsidP="00B6099F">
      <w:pPr>
        <w:pStyle w:val="1"/>
        <w:rPr>
          <w:b/>
        </w:rPr>
      </w:pPr>
      <w:r w:rsidRPr="00683C63">
        <w:rPr>
          <w:b/>
        </w:rPr>
        <w:t>Достоинствами топологии «звезда» в локальной сети являются …</w:t>
      </w:r>
      <w:r w:rsidR="00C02818" w:rsidRPr="00683C63">
        <w:rPr>
          <w:b/>
        </w:rPr>
        <w:t xml:space="preserve"> (возможно несколько вариантов)</w:t>
      </w:r>
    </w:p>
    <w:p w:rsidR="00C02818" w:rsidRPr="00B71444" w:rsidRDefault="00C02818" w:rsidP="00DC3D9D">
      <w:pPr>
        <w:pStyle w:val="a1"/>
        <w:numPr>
          <w:ilvl w:val="0"/>
          <w:numId w:val="282"/>
        </w:numPr>
      </w:pPr>
      <w:r w:rsidRPr="00B71444">
        <w:t xml:space="preserve">Низкое потребление энергии </w:t>
      </w:r>
    </w:p>
    <w:p w:rsidR="00C02818" w:rsidRPr="00B71444" w:rsidRDefault="00C02818" w:rsidP="00DC3D9D">
      <w:pPr>
        <w:pStyle w:val="a1"/>
        <w:numPr>
          <w:ilvl w:val="0"/>
          <w:numId w:val="282"/>
        </w:numPr>
      </w:pPr>
      <w:r w:rsidRPr="00B71444">
        <w:t>Быстродействие</w:t>
      </w:r>
    </w:p>
    <w:p w:rsidR="00C02818" w:rsidRPr="00B71444" w:rsidRDefault="00C02818" w:rsidP="00DC3D9D">
      <w:pPr>
        <w:pStyle w:val="a1"/>
        <w:numPr>
          <w:ilvl w:val="0"/>
          <w:numId w:val="282"/>
        </w:numPr>
      </w:pPr>
      <w:r w:rsidRPr="00B71444">
        <w:t>Отсутствие влияние отдельного компьютера на сеть</w:t>
      </w:r>
    </w:p>
    <w:p w:rsidR="00C02818" w:rsidRPr="00B71444" w:rsidRDefault="00C02818" w:rsidP="00DC3D9D">
      <w:pPr>
        <w:pStyle w:val="a1"/>
        <w:numPr>
          <w:ilvl w:val="0"/>
          <w:numId w:val="282"/>
        </w:numPr>
      </w:pPr>
      <w:r w:rsidRPr="00B71444">
        <w:t xml:space="preserve">Высокие затраты на прокладку кабеля </w:t>
      </w:r>
    </w:p>
    <w:p w:rsidR="006774CD" w:rsidRPr="00683C63" w:rsidRDefault="006774CD" w:rsidP="00B6099F">
      <w:pPr>
        <w:pStyle w:val="1"/>
        <w:rPr>
          <w:b/>
        </w:rPr>
      </w:pPr>
      <w:r w:rsidRPr="00683C63">
        <w:rPr>
          <w:b/>
        </w:rPr>
        <w:t>Задан адрес электронной почты в сети Интернет: usname@mtu-net.ru</w:t>
      </w:r>
      <w:r w:rsidR="00B6099F" w:rsidRPr="00683C63">
        <w:rPr>
          <w:b/>
        </w:rPr>
        <w:t>.</w:t>
      </w:r>
      <w:r w:rsidRPr="00683C63">
        <w:rPr>
          <w:b/>
        </w:rPr>
        <w:t xml:space="preserve"> Каково имя компьютера, на котором хранится почта?</w:t>
      </w:r>
    </w:p>
    <w:p w:rsidR="001B2041" w:rsidRPr="00B71444" w:rsidRDefault="001B2041" w:rsidP="00DC3D9D">
      <w:pPr>
        <w:pStyle w:val="a1"/>
        <w:numPr>
          <w:ilvl w:val="0"/>
          <w:numId w:val="283"/>
        </w:numPr>
      </w:pPr>
      <w:r w:rsidRPr="00B71444">
        <w:rPr>
          <w:lang w:val="en-US"/>
        </w:rPr>
        <w:t>ru</w:t>
      </w:r>
      <w:r w:rsidRPr="00B71444">
        <w:t>;</w:t>
      </w:r>
    </w:p>
    <w:p w:rsidR="001B2041" w:rsidRPr="00B71444" w:rsidRDefault="001B2041" w:rsidP="00DC3D9D">
      <w:pPr>
        <w:pStyle w:val="a1"/>
        <w:numPr>
          <w:ilvl w:val="0"/>
          <w:numId w:val="283"/>
        </w:numPr>
      </w:pPr>
      <w:r w:rsidRPr="00B71444">
        <w:rPr>
          <w:lang w:val="en-US"/>
        </w:rPr>
        <w:t>usname</w:t>
      </w:r>
      <w:r w:rsidRPr="00B71444">
        <w:t>@</w:t>
      </w:r>
      <w:r w:rsidRPr="00B71444">
        <w:rPr>
          <w:lang w:val="en-US"/>
        </w:rPr>
        <w:t>mtu</w:t>
      </w:r>
      <w:r w:rsidRPr="00B71444">
        <w:t>-</w:t>
      </w:r>
      <w:r w:rsidRPr="00B71444">
        <w:rPr>
          <w:lang w:val="en-US"/>
        </w:rPr>
        <w:t>net</w:t>
      </w:r>
      <w:r w:rsidRPr="00B71444">
        <w:t>.</w:t>
      </w:r>
      <w:r w:rsidRPr="00B71444">
        <w:rPr>
          <w:lang w:val="en-US"/>
        </w:rPr>
        <w:t>ru</w:t>
      </w:r>
      <w:r w:rsidRPr="00B71444">
        <w:t>;</w:t>
      </w:r>
    </w:p>
    <w:p w:rsidR="001B2041" w:rsidRPr="00B71444" w:rsidRDefault="001B2041" w:rsidP="00DC3D9D">
      <w:pPr>
        <w:pStyle w:val="a1"/>
        <w:numPr>
          <w:ilvl w:val="0"/>
          <w:numId w:val="283"/>
        </w:numPr>
      </w:pPr>
      <w:r w:rsidRPr="00B71444">
        <w:rPr>
          <w:lang w:val="en-US"/>
        </w:rPr>
        <w:t>usname</w:t>
      </w:r>
      <w:r w:rsidRPr="00B71444">
        <w:t>;</w:t>
      </w:r>
    </w:p>
    <w:p w:rsidR="001B2041" w:rsidRPr="00B71444" w:rsidRDefault="001B2041" w:rsidP="00DC3D9D">
      <w:pPr>
        <w:pStyle w:val="a1"/>
        <w:numPr>
          <w:ilvl w:val="0"/>
          <w:numId w:val="283"/>
        </w:numPr>
      </w:pPr>
      <w:r w:rsidRPr="00B71444">
        <w:rPr>
          <w:lang w:val="en-US"/>
        </w:rPr>
        <w:t>mtu</w:t>
      </w:r>
      <w:r w:rsidRPr="00B71444">
        <w:t>-</w:t>
      </w:r>
      <w:r w:rsidRPr="00B71444">
        <w:rPr>
          <w:lang w:val="en-US"/>
        </w:rPr>
        <w:t>net</w:t>
      </w:r>
      <w:r w:rsidRPr="00B71444">
        <w:t>.</w:t>
      </w:r>
      <w:r w:rsidRPr="00B71444">
        <w:rPr>
          <w:lang w:val="en-US"/>
        </w:rPr>
        <w:t>ru</w:t>
      </w:r>
      <w:r w:rsidRPr="00B71444">
        <w:t>.</w:t>
      </w:r>
    </w:p>
    <w:p w:rsidR="006774CD" w:rsidRPr="00683C63" w:rsidRDefault="006774CD" w:rsidP="00B6099F">
      <w:pPr>
        <w:pStyle w:val="1"/>
        <w:rPr>
          <w:b/>
        </w:rPr>
      </w:pPr>
      <w:r w:rsidRPr="00683C63">
        <w:rPr>
          <w:b/>
        </w:rPr>
        <w:t>http://www.soccer.ru/dynamo/rus/index.html  - это</w:t>
      </w:r>
    </w:p>
    <w:p w:rsidR="001B2041" w:rsidRPr="00B71444" w:rsidRDefault="001B2041" w:rsidP="00DC3D9D">
      <w:pPr>
        <w:pStyle w:val="a1"/>
        <w:numPr>
          <w:ilvl w:val="0"/>
          <w:numId w:val="284"/>
        </w:numPr>
      </w:pPr>
      <w:r w:rsidRPr="00B71444">
        <w:t xml:space="preserve">адрес </w:t>
      </w:r>
      <w:r w:rsidRPr="00B71444">
        <w:rPr>
          <w:lang w:val="en-US"/>
        </w:rPr>
        <w:t>Web</w:t>
      </w:r>
      <w:r w:rsidRPr="00B71444">
        <w:t>-страницы;</w:t>
      </w:r>
    </w:p>
    <w:p w:rsidR="001B2041" w:rsidRPr="00B71444" w:rsidRDefault="001B2041" w:rsidP="00DC3D9D">
      <w:pPr>
        <w:pStyle w:val="a1"/>
        <w:numPr>
          <w:ilvl w:val="0"/>
          <w:numId w:val="284"/>
        </w:numPr>
      </w:pPr>
      <w:r w:rsidRPr="00B71444">
        <w:t>доменный адрес компьютера;</w:t>
      </w:r>
    </w:p>
    <w:p w:rsidR="001B2041" w:rsidRPr="00B71444" w:rsidRDefault="001B2041" w:rsidP="00DC3D9D">
      <w:pPr>
        <w:pStyle w:val="a1"/>
        <w:numPr>
          <w:ilvl w:val="0"/>
          <w:numId w:val="284"/>
        </w:numPr>
      </w:pPr>
      <w:r w:rsidRPr="00B71444">
        <w:t>почтовый адрес;</w:t>
      </w:r>
    </w:p>
    <w:p w:rsidR="00B929E7" w:rsidRPr="00B71444" w:rsidRDefault="00B929E7" w:rsidP="00DC3D9D">
      <w:pPr>
        <w:pStyle w:val="a1"/>
        <w:numPr>
          <w:ilvl w:val="0"/>
          <w:numId w:val="284"/>
        </w:numPr>
      </w:pPr>
      <w:r w:rsidRPr="00B71444">
        <w:rPr>
          <w:lang w:val="en-US"/>
        </w:rPr>
        <w:t>IP-</w:t>
      </w:r>
      <w:r w:rsidRPr="00B71444">
        <w:t>адрес.</w:t>
      </w:r>
    </w:p>
    <w:p w:rsidR="006774CD" w:rsidRPr="00683C63" w:rsidRDefault="006774CD" w:rsidP="00B6099F">
      <w:pPr>
        <w:pStyle w:val="1"/>
        <w:rPr>
          <w:b/>
          <w:lang w:val="en-US"/>
        </w:rPr>
      </w:pPr>
      <w:r w:rsidRPr="00683C63">
        <w:rPr>
          <w:b/>
          <w:lang w:val="en-US"/>
        </w:rPr>
        <w:t xml:space="preserve">HTML (Hyper Text Markup Language) </w:t>
      </w:r>
      <w:r w:rsidRPr="00683C63">
        <w:rPr>
          <w:b/>
        </w:rPr>
        <w:t>является</w:t>
      </w:r>
      <w:r w:rsidRPr="00683C63">
        <w:rPr>
          <w:b/>
          <w:lang w:val="en-US"/>
        </w:rPr>
        <w:t>:</w:t>
      </w:r>
    </w:p>
    <w:p w:rsidR="001B2041" w:rsidRPr="00B71444" w:rsidRDefault="001B2041" w:rsidP="00DC3D9D">
      <w:pPr>
        <w:pStyle w:val="a1"/>
        <w:numPr>
          <w:ilvl w:val="0"/>
          <w:numId w:val="285"/>
        </w:numPr>
      </w:pPr>
      <w:r w:rsidRPr="00B71444">
        <w:t>Сервером Интернета;</w:t>
      </w:r>
    </w:p>
    <w:p w:rsidR="001B2041" w:rsidRPr="00B71444" w:rsidRDefault="001B2041" w:rsidP="00DC3D9D">
      <w:pPr>
        <w:pStyle w:val="a1"/>
        <w:numPr>
          <w:ilvl w:val="0"/>
          <w:numId w:val="285"/>
        </w:numPr>
      </w:pPr>
      <w:r w:rsidRPr="00B71444">
        <w:t xml:space="preserve">Средством создания </w:t>
      </w:r>
      <w:r w:rsidRPr="00B71444">
        <w:rPr>
          <w:lang w:val="en-US"/>
        </w:rPr>
        <w:t>Web</w:t>
      </w:r>
      <w:r w:rsidRPr="00B71444">
        <w:t>-страниц;</w:t>
      </w:r>
    </w:p>
    <w:p w:rsidR="001B2041" w:rsidRPr="00B71444" w:rsidRDefault="001B2041" w:rsidP="00DC3D9D">
      <w:pPr>
        <w:pStyle w:val="a1"/>
        <w:numPr>
          <w:ilvl w:val="0"/>
          <w:numId w:val="285"/>
        </w:numPr>
      </w:pPr>
      <w:r w:rsidRPr="00B71444">
        <w:t>Транслятором языка программирования;</w:t>
      </w:r>
    </w:p>
    <w:p w:rsidR="001B2041" w:rsidRPr="00B71444" w:rsidRDefault="001B2041" w:rsidP="00DC3D9D">
      <w:pPr>
        <w:pStyle w:val="a1"/>
        <w:numPr>
          <w:ilvl w:val="0"/>
          <w:numId w:val="285"/>
        </w:numPr>
      </w:pPr>
      <w:r w:rsidRPr="00B71444">
        <w:t xml:space="preserve">Средством просмотра </w:t>
      </w:r>
      <w:r w:rsidRPr="00B71444">
        <w:rPr>
          <w:lang w:val="en-US"/>
        </w:rPr>
        <w:t>Web</w:t>
      </w:r>
      <w:r w:rsidRPr="00B71444">
        <w:t>-страниц.</w:t>
      </w:r>
    </w:p>
    <w:p w:rsidR="006774CD" w:rsidRPr="00683C63" w:rsidRDefault="006774CD" w:rsidP="00B929E7">
      <w:pPr>
        <w:pStyle w:val="1"/>
        <w:rPr>
          <w:b/>
        </w:rPr>
      </w:pPr>
      <w:r w:rsidRPr="00683C63">
        <w:rPr>
          <w:b/>
        </w:rPr>
        <w:t>Какой из тэгов служит для вставки гиперссылки?</w:t>
      </w:r>
    </w:p>
    <w:p w:rsidR="001B2041" w:rsidRPr="00B71444" w:rsidRDefault="00B929E7" w:rsidP="00DC3D9D">
      <w:pPr>
        <w:pStyle w:val="a1"/>
        <w:numPr>
          <w:ilvl w:val="0"/>
          <w:numId w:val="291"/>
        </w:numPr>
        <w:rPr>
          <w:lang w:val="en-US"/>
        </w:rPr>
      </w:pPr>
      <w:r w:rsidRPr="00B71444">
        <w:rPr>
          <w:lang w:val="en-US"/>
        </w:rPr>
        <w:t>&lt;TABLE&gt;</w:t>
      </w:r>
    </w:p>
    <w:p w:rsidR="00B929E7" w:rsidRPr="00B71444" w:rsidRDefault="00B929E7" w:rsidP="00DC3D9D">
      <w:pPr>
        <w:pStyle w:val="a1"/>
        <w:numPr>
          <w:ilvl w:val="0"/>
          <w:numId w:val="291"/>
        </w:numPr>
        <w:rPr>
          <w:lang w:val="en-US"/>
        </w:rPr>
      </w:pPr>
      <w:r w:rsidRPr="00B71444">
        <w:rPr>
          <w:lang w:val="en-US"/>
        </w:rPr>
        <w:t>&lt;A HREF&gt;</w:t>
      </w:r>
    </w:p>
    <w:p w:rsidR="00B929E7" w:rsidRPr="00B71444" w:rsidRDefault="00B929E7" w:rsidP="00DC3D9D">
      <w:pPr>
        <w:pStyle w:val="a1"/>
        <w:numPr>
          <w:ilvl w:val="0"/>
          <w:numId w:val="291"/>
        </w:numPr>
        <w:rPr>
          <w:lang w:val="en-US"/>
        </w:rPr>
      </w:pPr>
      <w:r w:rsidRPr="00B71444">
        <w:rPr>
          <w:lang w:val="en-US"/>
        </w:rPr>
        <w:t>&lt;IMG SRC&gt;</w:t>
      </w:r>
    </w:p>
    <w:p w:rsidR="00B929E7" w:rsidRPr="00B71444" w:rsidRDefault="00B929E7" w:rsidP="00DC3D9D">
      <w:pPr>
        <w:pStyle w:val="a1"/>
        <w:numPr>
          <w:ilvl w:val="0"/>
          <w:numId w:val="291"/>
        </w:numPr>
        <w:rPr>
          <w:lang w:val="en-US"/>
        </w:rPr>
      </w:pPr>
      <w:r w:rsidRPr="00B71444">
        <w:rPr>
          <w:lang w:val="en-US"/>
        </w:rPr>
        <w:t>&lt;MARQUEE&gt;</w:t>
      </w:r>
    </w:p>
    <w:p w:rsidR="006774CD" w:rsidRPr="00683C63" w:rsidRDefault="006774CD" w:rsidP="00B929E7">
      <w:pPr>
        <w:pStyle w:val="1"/>
        <w:rPr>
          <w:b/>
        </w:rPr>
      </w:pPr>
      <w:r w:rsidRPr="00683C63">
        <w:rPr>
          <w:b/>
        </w:rPr>
        <w:t>У какого вида графики минимальным элементов является точка?</w:t>
      </w:r>
    </w:p>
    <w:p w:rsidR="001B2041" w:rsidRPr="00B71444" w:rsidRDefault="00B929E7" w:rsidP="00DC3D9D">
      <w:pPr>
        <w:pStyle w:val="a1"/>
        <w:numPr>
          <w:ilvl w:val="0"/>
          <w:numId w:val="289"/>
        </w:numPr>
      </w:pPr>
      <w:r w:rsidRPr="00B71444">
        <w:t>Растровая;</w:t>
      </w:r>
    </w:p>
    <w:p w:rsidR="00B929E7" w:rsidRPr="00B71444" w:rsidRDefault="00B929E7" w:rsidP="00DC3D9D">
      <w:pPr>
        <w:pStyle w:val="a1"/>
        <w:numPr>
          <w:ilvl w:val="0"/>
          <w:numId w:val="289"/>
        </w:numPr>
      </w:pPr>
      <w:r w:rsidRPr="00B71444">
        <w:t>Векторная;</w:t>
      </w:r>
    </w:p>
    <w:p w:rsidR="00B929E7" w:rsidRPr="00B71444" w:rsidRDefault="00B929E7" w:rsidP="00DC3D9D">
      <w:pPr>
        <w:pStyle w:val="a1"/>
        <w:numPr>
          <w:ilvl w:val="0"/>
          <w:numId w:val="289"/>
        </w:numPr>
      </w:pPr>
      <w:r w:rsidRPr="00B71444">
        <w:t>Фрактальная;</w:t>
      </w:r>
    </w:p>
    <w:p w:rsidR="00B929E7" w:rsidRPr="00B71444" w:rsidRDefault="00B929E7" w:rsidP="00DC3D9D">
      <w:pPr>
        <w:pStyle w:val="a1"/>
        <w:numPr>
          <w:ilvl w:val="0"/>
          <w:numId w:val="289"/>
        </w:numPr>
      </w:pPr>
      <w:r w:rsidRPr="00B71444">
        <w:lastRenderedPageBreak/>
        <w:t>Трехмерная.</w:t>
      </w:r>
    </w:p>
    <w:p w:rsidR="006774CD" w:rsidRPr="00683C63" w:rsidRDefault="006774CD" w:rsidP="00B929E7">
      <w:pPr>
        <w:pStyle w:val="1"/>
        <w:rPr>
          <w:b/>
        </w:rPr>
      </w:pPr>
      <w:r w:rsidRPr="00683C63">
        <w:rPr>
          <w:b/>
        </w:rPr>
        <w:t>Что такое глубина цвета?</w:t>
      </w:r>
    </w:p>
    <w:p w:rsidR="001B2041" w:rsidRPr="00B71444" w:rsidRDefault="00B929E7" w:rsidP="00DC3D9D">
      <w:pPr>
        <w:pStyle w:val="a1"/>
        <w:numPr>
          <w:ilvl w:val="0"/>
          <w:numId w:val="292"/>
        </w:numPr>
      </w:pPr>
      <w:r w:rsidRPr="00B71444">
        <w:t>Количество цветов в рисунке.</w:t>
      </w:r>
    </w:p>
    <w:p w:rsidR="00B929E7" w:rsidRPr="00B71444" w:rsidRDefault="00B929E7" w:rsidP="00DC3D9D">
      <w:pPr>
        <w:pStyle w:val="a1"/>
        <w:numPr>
          <w:ilvl w:val="0"/>
          <w:numId w:val="292"/>
        </w:numPr>
      </w:pPr>
      <w:r w:rsidRPr="00B71444">
        <w:t>Количество бит, используемое для кодирования цвета одного пикселя.</w:t>
      </w:r>
    </w:p>
    <w:p w:rsidR="00B929E7" w:rsidRPr="00B71444" w:rsidRDefault="00B929E7" w:rsidP="00DC3D9D">
      <w:pPr>
        <w:pStyle w:val="a1"/>
        <w:numPr>
          <w:ilvl w:val="0"/>
          <w:numId w:val="292"/>
        </w:numPr>
      </w:pPr>
      <w:r w:rsidRPr="00B71444">
        <w:t>Способ формального описания цвета на основе составляющих его компонентов.</w:t>
      </w:r>
    </w:p>
    <w:p w:rsidR="006774CD" w:rsidRPr="00683C63" w:rsidRDefault="006774CD" w:rsidP="00B929E7">
      <w:pPr>
        <w:pStyle w:val="1"/>
        <w:rPr>
          <w:b/>
        </w:rPr>
      </w:pPr>
      <w:r w:rsidRPr="00683C63">
        <w:rPr>
          <w:b/>
        </w:rPr>
        <w:t>Какой это цвет? (255,255,0)</w:t>
      </w:r>
    </w:p>
    <w:p w:rsidR="001B2041" w:rsidRPr="00B71444" w:rsidRDefault="00B929E7" w:rsidP="00DC3D9D">
      <w:pPr>
        <w:pStyle w:val="a1"/>
        <w:numPr>
          <w:ilvl w:val="0"/>
          <w:numId w:val="290"/>
        </w:numPr>
      </w:pPr>
      <w:r w:rsidRPr="00B71444">
        <w:t>Фиолетовый;</w:t>
      </w:r>
    </w:p>
    <w:p w:rsidR="00B929E7" w:rsidRPr="00B71444" w:rsidRDefault="00B929E7" w:rsidP="00DC3D9D">
      <w:pPr>
        <w:pStyle w:val="a1"/>
        <w:numPr>
          <w:ilvl w:val="0"/>
          <w:numId w:val="290"/>
        </w:numPr>
      </w:pPr>
      <w:r w:rsidRPr="00B71444">
        <w:t>Желтый;</w:t>
      </w:r>
    </w:p>
    <w:p w:rsidR="00B929E7" w:rsidRPr="00B71444" w:rsidRDefault="00B929E7" w:rsidP="00DC3D9D">
      <w:pPr>
        <w:pStyle w:val="a1"/>
        <w:numPr>
          <w:ilvl w:val="0"/>
          <w:numId w:val="290"/>
        </w:numPr>
      </w:pPr>
      <w:r w:rsidRPr="00B71444">
        <w:t>Бирюзовый;</w:t>
      </w:r>
    </w:p>
    <w:p w:rsidR="00B929E7" w:rsidRPr="00B71444" w:rsidRDefault="00B929E7" w:rsidP="00DC3D9D">
      <w:pPr>
        <w:pStyle w:val="a1"/>
        <w:numPr>
          <w:ilvl w:val="0"/>
          <w:numId w:val="290"/>
        </w:numPr>
      </w:pPr>
      <w:r w:rsidRPr="00B71444">
        <w:t>Коричневый.</w:t>
      </w:r>
    </w:p>
    <w:p w:rsidR="006774CD" w:rsidRPr="00683C63" w:rsidRDefault="006774CD" w:rsidP="00B929E7">
      <w:pPr>
        <w:pStyle w:val="1"/>
        <w:rPr>
          <w:b/>
        </w:rPr>
      </w:pPr>
      <w:r w:rsidRPr="00683C63">
        <w:rPr>
          <w:b/>
        </w:rPr>
        <w:t>Алгоритм - это</w:t>
      </w:r>
    </w:p>
    <w:p w:rsidR="001B2041" w:rsidRPr="00B71444" w:rsidRDefault="001B2041" w:rsidP="00DC3D9D">
      <w:pPr>
        <w:pStyle w:val="a1"/>
        <w:numPr>
          <w:ilvl w:val="0"/>
          <w:numId w:val="286"/>
        </w:numPr>
      </w:pPr>
      <w:r w:rsidRPr="00B71444">
        <w:t>Программа;</w:t>
      </w:r>
    </w:p>
    <w:p w:rsidR="001B2041" w:rsidRPr="00B71444" w:rsidRDefault="001B2041" w:rsidP="00DC3D9D">
      <w:pPr>
        <w:pStyle w:val="a1"/>
        <w:numPr>
          <w:ilvl w:val="0"/>
          <w:numId w:val="286"/>
        </w:numPr>
      </w:pPr>
      <w:r w:rsidRPr="00B71444">
        <w:t>Организованная последовательность действий, допустимых для некоторого исполнителя;</w:t>
      </w:r>
    </w:p>
    <w:p w:rsidR="001B2041" w:rsidRPr="00B71444" w:rsidRDefault="001B2041" w:rsidP="00DC3D9D">
      <w:pPr>
        <w:pStyle w:val="a1"/>
        <w:numPr>
          <w:ilvl w:val="0"/>
          <w:numId w:val="286"/>
        </w:numPr>
      </w:pPr>
      <w:r w:rsidRPr="00B71444">
        <w:t>Блок-схема;</w:t>
      </w:r>
    </w:p>
    <w:p w:rsidR="001B2041" w:rsidRPr="00B71444" w:rsidRDefault="001B2041" w:rsidP="00DC3D9D">
      <w:pPr>
        <w:pStyle w:val="a1"/>
        <w:numPr>
          <w:ilvl w:val="0"/>
          <w:numId w:val="286"/>
        </w:numPr>
      </w:pPr>
      <w:r w:rsidRPr="00B71444">
        <w:t>Последовательность команд, расположенных в произвольном порядке.</w:t>
      </w:r>
    </w:p>
    <w:p w:rsidR="006774CD" w:rsidRPr="00683C63" w:rsidRDefault="006774CD" w:rsidP="00B929E7">
      <w:pPr>
        <w:pStyle w:val="1"/>
        <w:rPr>
          <w:b/>
        </w:rPr>
      </w:pPr>
      <w:r w:rsidRPr="00683C63">
        <w:rPr>
          <w:b/>
        </w:rPr>
        <w:t>Пример алгоритма  …</w:t>
      </w:r>
    </w:p>
    <w:p w:rsidR="001B2041" w:rsidRPr="00B71444" w:rsidRDefault="001B2041" w:rsidP="00DC3D9D">
      <w:pPr>
        <w:pStyle w:val="a1"/>
        <w:numPr>
          <w:ilvl w:val="0"/>
          <w:numId w:val="287"/>
        </w:numPr>
      </w:pPr>
      <w:r w:rsidRPr="00B71444">
        <w:t>Правила техники безопасности</w:t>
      </w:r>
    </w:p>
    <w:p w:rsidR="001B2041" w:rsidRPr="00B71444" w:rsidRDefault="001B2041" w:rsidP="00DC3D9D">
      <w:pPr>
        <w:pStyle w:val="a1"/>
        <w:numPr>
          <w:ilvl w:val="0"/>
          <w:numId w:val="287"/>
        </w:numPr>
      </w:pPr>
      <w:r w:rsidRPr="00B71444">
        <w:t>Расписание уроков</w:t>
      </w:r>
    </w:p>
    <w:p w:rsidR="001B2041" w:rsidRPr="00B71444" w:rsidRDefault="001B2041" w:rsidP="00DC3D9D">
      <w:pPr>
        <w:pStyle w:val="a1"/>
        <w:numPr>
          <w:ilvl w:val="0"/>
          <w:numId w:val="287"/>
        </w:numPr>
      </w:pPr>
      <w:r w:rsidRPr="00B71444">
        <w:t>Инструкция по получению денег  в банкомате</w:t>
      </w:r>
    </w:p>
    <w:p w:rsidR="001B2041" w:rsidRPr="00B71444" w:rsidRDefault="001B2041" w:rsidP="00DC3D9D">
      <w:pPr>
        <w:pStyle w:val="a1"/>
        <w:numPr>
          <w:ilvl w:val="0"/>
          <w:numId w:val="287"/>
        </w:numPr>
      </w:pPr>
      <w:r w:rsidRPr="00B71444">
        <w:t>Список класса</w:t>
      </w:r>
    </w:p>
    <w:p w:rsidR="006774CD" w:rsidRPr="00683C63" w:rsidRDefault="006774CD" w:rsidP="00B929E7">
      <w:pPr>
        <w:pStyle w:val="1"/>
        <w:rPr>
          <w:b/>
        </w:rPr>
      </w:pPr>
      <w:r w:rsidRPr="00683C63">
        <w:rPr>
          <w:b/>
        </w:rPr>
        <w:t>На рисунке изображен блок:</w:t>
      </w:r>
    </w:p>
    <w:tbl>
      <w:tblPr>
        <w:tblStyle w:val="af6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368"/>
        <w:gridCol w:w="6486"/>
      </w:tblGrid>
      <w:tr w:rsidR="00B929E7" w:rsidRPr="00B71444" w:rsidTr="00B929E7">
        <w:tc>
          <w:tcPr>
            <w:tcW w:w="1709" w:type="pct"/>
          </w:tcPr>
          <w:p w:rsidR="00B929E7" w:rsidRPr="00B71444" w:rsidRDefault="00B929E7" w:rsidP="00DC3D9D">
            <w:pPr>
              <w:pStyle w:val="a1"/>
              <w:numPr>
                <w:ilvl w:val="0"/>
                <w:numId w:val="288"/>
              </w:numPr>
            </w:pPr>
            <w:r w:rsidRPr="00B71444">
              <w:t>вычислительный;</w:t>
            </w:r>
          </w:p>
          <w:p w:rsidR="00B929E7" w:rsidRPr="00B71444" w:rsidRDefault="00B929E7" w:rsidP="00DC3D9D">
            <w:pPr>
              <w:pStyle w:val="a1"/>
              <w:numPr>
                <w:ilvl w:val="0"/>
                <w:numId w:val="288"/>
              </w:numPr>
            </w:pPr>
            <w:r w:rsidRPr="00B71444">
              <w:t>ввода;</w:t>
            </w:r>
          </w:p>
          <w:p w:rsidR="00B929E7" w:rsidRPr="00B71444" w:rsidRDefault="00B929E7" w:rsidP="00DC3D9D">
            <w:pPr>
              <w:pStyle w:val="a1"/>
              <w:numPr>
                <w:ilvl w:val="0"/>
                <w:numId w:val="288"/>
              </w:numPr>
            </w:pPr>
            <w:r w:rsidRPr="00B71444">
              <w:t>вывода;</w:t>
            </w:r>
          </w:p>
          <w:p w:rsidR="00B929E7" w:rsidRPr="00B71444" w:rsidRDefault="00B929E7" w:rsidP="00DC3D9D">
            <w:pPr>
              <w:pStyle w:val="a1"/>
              <w:numPr>
                <w:ilvl w:val="0"/>
                <w:numId w:val="288"/>
              </w:numPr>
            </w:pPr>
            <w:r w:rsidRPr="00B71444">
              <w:t>логический.</w:t>
            </w:r>
          </w:p>
          <w:p w:rsidR="00B929E7" w:rsidRPr="00B71444" w:rsidRDefault="00B929E7" w:rsidP="00B929E7"/>
        </w:tc>
        <w:tc>
          <w:tcPr>
            <w:tcW w:w="3291" w:type="pct"/>
          </w:tcPr>
          <w:p w:rsidR="00B929E7" w:rsidRPr="00B71444" w:rsidRDefault="00B929E7" w:rsidP="00B929E7">
            <w:r w:rsidRPr="00B71444">
              <w:rPr>
                <w:noProof/>
                <w:color w:val="FF0000"/>
              </w:rPr>
              <w:drawing>
                <wp:inline distT="0" distB="0" distL="0" distR="0">
                  <wp:extent cx="2266950" cy="988400"/>
                  <wp:effectExtent l="0" t="0" r="0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0835" t="31609" r="25083" b="40722"/>
                          <a:stretch/>
                        </pic:blipFill>
                        <pic:spPr bwMode="auto">
                          <a:xfrm>
                            <a:off x="0" y="0"/>
                            <a:ext cx="2265045" cy="987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74CD" w:rsidRPr="00683C63" w:rsidRDefault="006774CD" w:rsidP="00B929E7">
      <w:pPr>
        <w:pStyle w:val="1"/>
        <w:rPr>
          <w:b/>
        </w:rPr>
      </w:pPr>
      <w:r w:rsidRPr="00683C63">
        <w:rPr>
          <w:b/>
        </w:rPr>
        <w:t>Какой алгоритм используется для решения задачи:</w:t>
      </w:r>
    </w:p>
    <w:p w:rsidR="005826B5" w:rsidRPr="00683C63" w:rsidRDefault="005826B5" w:rsidP="005826B5">
      <w:pPr>
        <w:pStyle w:val="29"/>
        <w:rPr>
          <w:b/>
        </w:rPr>
      </w:pPr>
      <w:r w:rsidRPr="00683C63">
        <w:rPr>
          <w:b/>
        </w:rPr>
        <w:t>Заданы координаты точки на плоскости. Находится ли точка в первой четверти координатной плоскости?</w:t>
      </w:r>
    </w:p>
    <w:p w:rsidR="001B2041" w:rsidRPr="00B71444" w:rsidRDefault="001B2041" w:rsidP="00DC3D9D">
      <w:pPr>
        <w:pStyle w:val="a1"/>
        <w:numPr>
          <w:ilvl w:val="0"/>
          <w:numId w:val="293"/>
        </w:numPr>
      </w:pPr>
      <w:r w:rsidRPr="00B71444">
        <w:t>Линейный</w:t>
      </w:r>
    </w:p>
    <w:p w:rsidR="001B2041" w:rsidRPr="00B71444" w:rsidRDefault="001B2041" w:rsidP="00DC3D9D">
      <w:pPr>
        <w:pStyle w:val="a1"/>
        <w:numPr>
          <w:ilvl w:val="0"/>
          <w:numId w:val="293"/>
        </w:numPr>
      </w:pPr>
      <w:r w:rsidRPr="00B71444">
        <w:t>Условный</w:t>
      </w:r>
    </w:p>
    <w:p w:rsidR="001B2041" w:rsidRPr="00B71444" w:rsidRDefault="001B2041" w:rsidP="00DC3D9D">
      <w:pPr>
        <w:pStyle w:val="a1"/>
        <w:numPr>
          <w:ilvl w:val="0"/>
          <w:numId w:val="293"/>
        </w:numPr>
      </w:pPr>
      <w:r w:rsidRPr="00B71444">
        <w:t>Циклический</w:t>
      </w:r>
    </w:p>
    <w:p w:rsidR="006774CD" w:rsidRPr="00683C63" w:rsidRDefault="006774CD" w:rsidP="00B929E7">
      <w:pPr>
        <w:pStyle w:val="1"/>
        <w:rPr>
          <w:b/>
        </w:rPr>
      </w:pPr>
      <w:r w:rsidRPr="00683C63">
        <w:rPr>
          <w:b/>
        </w:rPr>
        <w:t>Свойством алгоритма является:</w:t>
      </w:r>
    </w:p>
    <w:p w:rsidR="001B2041" w:rsidRPr="00B71444" w:rsidRDefault="001B2041" w:rsidP="00DC3D9D">
      <w:pPr>
        <w:pStyle w:val="a1"/>
        <w:numPr>
          <w:ilvl w:val="0"/>
          <w:numId w:val="294"/>
        </w:numPr>
      </w:pPr>
      <w:r w:rsidRPr="00B71444">
        <w:t>Бесконечность;</w:t>
      </w:r>
    </w:p>
    <w:p w:rsidR="001B2041" w:rsidRPr="00B71444" w:rsidRDefault="001B2041" w:rsidP="00DC3D9D">
      <w:pPr>
        <w:pStyle w:val="a1"/>
        <w:numPr>
          <w:ilvl w:val="0"/>
          <w:numId w:val="294"/>
        </w:numPr>
      </w:pPr>
      <w:r w:rsidRPr="00B71444">
        <w:t>Массовость;</w:t>
      </w:r>
    </w:p>
    <w:p w:rsidR="001B2041" w:rsidRPr="00B71444" w:rsidRDefault="001B2041" w:rsidP="00DC3D9D">
      <w:pPr>
        <w:pStyle w:val="a1"/>
        <w:numPr>
          <w:ilvl w:val="0"/>
          <w:numId w:val="294"/>
        </w:numPr>
      </w:pPr>
      <w:r w:rsidRPr="00B71444">
        <w:t>Возможность изменения последовательности команд;</w:t>
      </w:r>
    </w:p>
    <w:p w:rsidR="001B2041" w:rsidRPr="00B71444" w:rsidRDefault="001B2041" w:rsidP="00DC3D9D">
      <w:pPr>
        <w:pStyle w:val="a1"/>
        <w:numPr>
          <w:ilvl w:val="0"/>
          <w:numId w:val="294"/>
        </w:numPr>
        <w:rPr>
          <w:b/>
        </w:rPr>
      </w:pPr>
      <w:r w:rsidRPr="00B71444">
        <w:t>Непрерывность.</w:t>
      </w:r>
    </w:p>
    <w:p w:rsidR="006774CD" w:rsidRPr="00683C63" w:rsidRDefault="006774CD" w:rsidP="00B929E7">
      <w:pPr>
        <w:pStyle w:val="1"/>
        <w:rPr>
          <w:b/>
        </w:rPr>
      </w:pPr>
      <w:r w:rsidRPr="00683C63">
        <w:rPr>
          <w:b/>
        </w:rPr>
        <w:t>Укажите недопустимое имя переменной</w:t>
      </w:r>
    </w:p>
    <w:p w:rsidR="001B2041" w:rsidRPr="00B71444" w:rsidRDefault="00CF2D21" w:rsidP="00DC3D9D">
      <w:pPr>
        <w:pStyle w:val="a1"/>
        <w:numPr>
          <w:ilvl w:val="0"/>
          <w:numId w:val="295"/>
        </w:numPr>
        <w:rPr>
          <w:lang w:val="en-US"/>
        </w:rPr>
      </w:pPr>
      <w:r w:rsidRPr="00B71444">
        <w:rPr>
          <w:lang w:val="en-US"/>
        </w:rPr>
        <w:t>name1</w:t>
      </w:r>
    </w:p>
    <w:p w:rsidR="00CF2D21" w:rsidRPr="00B71444" w:rsidRDefault="00CF2D21" w:rsidP="00DC3D9D">
      <w:pPr>
        <w:pStyle w:val="a1"/>
        <w:numPr>
          <w:ilvl w:val="0"/>
          <w:numId w:val="295"/>
        </w:numPr>
        <w:rPr>
          <w:lang w:val="en-US"/>
        </w:rPr>
      </w:pPr>
      <w:r w:rsidRPr="00B71444">
        <w:rPr>
          <w:lang w:val="en-US"/>
        </w:rPr>
        <w:t>name_1</w:t>
      </w:r>
    </w:p>
    <w:p w:rsidR="00CF2D21" w:rsidRPr="00B71444" w:rsidRDefault="00CF2D21" w:rsidP="00DC3D9D">
      <w:pPr>
        <w:pStyle w:val="a1"/>
        <w:numPr>
          <w:ilvl w:val="0"/>
          <w:numId w:val="295"/>
        </w:numPr>
        <w:rPr>
          <w:lang w:val="en-US"/>
        </w:rPr>
      </w:pPr>
      <w:r w:rsidRPr="00B71444">
        <w:rPr>
          <w:lang w:val="en-US"/>
        </w:rPr>
        <w:t>_name</w:t>
      </w:r>
    </w:p>
    <w:p w:rsidR="00CF2D21" w:rsidRPr="00B71444" w:rsidRDefault="00CF2D21" w:rsidP="00DC3D9D">
      <w:pPr>
        <w:pStyle w:val="a1"/>
        <w:numPr>
          <w:ilvl w:val="0"/>
          <w:numId w:val="295"/>
        </w:numPr>
        <w:rPr>
          <w:lang w:val="en-US"/>
        </w:rPr>
      </w:pPr>
      <w:r w:rsidRPr="00B71444">
        <w:rPr>
          <w:lang w:val="en-US"/>
        </w:rPr>
        <w:t>1_name</w:t>
      </w:r>
    </w:p>
    <w:p w:rsidR="006774CD" w:rsidRPr="00683C63" w:rsidRDefault="006774CD" w:rsidP="00B929E7">
      <w:pPr>
        <w:pStyle w:val="1"/>
        <w:rPr>
          <w:b/>
        </w:rPr>
      </w:pPr>
      <w:r w:rsidRPr="00683C63">
        <w:rPr>
          <w:b/>
        </w:rPr>
        <w:lastRenderedPageBreak/>
        <w:t>Чему равно Math.Sqrt(4)?</w:t>
      </w:r>
    </w:p>
    <w:p w:rsidR="001B2041" w:rsidRPr="00B71444" w:rsidRDefault="001B2041" w:rsidP="00DC3D9D">
      <w:pPr>
        <w:pStyle w:val="a1"/>
        <w:numPr>
          <w:ilvl w:val="0"/>
          <w:numId w:val="296"/>
        </w:numPr>
      </w:pPr>
      <w:r w:rsidRPr="00B71444">
        <w:t>2;</w:t>
      </w:r>
    </w:p>
    <w:p w:rsidR="001B2041" w:rsidRPr="00B71444" w:rsidRDefault="001B2041" w:rsidP="00DC3D9D">
      <w:pPr>
        <w:pStyle w:val="a1"/>
        <w:numPr>
          <w:ilvl w:val="0"/>
          <w:numId w:val="296"/>
        </w:numPr>
      </w:pPr>
      <w:r w:rsidRPr="00B71444">
        <w:t>16;</w:t>
      </w:r>
    </w:p>
    <w:p w:rsidR="001B2041" w:rsidRPr="00B71444" w:rsidRDefault="001B2041" w:rsidP="00DC3D9D">
      <w:pPr>
        <w:pStyle w:val="a1"/>
        <w:numPr>
          <w:ilvl w:val="0"/>
          <w:numId w:val="296"/>
        </w:numPr>
      </w:pPr>
      <w:r w:rsidRPr="00B71444">
        <w:t>8;</w:t>
      </w:r>
    </w:p>
    <w:p w:rsidR="001B2041" w:rsidRPr="00B71444" w:rsidRDefault="001B2041" w:rsidP="00DC3D9D">
      <w:pPr>
        <w:pStyle w:val="a1"/>
        <w:numPr>
          <w:ilvl w:val="0"/>
          <w:numId w:val="296"/>
        </w:numPr>
      </w:pPr>
      <w:r w:rsidRPr="00B71444">
        <w:t>1.</w:t>
      </w:r>
    </w:p>
    <w:p w:rsidR="006774CD" w:rsidRPr="00683C63" w:rsidRDefault="006774CD" w:rsidP="00B929E7">
      <w:pPr>
        <w:pStyle w:val="1"/>
        <w:rPr>
          <w:b/>
        </w:rPr>
      </w:pPr>
      <w:r w:rsidRPr="00683C63">
        <w:rPr>
          <w:b/>
        </w:rPr>
        <w:t>Какое значение будет принимать переменная X, после выполнения фрагмента программы?</w:t>
      </w:r>
    </w:p>
    <w:p w:rsidR="001B2041" w:rsidRPr="00B71444" w:rsidRDefault="001B2041" w:rsidP="00B929E7">
      <w:pPr>
        <w:pStyle w:val="29"/>
        <w:rPr>
          <w:lang w:val="en-US"/>
        </w:rPr>
      </w:pPr>
      <w:r w:rsidRPr="00B71444">
        <w:rPr>
          <w:lang w:val="en-US"/>
        </w:rPr>
        <w:t>F= 3; D=5;</w:t>
      </w:r>
    </w:p>
    <w:p w:rsidR="001B2041" w:rsidRPr="00B71444" w:rsidRDefault="001B2041" w:rsidP="00B929E7">
      <w:pPr>
        <w:pStyle w:val="29"/>
        <w:rPr>
          <w:lang w:val="en-US"/>
        </w:rPr>
      </w:pPr>
      <w:r w:rsidRPr="00B71444">
        <w:rPr>
          <w:lang w:val="en-US"/>
        </w:rPr>
        <w:t>if (F&gt; D) X= 2*F + D; else X= D – F;</w:t>
      </w:r>
    </w:p>
    <w:p w:rsidR="001B2041" w:rsidRPr="00B71444" w:rsidRDefault="001B2041" w:rsidP="00DC3D9D">
      <w:pPr>
        <w:pStyle w:val="a1"/>
        <w:numPr>
          <w:ilvl w:val="0"/>
          <w:numId w:val="297"/>
        </w:numPr>
      </w:pPr>
      <w:r w:rsidRPr="00B71444">
        <w:t>11;</w:t>
      </w:r>
    </w:p>
    <w:p w:rsidR="001B2041" w:rsidRPr="00B71444" w:rsidRDefault="001B2041" w:rsidP="00DC3D9D">
      <w:pPr>
        <w:pStyle w:val="a1"/>
        <w:numPr>
          <w:ilvl w:val="0"/>
          <w:numId w:val="297"/>
        </w:numPr>
      </w:pPr>
      <w:r w:rsidRPr="00B71444">
        <w:t>13;</w:t>
      </w:r>
    </w:p>
    <w:p w:rsidR="001B2041" w:rsidRPr="00B71444" w:rsidRDefault="001B2041" w:rsidP="00DC3D9D">
      <w:pPr>
        <w:pStyle w:val="a1"/>
        <w:numPr>
          <w:ilvl w:val="0"/>
          <w:numId w:val="297"/>
        </w:numPr>
      </w:pPr>
      <w:r w:rsidRPr="00B71444">
        <w:t>2;</w:t>
      </w:r>
    </w:p>
    <w:p w:rsidR="001B2041" w:rsidRPr="00B71444" w:rsidRDefault="001B2041" w:rsidP="00DC3D9D">
      <w:pPr>
        <w:pStyle w:val="a1"/>
        <w:numPr>
          <w:ilvl w:val="0"/>
          <w:numId w:val="297"/>
        </w:numPr>
      </w:pPr>
      <w:r w:rsidRPr="00B71444">
        <w:t>Ответа нет.</w:t>
      </w:r>
    </w:p>
    <w:p w:rsidR="006774CD" w:rsidRPr="00683C63" w:rsidRDefault="006774CD" w:rsidP="00CF2D21">
      <w:pPr>
        <w:pStyle w:val="1"/>
        <w:rPr>
          <w:b/>
        </w:rPr>
      </w:pPr>
      <w:r w:rsidRPr="00683C63">
        <w:rPr>
          <w:b/>
        </w:rPr>
        <w:t>Укажите, где описана символьная переменная:</w:t>
      </w:r>
    </w:p>
    <w:p w:rsidR="001B2041" w:rsidRPr="00B71444" w:rsidRDefault="001B2041" w:rsidP="00DC3D9D">
      <w:pPr>
        <w:pStyle w:val="a1"/>
        <w:numPr>
          <w:ilvl w:val="0"/>
          <w:numId w:val="298"/>
        </w:numPr>
        <w:rPr>
          <w:lang w:val="en-US"/>
        </w:rPr>
      </w:pPr>
      <w:r w:rsidRPr="00B71444">
        <w:rPr>
          <w:lang w:val="en-US"/>
        </w:rPr>
        <w:t xml:space="preserve">int A; </w:t>
      </w:r>
    </w:p>
    <w:p w:rsidR="001B2041" w:rsidRPr="00B71444" w:rsidRDefault="001B2041" w:rsidP="00DC3D9D">
      <w:pPr>
        <w:pStyle w:val="a1"/>
        <w:numPr>
          <w:ilvl w:val="0"/>
          <w:numId w:val="298"/>
        </w:numPr>
        <w:rPr>
          <w:lang w:val="en-US"/>
        </w:rPr>
      </w:pPr>
      <w:r w:rsidRPr="00B71444">
        <w:rPr>
          <w:lang w:val="en-US"/>
        </w:rPr>
        <w:t>bool A;</w:t>
      </w:r>
    </w:p>
    <w:p w:rsidR="001B2041" w:rsidRPr="00B71444" w:rsidRDefault="001B2041" w:rsidP="00DC3D9D">
      <w:pPr>
        <w:pStyle w:val="a1"/>
        <w:numPr>
          <w:ilvl w:val="0"/>
          <w:numId w:val="298"/>
        </w:numPr>
        <w:rPr>
          <w:lang w:val="en-US"/>
        </w:rPr>
      </w:pPr>
      <w:r w:rsidRPr="00B71444">
        <w:rPr>
          <w:lang w:val="en-US"/>
        </w:rPr>
        <w:t>char A;</w:t>
      </w:r>
    </w:p>
    <w:p w:rsidR="001B2041" w:rsidRPr="00B71444" w:rsidRDefault="001B2041" w:rsidP="00DC3D9D">
      <w:pPr>
        <w:pStyle w:val="a1"/>
        <w:numPr>
          <w:ilvl w:val="0"/>
          <w:numId w:val="298"/>
        </w:numPr>
        <w:rPr>
          <w:lang w:val="en-US"/>
        </w:rPr>
      </w:pPr>
      <w:r w:rsidRPr="00B71444">
        <w:rPr>
          <w:lang w:val="en-US"/>
        </w:rPr>
        <w:t>string A.</w:t>
      </w:r>
    </w:p>
    <w:p w:rsidR="006774CD" w:rsidRPr="00683C63" w:rsidRDefault="006774CD" w:rsidP="00CF2D21">
      <w:pPr>
        <w:pStyle w:val="1"/>
        <w:rPr>
          <w:b/>
        </w:rPr>
      </w:pPr>
      <w:r w:rsidRPr="00683C63">
        <w:rPr>
          <w:b/>
        </w:rPr>
        <w:t>В коде есть ошибка. Какой из вариантов правильно указывает на эту ошибку?</w:t>
      </w:r>
    </w:p>
    <w:p w:rsidR="00DC3D9D" w:rsidRPr="00B71444" w:rsidRDefault="005826B5" w:rsidP="00DC3D9D">
      <w:pPr>
        <w:pStyle w:val="29"/>
        <w:rPr>
          <w:lang w:val="en-US"/>
        </w:rPr>
      </w:pPr>
      <w:r w:rsidRPr="00B71444">
        <w:rPr>
          <w:lang w:val="en-US"/>
        </w:rPr>
        <w:t xml:space="preserve">1)     </w:t>
      </w:r>
      <w:r w:rsidR="00DC3D9D" w:rsidRPr="00B71444">
        <w:rPr>
          <w:lang w:val="en-US"/>
        </w:rPr>
        <w:t>int a, b, max;</w:t>
      </w:r>
    </w:p>
    <w:p w:rsidR="00DC3D9D" w:rsidRPr="00B71444" w:rsidRDefault="005826B5" w:rsidP="00DC3D9D">
      <w:pPr>
        <w:pStyle w:val="29"/>
        <w:rPr>
          <w:lang w:val="en-US"/>
        </w:rPr>
      </w:pPr>
      <w:r w:rsidRPr="00B71444">
        <w:rPr>
          <w:lang w:val="en-US"/>
        </w:rPr>
        <w:t>2</w:t>
      </w:r>
      <w:r w:rsidR="00DC3D9D" w:rsidRPr="00B71444">
        <w:rPr>
          <w:lang w:val="en-US"/>
        </w:rPr>
        <w:t>)     a = Convert.ToInt32(textBox1.Text);</w:t>
      </w:r>
    </w:p>
    <w:p w:rsidR="00DC3D9D" w:rsidRPr="00B71444" w:rsidRDefault="005826B5" w:rsidP="00DC3D9D">
      <w:pPr>
        <w:pStyle w:val="29"/>
        <w:rPr>
          <w:lang w:val="en-US"/>
        </w:rPr>
      </w:pPr>
      <w:r w:rsidRPr="00B71444">
        <w:rPr>
          <w:lang w:val="en-US"/>
        </w:rPr>
        <w:t>3</w:t>
      </w:r>
      <w:r w:rsidR="00DC3D9D" w:rsidRPr="00B71444">
        <w:rPr>
          <w:lang w:val="en-US"/>
        </w:rPr>
        <w:t>)     b = Convert.ToInt32(textBox2.Text);</w:t>
      </w:r>
    </w:p>
    <w:p w:rsidR="00DC3D9D" w:rsidRPr="00B71444" w:rsidRDefault="005826B5" w:rsidP="00DC3D9D">
      <w:pPr>
        <w:pStyle w:val="29"/>
        <w:rPr>
          <w:lang w:val="en-US"/>
        </w:rPr>
      </w:pPr>
      <w:r w:rsidRPr="00B71444">
        <w:rPr>
          <w:lang w:val="en-US"/>
        </w:rPr>
        <w:t>4</w:t>
      </w:r>
      <w:r w:rsidR="00DC3D9D" w:rsidRPr="00B71444">
        <w:rPr>
          <w:lang w:val="en-US"/>
        </w:rPr>
        <w:t xml:space="preserve">)     if (a &gt; b) </w:t>
      </w:r>
    </w:p>
    <w:p w:rsidR="00DC3D9D" w:rsidRPr="00B71444" w:rsidRDefault="005826B5" w:rsidP="00DC3D9D">
      <w:pPr>
        <w:pStyle w:val="29"/>
        <w:rPr>
          <w:lang w:val="en-US"/>
        </w:rPr>
      </w:pPr>
      <w:r w:rsidRPr="00B71444">
        <w:rPr>
          <w:lang w:val="en-US"/>
        </w:rPr>
        <w:t>5</w:t>
      </w:r>
      <w:r w:rsidR="00DC3D9D" w:rsidRPr="00B71444">
        <w:rPr>
          <w:lang w:val="en-US"/>
        </w:rPr>
        <w:t>)     max = a;</w:t>
      </w:r>
    </w:p>
    <w:p w:rsidR="00DC3D9D" w:rsidRPr="00B71444" w:rsidRDefault="005826B5" w:rsidP="00DC3D9D">
      <w:pPr>
        <w:pStyle w:val="29"/>
        <w:rPr>
          <w:lang w:val="en-US"/>
        </w:rPr>
      </w:pPr>
      <w:r w:rsidRPr="00B71444">
        <w:rPr>
          <w:lang w:val="en-US"/>
        </w:rPr>
        <w:t>6</w:t>
      </w:r>
      <w:r w:rsidR="00DC3D9D" w:rsidRPr="00B71444">
        <w:rPr>
          <w:lang w:val="en-US"/>
        </w:rPr>
        <w:t>)     else</w:t>
      </w:r>
    </w:p>
    <w:p w:rsidR="00DC3D9D" w:rsidRPr="00B71444" w:rsidRDefault="005826B5" w:rsidP="00DC3D9D">
      <w:pPr>
        <w:pStyle w:val="29"/>
        <w:rPr>
          <w:lang w:val="en-US"/>
        </w:rPr>
      </w:pPr>
      <w:r w:rsidRPr="00B71444">
        <w:rPr>
          <w:lang w:val="en-US"/>
        </w:rPr>
        <w:t>7</w:t>
      </w:r>
      <w:r w:rsidR="00DC3D9D" w:rsidRPr="00B71444">
        <w:rPr>
          <w:lang w:val="en-US"/>
        </w:rPr>
        <w:t xml:space="preserve">)     if (a = b) </w:t>
      </w:r>
    </w:p>
    <w:p w:rsidR="00DC3D9D" w:rsidRPr="00B71444" w:rsidRDefault="005826B5" w:rsidP="00DC3D9D">
      <w:pPr>
        <w:pStyle w:val="29"/>
        <w:rPr>
          <w:lang w:val="en-US"/>
        </w:rPr>
      </w:pPr>
      <w:r w:rsidRPr="00B71444">
        <w:rPr>
          <w:lang w:val="en-US"/>
        </w:rPr>
        <w:t>8</w:t>
      </w:r>
      <w:r w:rsidR="00DC3D9D" w:rsidRPr="00B71444">
        <w:rPr>
          <w:lang w:val="en-US"/>
        </w:rPr>
        <w:t>)     max = 0;</w:t>
      </w:r>
    </w:p>
    <w:p w:rsidR="00DC3D9D" w:rsidRPr="00B71444" w:rsidRDefault="005826B5" w:rsidP="00DC3D9D">
      <w:pPr>
        <w:pStyle w:val="29"/>
        <w:rPr>
          <w:lang w:val="en-US"/>
        </w:rPr>
      </w:pPr>
      <w:r w:rsidRPr="00B71444">
        <w:rPr>
          <w:lang w:val="en-US"/>
        </w:rPr>
        <w:t>9</w:t>
      </w:r>
      <w:r w:rsidR="00DC3D9D" w:rsidRPr="00B71444">
        <w:rPr>
          <w:lang w:val="en-US"/>
        </w:rPr>
        <w:t>)     else</w:t>
      </w:r>
    </w:p>
    <w:p w:rsidR="00DC3D9D" w:rsidRPr="00B71444" w:rsidRDefault="005826B5" w:rsidP="00DC3D9D">
      <w:pPr>
        <w:pStyle w:val="29"/>
        <w:rPr>
          <w:lang w:val="en-US"/>
        </w:rPr>
      </w:pPr>
      <w:r w:rsidRPr="00B71444">
        <w:rPr>
          <w:lang w:val="en-US"/>
        </w:rPr>
        <w:t>10</w:t>
      </w:r>
      <w:r w:rsidR="00DC3D9D" w:rsidRPr="00B71444">
        <w:rPr>
          <w:lang w:val="en-US"/>
        </w:rPr>
        <w:t>)   max = b;</w:t>
      </w:r>
    </w:p>
    <w:p w:rsidR="00DC3D9D" w:rsidRPr="00B71444" w:rsidRDefault="005826B5" w:rsidP="00DC3D9D">
      <w:pPr>
        <w:pStyle w:val="29"/>
        <w:rPr>
          <w:lang w:val="en-US"/>
        </w:rPr>
      </w:pPr>
      <w:r w:rsidRPr="00B71444">
        <w:rPr>
          <w:lang w:val="en-US"/>
        </w:rPr>
        <w:t>11</w:t>
      </w:r>
      <w:r w:rsidR="00DC3D9D" w:rsidRPr="00B71444">
        <w:rPr>
          <w:lang w:val="en-US"/>
        </w:rPr>
        <w:t>)   MessageBox.Show (Convert.ToString(max));</w:t>
      </w:r>
    </w:p>
    <w:p w:rsidR="00DC3D9D" w:rsidRPr="00B71444" w:rsidRDefault="00DC3D9D" w:rsidP="00DC3D9D">
      <w:pPr>
        <w:pStyle w:val="a1"/>
        <w:numPr>
          <w:ilvl w:val="0"/>
          <w:numId w:val="303"/>
        </w:numPr>
      </w:pPr>
      <w:r w:rsidRPr="00B71444">
        <w:t xml:space="preserve">Строки </w:t>
      </w:r>
      <w:r w:rsidR="005826B5" w:rsidRPr="00B71444">
        <w:t>4</w:t>
      </w:r>
      <w:r w:rsidRPr="00B71444">
        <w:t xml:space="preserve"> и </w:t>
      </w:r>
      <w:r w:rsidR="005826B5" w:rsidRPr="00B71444">
        <w:t>7</w:t>
      </w:r>
      <w:r w:rsidRPr="00B71444">
        <w:t>: в конце строки не стоит точка с запятой.</w:t>
      </w:r>
    </w:p>
    <w:p w:rsidR="00DC3D9D" w:rsidRPr="00B71444" w:rsidRDefault="00DC3D9D" w:rsidP="00DC3D9D">
      <w:pPr>
        <w:pStyle w:val="a1"/>
        <w:numPr>
          <w:ilvl w:val="0"/>
          <w:numId w:val="303"/>
        </w:numPr>
      </w:pPr>
      <w:r w:rsidRPr="00B71444">
        <w:t>Строка 1</w:t>
      </w:r>
      <w:r w:rsidR="005826B5" w:rsidRPr="00B71444">
        <w:t>1</w:t>
      </w:r>
      <w:r w:rsidRPr="00B71444">
        <w:t>: выводимое сообщение нужно заключить в двойные кавычки.</w:t>
      </w:r>
    </w:p>
    <w:p w:rsidR="00DC3D9D" w:rsidRPr="00B71444" w:rsidRDefault="005826B5" w:rsidP="00DC3D9D">
      <w:pPr>
        <w:pStyle w:val="a1"/>
        <w:numPr>
          <w:ilvl w:val="0"/>
          <w:numId w:val="303"/>
        </w:numPr>
      </w:pPr>
      <w:r w:rsidRPr="00B71444">
        <w:t>Строка 7</w:t>
      </w:r>
      <w:r w:rsidR="00DC3D9D" w:rsidRPr="00B71444">
        <w:t>: в скобках неправильно записано условие.</w:t>
      </w:r>
    </w:p>
    <w:p w:rsidR="00DC3D9D" w:rsidRPr="00B71444" w:rsidRDefault="005826B5" w:rsidP="00DC3D9D">
      <w:pPr>
        <w:pStyle w:val="a1"/>
        <w:numPr>
          <w:ilvl w:val="0"/>
          <w:numId w:val="303"/>
        </w:numPr>
      </w:pPr>
      <w:r w:rsidRPr="00B71444">
        <w:t>Строки 2</w:t>
      </w:r>
      <w:r w:rsidR="00DC3D9D" w:rsidRPr="00B71444">
        <w:t xml:space="preserve">, </w:t>
      </w:r>
      <w:r w:rsidRPr="00B71444">
        <w:t>3</w:t>
      </w:r>
      <w:r w:rsidR="00DC3D9D" w:rsidRPr="00B71444">
        <w:t xml:space="preserve">, </w:t>
      </w:r>
      <w:r w:rsidRPr="00B71444">
        <w:t>5</w:t>
      </w:r>
      <w:r w:rsidR="00DC3D9D" w:rsidRPr="00B71444">
        <w:t xml:space="preserve">, </w:t>
      </w:r>
      <w:r w:rsidRPr="00B71444">
        <w:t>8</w:t>
      </w:r>
      <w:r w:rsidR="00DC3D9D" w:rsidRPr="00B71444">
        <w:t xml:space="preserve">, </w:t>
      </w:r>
      <w:r w:rsidRPr="00B71444">
        <w:t>10</w:t>
      </w:r>
      <w:r w:rsidR="00DC3D9D" w:rsidRPr="00B71444">
        <w:t>: неправильно записан оператор присваивания.</w:t>
      </w:r>
    </w:p>
    <w:p w:rsidR="006774CD" w:rsidRPr="00683C63" w:rsidRDefault="006774CD" w:rsidP="00CF2D21">
      <w:pPr>
        <w:pStyle w:val="1"/>
        <w:rPr>
          <w:b/>
        </w:rPr>
      </w:pPr>
      <w:r w:rsidRPr="00683C63">
        <w:rPr>
          <w:b/>
        </w:rPr>
        <w:t>С какого слова начинается условный оператор?</w:t>
      </w:r>
    </w:p>
    <w:p w:rsidR="001B2041" w:rsidRPr="00B71444" w:rsidRDefault="00CF2D21" w:rsidP="00DC3D9D">
      <w:pPr>
        <w:pStyle w:val="a1"/>
        <w:numPr>
          <w:ilvl w:val="0"/>
          <w:numId w:val="299"/>
        </w:numPr>
        <w:rPr>
          <w:lang w:val="en-US"/>
        </w:rPr>
      </w:pPr>
      <w:r w:rsidRPr="00B71444">
        <w:rPr>
          <w:lang w:val="en-US"/>
        </w:rPr>
        <w:t>Var</w:t>
      </w:r>
    </w:p>
    <w:p w:rsidR="00CF2D21" w:rsidRPr="00B71444" w:rsidRDefault="00CF2D21" w:rsidP="00DC3D9D">
      <w:pPr>
        <w:pStyle w:val="a1"/>
        <w:numPr>
          <w:ilvl w:val="0"/>
          <w:numId w:val="299"/>
        </w:numPr>
        <w:rPr>
          <w:lang w:val="en-US"/>
        </w:rPr>
      </w:pPr>
      <w:r w:rsidRPr="00B71444">
        <w:rPr>
          <w:lang w:val="en-US"/>
        </w:rPr>
        <w:t>If</w:t>
      </w:r>
    </w:p>
    <w:p w:rsidR="00CF2D21" w:rsidRPr="00B71444" w:rsidRDefault="00CF2D21" w:rsidP="00DC3D9D">
      <w:pPr>
        <w:pStyle w:val="a1"/>
        <w:numPr>
          <w:ilvl w:val="0"/>
          <w:numId w:val="299"/>
        </w:numPr>
        <w:rPr>
          <w:lang w:val="en-US"/>
        </w:rPr>
      </w:pPr>
      <w:r w:rsidRPr="00B71444">
        <w:rPr>
          <w:lang w:val="en-US"/>
        </w:rPr>
        <w:t>Else</w:t>
      </w:r>
    </w:p>
    <w:p w:rsidR="00CF2D21" w:rsidRPr="00B71444" w:rsidRDefault="00CF2D21" w:rsidP="00DC3D9D">
      <w:pPr>
        <w:pStyle w:val="a1"/>
        <w:numPr>
          <w:ilvl w:val="0"/>
          <w:numId w:val="299"/>
        </w:numPr>
        <w:rPr>
          <w:lang w:val="en-US"/>
        </w:rPr>
      </w:pPr>
      <w:r w:rsidRPr="00B71444">
        <w:rPr>
          <w:lang w:val="en-US"/>
        </w:rPr>
        <w:t>For</w:t>
      </w:r>
    </w:p>
    <w:p w:rsidR="006774CD" w:rsidRPr="00683C63" w:rsidRDefault="006774CD" w:rsidP="00CF2D21">
      <w:pPr>
        <w:pStyle w:val="1"/>
        <w:rPr>
          <w:b/>
        </w:rPr>
      </w:pPr>
      <w:r w:rsidRPr="00683C63">
        <w:rPr>
          <w:b/>
        </w:rPr>
        <w:t>Чему будет равно K после выполнения:</w:t>
      </w:r>
    </w:p>
    <w:p w:rsidR="001B2041" w:rsidRPr="00B71444" w:rsidRDefault="00CF2D21" w:rsidP="00CF2D21">
      <w:pPr>
        <w:pStyle w:val="29"/>
      </w:pPr>
      <w:r w:rsidRPr="00B71444">
        <w:rPr>
          <w:lang w:val="en-US"/>
        </w:rPr>
        <w:t>string</w:t>
      </w:r>
      <w:r w:rsidR="001B2041" w:rsidRPr="00B71444">
        <w:rPr>
          <w:lang w:val="en-US"/>
        </w:rPr>
        <w:t>A</w:t>
      </w:r>
      <w:r w:rsidR="001B2041" w:rsidRPr="00B71444">
        <w:t>=</w:t>
      </w:r>
      <w:r w:rsidRPr="00B71444">
        <w:t xml:space="preserve"> «</w:t>
      </w:r>
      <w:r w:rsidR="001B2041" w:rsidRPr="00B71444">
        <w:t>7 дней в неделе</w:t>
      </w:r>
      <w:r w:rsidRPr="00B71444">
        <w:t>»</w:t>
      </w:r>
      <w:r w:rsidR="001B2041" w:rsidRPr="00B71444">
        <w:t>;</w:t>
      </w:r>
    </w:p>
    <w:p w:rsidR="001B2041" w:rsidRPr="00FB66B6" w:rsidRDefault="00CF2D21" w:rsidP="00CF2D21">
      <w:pPr>
        <w:pStyle w:val="29"/>
      </w:pPr>
      <w:r w:rsidRPr="00B71444">
        <w:rPr>
          <w:lang w:val="en-US"/>
        </w:rPr>
        <w:t>int</w:t>
      </w:r>
      <w:r w:rsidR="001B2041" w:rsidRPr="00B71444">
        <w:rPr>
          <w:lang w:val="en-US"/>
        </w:rPr>
        <w:t>K</w:t>
      </w:r>
      <w:r w:rsidR="001B2041" w:rsidRPr="00FB66B6">
        <w:t>=</w:t>
      </w:r>
      <w:r w:rsidRPr="00B71444">
        <w:rPr>
          <w:lang w:val="en-US"/>
        </w:rPr>
        <w:t>A</w:t>
      </w:r>
      <w:r w:rsidRPr="00FB66B6">
        <w:t>.</w:t>
      </w:r>
      <w:r w:rsidR="00DC3D9D" w:rsidRPr="00B71444">
        <w:rPr>
          <w:lang w:val="en-US"/>
        </w:rPr>
        <w:t>l</w:t>
      </w:r>
      <w:r w:rsidR="001B2041" w:rsidRPr="00B71444">
        <w:rPr>
          <w:lang w:val="en-US"/>
        </w:rPr>
        <w:t>ength</w:t>
      </w:r>
      <w:r w:rsidR="001B2041" w:rsidRPr="00FB66B6">
        <w:t>;</w:t>
      </w:r>
    </w:p>
    <w:p w:rsidR="001B2041" w:rsidRPr="00B71444" w:rsidRDefault="00CF2D21" w:rsidP="00DC3D9D">
      <w:pPr>
        <w:pStyle w:val="a1"/>
        <w:numPr>
          <w:ilvl w:val="0"/>
          <w:numId w:val="300"/>
        </w:numPr>
      </w:pPr>
      <w:r w:rsidRPr="00B71444">
        <w:t>7</w:t>
      </w:r>
    </w:p>
    <w:p w:rsidR="00CF2D21" w:rsidRPr="00B71444" w:rsidRDefault="00CF2D21" w:rsidP="00DC3D9D">
      <w:pPr>
        <w:pStyle w:val="a1"/>
        <w:numPr>
          <w:ilvl w:val="0"/>
          <w:numId w:val="300"/>
        </w:numPr>
      </w:pPr>
      <w:r w:rsidRPr="00B71444">
        <w:t>12</w:t>
      </w:r>
    </w:p>
    <w:p w:rsidR="00CF2D21" w:rsidRPr="00B71444" w:rsidRDefault="00CF2D21" w:rsidP="00DC3D9D">
      <w:pPr>
        <w:pStyle w:val="a1"/>
        <w:numPr>
          <w:ilvl w:val="0"/>
          <w:numId w:val="300"/>
        </w:numPr>
      </w:pPr>
      <w:r w:rsidRPr="00B71444">
        <w:t>15</w:t>
      </w:r>
    </w:p>
    <w:p w:rsidR="00CF2D21" w:rsidRPr="00B71444" w:rsidRDefault="00CF2D21" w:rsidP="00DC3D9D">
      <w:pPr>
        <w:pStyle w:val="a1"/>
        <w:numPr>
          <w:ilvl w:val="0"/>
          <w:numId w:val="300"/>
        </w:numPr>
      </w:pPr>
      <w:r w:rsidRPr="00B71444">
        <w:lastRenderedPageBreak/>
        <w:t>17</w:t>
      </w:r>
    </w:p>
    <w:p w:rsidR="006774CD" w:rsidRPr="00683C63" w:rsidRDefault="006774CD" w:rsidP="00CF2D21">
      <w:pPr>
        <w:pStyle w:val="1"/>
        <w:rPr>
          <w:b/>
        </w:rPr>
      </w:pPr>
      <w:r w:rsidRPr="00683C63">
        <w:rPr>
          <w:b/>
        </w:rPr>
        <w:t>Каких циклов не существует?</w:t>
      </w:r>
    </w:p>
    <w:p w:rsidR="001B2041" w:rsidRPr="00B71444" w:rsidRDefault="001B2041" w:rsidP="00DC3D9D">
      <w:pPr>
        <w:pStyle w:val="a1"/>
        <w:numPr>
          <w:ilvl w:val="0"/>
          <w:numId w:val="301"/>
        </w:numPr>
      </w:pPr>
      <w:r w:rsidRPr="00B71444">
        <w:t>Цикл возврата;</w:t>
      </w:r>
    </w:p>
    <w:p w:rsidR="001B2041" w:rsidRPr="00B71444" w:rsidRDefault="001B2041" w:rsidP="00DC3D9D">
      <w:pPr>
        <w:pStyle w:val="a1"/>
        <w:numPr>
          <w:ilvl w:val="0"/>
          <w:numId w:val="301"/>
        </w:numPr>
      </w:pPr>
      <w:r w:rsidRPr="00B71444">
        <w:t>Цикл с постусловием;</w:t>
      </w:r>
    </w:p>
    <w:p w:rsidR="001B2041" w:rsidRPr="00B71444" w:rsidRDefault="001B2041" w:rsidP="00DC3D9D">
      <w:pPr>
        <w:pStyle w:val="a1"/>
        <w:numPr>
          <w:ilvl w:val="0"/>
          <w:numId w:val="301"/>
        </w:numPr>
      </w:pPr>
      <w:r w:rsidRPr="00B71444">
        <w:t>Цикл с предусловием;</w:t>
      </w:r>
    </w:p>
    <w:p w:rsidR="001B2041" w:rsidRPr="00B71444" w:rsidRDefault="001B2041" w:rsidP="00DC3D9D">
      <w:pPr>
        <w:pStyle w:val="a1"/>
        <w:numPr>
          <w:ilvl w:val="0"/>
          <w:numId w:val="301"/>
        </w:numPr>
      </w:pPr>
      <w:r w:rsidRPr="00B71444">
        <w:t>Цикл с параметром.</w:t>
      </w:r>
    </w:p>
    <w:p w:rsidR="006774CD" w:rsidRPr="00683C63" w:rsidRDefault="006774CD" w:rsidP="00CF2D21">
      <w:pPr>
        <w:pStyle w:val="1"/>
        <w:rPr>
          <w:b/>
        </w:rPr>
      </w:pPr>
      <w:r w:rsidRPr="00683C63">
        <w:rPr>
          <w:b/>
        </w:rPr>
        <w:t>Чему равно 17%4</w:t>
      </w:r>
      <w:r w:rsidR="00CF2D21" w:rsidRPr="00683C63">
        <w:rPr>
          <w:b/>
        </w:rPr>
        <w:t>?</w:t>
      </w:r>
    </w:p>
    <w:p w:rsidR="001B2041" w:rsidRPr="00B71444" w:rsidRDefault="00CF2D21" w:rsidP="00DC3D9D">
      <w:pPr>
        <w:pStyle w:val="a1"/>
        <w:numPr>
          <w:ilvl w:val="0"/>
          <w:numId w:val="302"/>
        </w:numPr>
      </w:pPr>
      <w:r w:rsidRPr="00B71444">
        <w:t>4</w:t>
      </w:r>
    </w:p>
    <w:p w:rsidR="00CF2D21" w:rsidRPr="00B71444" w:rsidRDefault="00CF2D21" w:rsidP="00DC3D9D">
      <w:pPr>
        <w:pStyle w:val="a1"/>
        <w:numPr>
          <w:ilvl w:val="0"/>
          <w:numId w:val="302"/>
        </w:numPr>
      </w:pPr>
      <w:r w:rsidRPr="00B71444">
        <w:t>1</w:t>
      </w:r>
    </w:p>
    <w:p w:rsidR="00CF2D21" w:rsidRPr="00B71444" w:rsidRDefault="00CF2D21" w:rsidP="00DC3D9D">
      <w:pPr>
        <w:pStyle w:val="a1"/>
        <w:numPr>
          <w:ilvl w:val="0"/>
          <w:numId w:val="302"/>
        </w:numPr>
      </w:pPr>
      <w:r w:rsidRPr="00B71444">
        <w:t>5</w:t>
      </w:r>
    </w:p>
    <w:p w:rsidR="00CF2D21" w:rsidRPr="00B71444" w:rsidRDefault="00CF2D21" w:rsidP="00DC3D9D">
      <w:pPr>
        <w:pStyle w:val="a1"/>
        <w:numPr>
          <w:ilvl w:val="0"/>
          <w:numId w:val="302"/>
        </w:numPr>
      </w:pPr>
      <w:r w:rsidRPr="00B71444">
        <w:t>0</w:t>
      </w:r>
    </w:p>
    <w:p w:rsidR="006774CD" w:rsidRPr="00683C63" w:rsidRDefault="006774CD" w:rsidP="005826B5">
      <w:pPr>
        <w:pStyle w:val="1"/>
        <w:rPr>
          <w:b/>
        </w:rPr>
      </w:pPr>
      <w:r w:rsidRPr="00683C63">
        <w:rPr>
          <w:b/>
        </w:rPr>
        <w:t>Какое утверждение неверно?</w:t>
      </w:r>
    </w:p>
    <w:p w:rsidR="001B2041" w:rsidRPr="00B71444" w:rsidRDefault="00833A8D" w:rsidP="00833A8D">
      <w:pPr>
        <w:pStyle w:val="a1"/>
        <w:numPr>
          <w:ilvl w:val="0"/>
          <w:numId w:val="311"/>
        </w:numPr>
      </w:pPr>
      <w:r w:rsidRPr="00B71444">
        <w:t>В конце каждого оператора должна стоять точка с запятой</w:t>
      </w:r>
    </w:p>
    <w:p w:rsidR="00833A8D" w:rsidRPr="00B71444" w:rsidRDefault="00833A8D" w:rsidP="00833A8D">
      <w:pPr>
        <w:pStyle w:val="a1"/>
        <w:numPr>
          <w:ilvl w:val="0"/>
          <w:numId w:val="311"/>
        </w:numPr>
      </w:pPr>
      <w:r w:rsidRPr="00B71444">
        <w:t xml:space="preserve">Язык </w:t>
      </w:r>
      <w:r w:rsidRPr="00B71444">
        <w:rPr>
          <w:lang w:val="en-US"/>
        </w:rPr>
        <w:t>C</w:t>
      </w:r>
      <w:r w:rsidRPr="00B71444">
        <w:t># чувствителен к регистру</w:t>
      </w:r>
    </w:p>
    <w:p w:rsidR="00833A8D" w:rsidRPr="00B71444" w:rsidRDefault="00833A8D" w:rsidP="00833A8D">
      <w:pPr>
        <w:pStyle w:val="a1"/>
        <w:numPr>
          <w:ilvl w:val="0"/>
          <w:numId w:val="311"/>
        </w:numPr>
      </w:pPr>
      <w:r w:rsidRPr="00B71444">
        <w:t>В условном операторе условие равенства записывается с помощью одиночного знака =</w:t>
      </w:r>
    </w:p>
    <w:p w:rsidR="00833A8D" w:rsidRPr="00B71444" w:rsidRDefault="00833A8D" w:rsidP="00833A8D">
      <w:pPr>
        <w:pStyle w:val="a1"/>
        <w:numPr>
          <w:ilvl w:val="0"/>
          <w:numId w:val="311"/>
        </w:numPr>
      </w:pPr>
      <w:r w:rsidRPr="00B71444">
        <w:t xml:space="preserve">Оператор присваивания в </w:t>
      </w:r>
      <w:r w:rsidRPr="00B71444">
        <w:rPr>
          <w:lang w:val="en-US"/>
        </w:rPr>
        <w:t>C</w:t>
      </w:r>
      <w:r w:rsidRPr="00B71444">
        <w:t># записывается как =</w:t>
      </w:r>
    </w:p>
    <w:p w:rsidR="006774CD" w:rsidRPr="00683C63" w:rsidRDefault="006774CD" w:rsidP="005826B5">
      <w:pPr>
        <w:pStyle w:val="1"/>
        <w:rPr>
          <w:b/>
        </w:rPr>
      </w:pPr>
      <w:r w:rsidRPr="00683C63">
        <w:rPr>
          <w:b/>
        </w:rPr>
        <w:t>Какой из предложенных объектов нельзя использовать для вывода информации?</w:t>
      </w:r>
    </w:p>
    <w:p w:rsidR="001B2041" w:rsidRPr="00B71444" w:rsidRDefault="005826B5" w:rsidP="005826B5">
      <w:pPr>
        <w:pStyle w:val="a1"/>
        <w:numPr>
          <w:ilvl w:val="0"/>
          <w:numId w:val="304"/>
        </w:numPr>
        <w:rPr>
          <w:lang w:val="en-US"/>
        </w:rPr>
      </w:pPr>
      <w:r w:rsidRPr="00B71444">
        <w:rPr>
          <w:lang w:val="en-US"/>
        </w:rPr>
        <w:t>label</w:t>
      </w:r>
    </w:p>
    <w:p w:rsidR="005826B5" w:rsidRPr="00B71444" w:rsidRDefault="005826B5" w:rsidP="005826B5">
      <w:pPr>
        <w:pStyle w:val="a1"/>
        <w:numPr>
          <w:ilvl w:val="0"/>
          <w:numId w:val="304"/>
        </w:numPr>
        <w:rPr>
          <w:lang w:val="en-US"/>
        </w:rPr>
      </w:pPr>
      <w:r w:rsidRPr="00B71444">
        <w:rPr>
          <w:lang w:val="en-US"/>
        </w:rPr>
        <w:t>button</w:t>
      </w:r>
    </w:p>
    <w:p w:rsidR="005826B5" w:rsidRPr="00B71444" w:rsidRDefault="005826B5" w:rsidP="005826B5">
      <w:pPr>
        <w:pStyle w:val="a1"/>
        <w:numPr>
          <w:ilvl w:val="0"/>
          <w:numId w:val="304"/>
        </w:numPr>
        <w:rPr>
          <w:lang w:val="en-US"/>
        </w:rPr>
      </w:pPr>
      <w:r w:rsidRPr="00B71444">
        <w:rPr>
          <w:lang w:val="en-US"/>
        </w:rPr>
        <w:t>textBox</w:t>
      </w:r>
    </w:p>
    <w:p w:rsidR="005826B5" w:rsidRPr="00B71444" w:rsidRDefault="005826B5" w:rsidP="005826B5">
      <w:pPr>
        <w:pStyle w:val="a1"/>
        <w:numPr>
          <w:ilvl w:val="0"/>
          <w:numId w:val="304"/>
        </w:numPr>
        <w:rPr>
          <w:lang w:val="en-US"/>
        </w:rPr>
      </w:pPr>
      <w:r w:rsidRPr="00B71444">
        <w:rPr>
          <w:lang w:val="en-US"/>
        </w:rPr>
        <w:t>listBox</w:t>
      </w:r>
    </w:p>
    <w:p w:rsidR="006774CD" w:rsidRPr="00683C63" w:rsidRDefault="006774CD" w:rsidP="005826B5">
      <w:pPr>
        <w:pStyle w:val="1"/>
        <w:rPr>
          <w:b/>
        </w:rPr>
      </w:pPr>
      <w:r w:rsidRPr="00683C63">
        <w:rPr>
          <w:b/>
        </w:rPr>
        <w:t>Какое расширение имеет файл проекта?</w:t>
      </w:r>
    </w:p>
    <w:p w:rsidR="001B2041" w:rsidRPr="00B71444" w:rsidRDefault="005826B5" w:rsidP="005826B5">
      <w:pPr>
        <w:pStyle w:val="a1"/>
        <w:numPr>
          <w:ilvl w:val="0"/>
          <w:numId w:val="305"/>
        </w:numPr>
        <w:rPr>
          <w:lang w:val="en-US"/>
        </w:rPr>
      </w:pPr>
      <w:r w:rsidRPr="00B71444">
        <w:rPr>
          <w:lang w:val="en-US"/>
        </w:rPr>
        <w:t>*.cs</w:t>
      </w:r>
    </w:p>
    <w:p w:rsidR="005826B5" w:rsidRPr="00B71444" w:rsidRDefault="005826B5" w:rsidP="005826B5">
      <w:pPr>
        <w:pStyle w:val="a1"/>
        <w:numPr>
          <w:ilvl w:val="0"/>
          <w:numId w:val="305"/>
        </w:numPr>
        <w:rPr>
          <w:lang w:val="en-US"/>
        </w:rPr>
      </w:pPr>
      <w:r w:rsidRPr="00B71444">
        <w:rPr>
          <w:lang w:val="en-US"/>
        </w:rPr>
        <w:t>*.csproj</w:t>
      </w:r>
    </w:p>
    <w:p w:rsidR="005826B5" w:rsidRPr="00B71444" w:rsidRDefault="005826B5" w:rsidP="005826B5">
      <w:pPr>
        <w:pStyle w:val="a1"/>
        <w:numPr>
          <w:ilvl w:val="0"/>
          <w:numId w:val="305"/>
        </w:numPr>
        <w:rPr>
          <w:lang w:val="en-US"/>
        </w:rPr>
      </w:pPr>
      <w:r w:rsidRPr="00B71444">
        <w:rPr>
          <w:lang w:val="en-US"/>
        </w:rPr>
        <w:t>*.sln</w:t>
      </w:r>
    </w:p>
    <w:p w:rsidR="005826B5" w:rsidRPr="00B71444" w:rsidRDefault="005826B5" w:rsidP="005826B5">
      <w:pPr>
        <w:pStyle w:val="a1"/>
        <w:numPr>
          <w:ilvl w:val="0"/>
          <w:numId w:val="305"/>
        </w:numPr>
        <w:rPr>
          <w:lang w:val="en-US"/>
        </w:rPr>
      </w:pPr>
      <w:r w:rsidRPr="00B71444">
        <w:rPr>
          <w:lang w:val="en-US"/>
        </w:rPr>
        <w:t>*.exe</w:t>
      </w:r>
    </w:p>
    <w:p w:rsidR="006774CD" w:rsidRPr="00683C63" w:rsidRDefault="006774CD" w:rsidP="005826B5">
      <w:pPr>
        <w:pStyle w:val="1"/>
        <w:rPr>
          <w:b/>
        </w:rPr>
      </w:pPr>
      <w:r w:rsidRPr="00683C63">
        <w:rPr>
          <w:b/>
        </w:rPr>
        <w:t>Какое свойство объекта button нужно изменить, чтобы сменилась подпись на кнопке?</w:t>
      </w:r>
    </w:p>
    <w:p w:rsidR="001B2041" w:rsidRPr="00B71444" w:rsidRDefault="005826B5" w:rsidP="005826B5">
      <w:pPr>
        <w:pStyle w:val="a1"/>
        <w:numPr>
          <w:ilvl w:val="0"/>
          <w:numId w:val="306"/>
        </w:numPr>
        <w:rPr>
          <w:lang w:val="en-US"/>
        </w:rPr>
      </w:pPr>
      <w:r w:rsidRPr="00B71444">
        <w:rPr>
          <w:lang w:val="en-US"/>
        </w:rPr>
        <w:t>Name</w:t>
      </w:r>
    </w:p>
    <w:p w:rsidR="005826B5" w:rsidRPr="00B71444" w:rsidRDefault="005826B5" w:rsidP="005826B5">
      <w:pPr>
        <w:pStyle w:val="a1"/>
        <w:numPr>
          <w:ilvl w:val="0"/>
          <w:numId w:val="306"/>
        </w:numPr>
        <w:rPr>
          <w:lang w:val="en-US"/>
        </w:rPr>
      </w:pPr>
      <w:r w:rsidRPr="00B71444">
        <w:rPr>
          <w:lang w:val="en-US"/>
        </w:rPr>
        <w:t>Visible</w:t>
      </w:r>
    </w:p>
    <w:p w:rsidR="005826B5" w:rsidRPr="00B71444" w:rsidRDefault="005826B5" w:rsidP="005826B5">
      <w:pPr>
        <w:pStyle w:val="a1"/>
        <w:numPr>
          <w:ilvl w:val="0"/>
          <w:numId w:val="306"/>
        </w:numPr>
        <w:rPr>
          <w:lang w:val="en-US"/>
        </w:rPr>
      </w:pPr>
      <w:r w:rsidRPr="00B71444">
        <w:rPr>
          <w:lang w:val="en-US"/>
        </w:rPr>
        <w:t>Text</w:t>
      </w:r>
    </w:p>
    <w:p w:rsidR="005826B5" w:rsidRPr="00B71444" w:rsidRDefault="005826B5" w:rsidP="005826B5">
      <w:pPr>
        <w:pStyle w:val="a1"/>
        <w:numPr>
          <w:ilvl w:val="0"/>
          <w:numId w:val="306"/>
        </w:numPr>
        <w:rPr>
          <w:lang w:val="en-US"/>
        </w:rPr>
      </w:pPr>
      <w:r w:rsidRPr="00B71444">
        <w:rPr>
          <w:lang w:val="en-US"/>
        </w:rPr>
        <w:t>Font</w:t>
      </w:r>
    </w:p>
    <w:p w:rsidR="006774CD" w:rsidRPr="00683C63" w:rsidRDefault="006774CD" w:rsidP="005826B5">
      <w:pPr>
        <w:pStyle w:val="1"/>
        <w:rPr>
          <w:b/>
        </w:rPr>
      </w:pPr>
      <w:r w:rsidRPr="00683C63">
        <w:rPr>
          <w:b/>
        </w:rPr>
        <w:t>Какая функция вычисляет модуль числа?</w:t>
      </w:r>
    </w:p>
    <w:p w:rsidR="001B2041" w:rsidRPr="00B71444" w:rsidRDefault="005826B5" w:rsidP="005826B5">
      <w:pPr>
        <w:pStyle w:val="a1"/>
        <w:numPr>
          <w:ilvl w:val="0"/>
          <w:numId w:val="307"/>
        </w:numPr>
        <w:rPr>
          <w:lang w:val="en-US"/>
        </w:rPr>
      </w:pPr>
      <w:r w:rsidRPr="00B71444">
        <w:rPr>
          <w:lang w:val="en-US"/>
        </w:rPr>
        <w:t>Math.Pow();</w:t>
      </w:r>
    </w:p>
    <w:p w:rsidR="005826B5" w:rsidRPr="00B71444" w:rsidRDefault="005826B5" w:rsidP="005826B5">
      <w:pPr>
        <w:pStyle w:val="a1"/>
        <w:numPr>
          <w:ilvl w:val="0"/>
          <w:numId w:val="307"/>
        </w:numPr>
        <w:rPr>
          <w:lang w:val="en-US"/>
        </w:rPr>
      </w:pPr>
      <w:r w:rsidRPr="00B71444">
        <w:rPr>
          <w:lang w:val="en-US"/>
        </w:rPr>
        <w:t>Math.Sqrt();</w:t>
      </w:r>
    </w:p>
    <w:p w:rsidR="005826B5" w:rsidRPr="00B71444" w:rsidRDefault="005826B5" w:rsidP="005826B5">
      <w:pPr>
        <w:pStyle w:val="a1"/>
        <w:numPr>
          <w:ilvl w:val="0"/>
          <w:numId w:val="307"/>
        </w:numPr>
        <w:rPr>
          <w:lang w:val="en-US"/>
        </w:rPr>
      </w:pPr>
      <w:r w:rsidRPr="00B71444">
        <w:rPr>
          <w:lang w:val="en-US"/>
        </w:rPr>
        <w:t>Math.Abs();</w:t>
      </w:r>
    </w:p>
    <w:p w:rsidR="005826B5" w:rsidRPr="00B71444" w:rsidRDefault="005826B5" w:rsidP="005826B5">
      <w:pPr>
        <w:pStyle w:val="a1"/>
        <w:numPr>
          <w:ilvl w:val="0"/>
          <w:numId w:val="307"/>
        </w:numPr>
        <w:rPr>
          <w:lang w:val="en-US"/>
        </w:rPr>
      </w:pPr>
      <w:r w:rsidRPr="00B71444">
        <w:rPr>
          <w:lang w:val="en-US"/>
        </w:rPr>
        <w:t>Math.Round();</w:t>
      </w:r>
    </w:p>
    <w:p w:rsidR="006774CD" w:rsidRPr="00683C63" w:rsidRDefault="006774CD" w:rsidP="005826B5">
      <w:pPr>
        <w:pStyle w:val="1"/>
        <w:rPr>
          <w:b/>
        </w:rPr>
      </w:pPr>
      <w:r w:rsidRPr="00683C63">
        <w:rPr>
          <w:b/>
        </w:rPr>
        <w:t>Укажите правильную форму записи условия</w:t>
      </w:r>
    </w:p>
    <w:p w:rsidR="001B2041" w:rsidRPr="00B71444" w:rsidRDefault="005826B5" w:rsidP="00833A8D">
      <w:pPr>
        <w:pStyle w:val="a1"/>
        <w:numPr>
          <w:ilvl w:val="0"/>
          <w:numId w:val="308"/>
        </w:numPr>
      </w:pPr>
      <w:r w:rsidRPr="00B71444">
        <w:rPr>
          <w:lang w:val="en-US"/>
        </w:rPr>
        <w:t>If</w:t>
      </w:r>
      <w:r w:rsidRPr="00B71444">
        <w:t xml:space="preserve"> (условие) {</w:t>
      </w:r>
      <w:r w:rsidR="00833A8D" w:rsidRPr="00B71444">
        <w:t>действия, если условие истинно</w:t>
      </w:r>
      <w:r w:rsidRPr="00B71444">
        <w:t xml:space="preserve">} </w:t>
      </w:r>
      <w:r w:rsidRPr="00B71444">
        <w:rPr>
          <w:lang w:val="en-US"/>
        </w:rPr>
        <w:t>else</w:t>
      </w:r>
      <w:r w:rsidRPr="00B71444">
        <w:t xml:space="preserve"> {</w:t>
      </w:r>
      <w:r w:rsidR="00833A8D" w:rsidRPr="00B71444">
        <w:t>действия, если условие ложно</w:t>
      </w:r>
      <w:r w:rsidRPr="00B71444">
        <w:t>}</w:t>
      </w:r>
    </w:p>
    <w:p w:rsidR="005826B5" w:rsidRPr="00B71444" w:rsidRDefault="005826B5" w:rsidP="00833A8D">
      <w:pPr>
        <w:pStyle w:val="a1"/>
        <w:numPr>
          <w:ilvl w:val="0"/>
          <w:numId w:val="308"/>
        </w:numPr>
      </w:pPr>
      <w:r w:rsidRPr="00B71444">
        <w:rPr>
          <w:lang w:val="en-US"/>
        </w:rPr>
        <w:t>If</w:t>
      </w:r>
      <w:r w:rsidRPr="00B71444">
        <w:t xml:space="preserve"> (условие); {</w:t>
      </w:r>
      <w:r w:rsidR="00833A8D" w:rsidRPr="00B71444">
        <w:t>действия, если условие истинно</w:t>
      </w:r>
      <w:r w:rsidRPr="00B71444">
        <w:t xml:space="preserve">} </w:t>
      </w:r>
      <w:r w:rsidRPr="00B71444">
        <w:rPr>
          <w:lang w:val="en-US"/>
        </w:rPr>
        <w:t>else</w:t>
      </w:r>
      <w:r w:rsidRPr="00B71444">
        <w:t xml:space="preserve"> {</w:t>
      </w:r>
      <w:r w:rsidR="00833A8D" w:rsidRPr="00B71444">
        <w:t>действия, если условие ложно</w:t>
      </w:r>
      <w:r w:rsidRPr="00B71444">
        <w:t>}</w:t>
      </w:r>
    </w:p>
    <w:p w:rsidR="005826B5" w:rsidRPr="00B71444" w:rsidRDefault="005826B5" w:rsidP="00833A8D">
      <w:pPr>
        <w:pStyle w:val="a1"/>
        <w:numPr>
          <w:ilvl w:val="0"/>
          <w:numId w:val="308"/>
        </w:numPr>
      </w:pPr>
      <w:r w:rsidRPr="00B71444">
        <w:rPr>
          <w:lang w:val="en-US"/>
        </w:rPr>
        <w:lastRenderedPageBreak/>
        <w:t>If</w:t>
      </w:r>
      <w:r w:rsidR="00833A8D" w:rsidRPr="00B71444">
        <w:t xml:space="preserve">условие </w:t>
      </w:r>
      <w:r w:rsidRPr="00B71444">
        <w:t>{</w:t>
      </w:r>
      <w:r w:rsidR="00833A8D" w:rsidRPr="00B71444">
        <w:t>действия, если условие истинно</w:t>
      </w:r>
      <w:r w:rsidRPr="00B71444">
        <w:t xml:space="preserve">} </w:t>
      </w:r>
      <w:r w:rsidRPr="00B71444">
        <w:rPr>
          <w:lang w:val="en-US"/>
        </w:rPr>
        <w:t>else</w:t>
      </w:r>
      <w:r w:rsidRPr="00B71444">
        <w:t xml:space="preserve"> {</w:t>
      </w:r>
      <w:r w:rsidR="00833A8D" w:rsidRPr="00B71444">
        <w:t>действия, если условие ложно</w:t>
      </w:r>
      <w:r w:rsidRPr="00B71444">
        <w:t>}</w:t>
      </w:r>
    </w:p>
    <w:p w:rsidR="005826B5" w:rsidRPr="00B71444" w:rsidRDefault="005826B5" w:rsidP="00833A8D">
      <w:pPr>
        <w:pStyle w:val="a1"/>
        <w:numPr>
          <w:ilvl w:val="0"/>
          <w:numId w:val="308"/>
        </w:numPr>
      </w:pPr>
      <w:r w:rsidRPr="00B71444">
        <w:rPr>
          <w:lang w:val="en-US"/>
        </w:rPr>
        <w:t>If</w:t>
      </w:r>
      <w:r w:rsidRPr="00B71444">
        <w:t xml:space="preserve"> (</w:t>
      </w:r>
      <w:r w:rsidR="00833A8D" w:rsidRPr="00B71444">
        <w:t>условие</w:t>
      </w:r>
      <w:r w:rsidRPr="00B71444">
        <w:t xml:space="preserve">) </w:t>
      </w:r>
      <w:r w:rsidRPr="00B71444">
        <w:rPr>
          <w:lang w:val="en-US"/>
        </w:rPr>
        <w:t>then</w:t>
      </w:r>
      <w:r w:rsidRPr="00B71444">
        <w:t xml:space="preserve"> {</w:t>
      </w:r>
      <w:r w:rsidR="00833A8D" w:rsidRPr="00B71444">
        <w:t>действия, если условие истинно</w:t>
      </w:r>
      <w:r w:rsidRPr="00B71444">
        <w:t xml:space="preserve">} </w:t>
      </w:r>
      <w:r w:rsidRPr="00B71444">
        <w:rPr>
          <w:lang w:val="en-US"/>
        </w:rPr>
        <w:t>else</w:t>
      </w:r>
      <w:r w:rsidRPr="00B71444">
        <w:t xml:space="preserve"> {</w:t>
      </w:r>
      <w:r w:rsidR="00833A8D" w:rsidRPr="00B71444">
        <w:t>действия, если условие ложно</w:t>
      </w:r>
      <w:r w:rsidRPr="00B71444">
        <w:t>}</w:t>
      </w:r>
    </w:p>
    <w:p w:rsidR="006774CD" w:rsidRPr="00683C63" w:rsidRDefault="006774CD" w:rsidP="005826B5">
      <w:pPr>
        <w:pStyle w:val="1"/>
        <w:rPr>
          <w:b/>
        </w:rPr>
      </w:pPr>
      <w:r w:rsidRPr="00683C63">
        <w:rPr>
          <w:b/>
        </w:rPr>
        <w:t>Как пишутся операторные скобки?</w:t>
      </w:r>
    </w:p>
    <w:p w:rsidR="001B2041" w:rsidRPr="00B71444" w:rsidRDefault="00833A8D" w:rsidP="00833A8D">
      <w:pPr>
        <w:pStyle w:val="a1"/>
        <w:numPr>
          <w:ilvl w:val="0"/>
          <w:numId w:val="309"/>
        </w:numPr>
        <w:rPr>
          <w:lang w:val="en-US"/>
        </w:rPr>
      </w:pPr>
      <w:r w:rsidRPr="00B71444">
        <w:rPr>
          <w:lang w:val="en-US"/>
        </w:rPr>
        <w:t>&lt;&gt;</w:t>
      </w:r>
    </w:p>
    <w:p w:rsidR="00833A8D" w:rsidRPr="00B71444" w:rsidRDefault="00833A8D" w:rsidP="00833A8D">
      <w:pPr>
        <w:pStyle w:val="a1"/>
        <w:numPr>
          <w:ilvl w:val="0"/>
          <w:numId w:val="309"/>
        </w:numPr>
        <w:rPr>
          <w:lang w:val="en-US"/>
        </w:rPr>
      </w:pPr>
      <w:r w:rsidRPr="00B71444">
        <w:rPr>
          <w:lang w:val="en-US"/>
        </w:rPr>
        <w:t>( )</w:t>
      </w:r>
    </w:p>
    <w:p w:rsidR="00833A8D" w:rsidRPr="00B71444" w:rsidRDefault="00833A8D" w:rsidP="00833A8D">
      <w:pPr>
        <w:pStyle w:val="a1"/>
        <w:numPr>
          <w:ilvl w:val="0"/>
          <w:numId w:val="309"/>
        </w:numPr>
        <w:rPr>
          <w:lang w:val="en-US"/>
        </w:rPr>
      </w:pPr>
      <w:r w:rsidRPr="00B71444">
        <w:rPr>
          <w:lang w:val="en-US"/>
        </w:rPr>
        <w:t>{ }</w:t>
      </w:r>
    </w:p>
    <w:p w:rsidR="00833A8D" w:rsidRPr="00B71444" w:rsidRDefault="00833A8D" w:rsidP="00833A8D">
      <w:pPr>
        <w:pStyle w:val="a1"/>
        <w:numPr>
          <w:ilvl w:val="0"/>
          <w:numId w:val="309"/>
        </w:numPr>
        <w:rPr>
          <w:lang w:val="en-US"/>
        </w:rPr>
      </w:pPr>
      <w:r w:rsidRPr="00B71444">
        <w:rPr>
          <w:lang w:val="en-US"/>
        </w:rPr>
        <w:t>[ ]</w:t>
      </w:r>
    </w:p>
    <w:p w:rsidR="006774CD" w:rsidRPr="00683C63" w:rsidRDefault="006774CD" w:rsidP="005826B5">
      <w:pPr>
        <w:pStyle w:val="1"/>
        <w:rPr>
          <w:b/>
        </w:rPr>
      </w:pPr>
      <w:r w:rsidRPr="00683C63">
        <w:rPr>
          <w:b/>
        </w:rPr>
        <w:t>Что из перечисленного является строкой?</w:t>
      </w:r>
    </w:p>
    <w:p w:rsidR="006774CD" w:rsidRPr="00B71444" w:rsidRDefault="00833A8D" w:rsidP="00833A8D">
      <w:pPr>
        <w:pStyle w:val="a1"/>
        <w:numPr>
          <w:ilvl w:val="0"/>
          <w:numId w:val="310"/>
        </w:numPr>
      </w:pPr>
      <w:r w:rsidRPr="00B71444">
        <w:t>текст</w:t>
      </w:r>
    </w:p>
    <w:p w:rsidR="00833A8D" w:rsidRPr="00B71444" w:rsidRDefault="00833A8D" w:rsidP="00833A8D">
      <w:pPr>
        <w:pStyle w:val="a1"/>
        <w:numPr>
          <w:ilvl w:val="0"/>
          <w:numId w:val="310"/>
        </w:numPr>
      </w:pPr>
      <w:r w:rsidRPr="00B71444">
        <w:t>«2»</w:t>
      </w:r>
    </w:p>
    <w:p w:rsidR="00833A8D" w:rsidRPr="00B71444" w:rsidRDefault="00833A8D" w:rsidP="00833A8D">
      <w:pPr>
        <w:pStyle w:val="a1"/>
        <w:numPr>
          <w:ilvl w:val="0"/>
          <w:numId w:val="310"/>
        </w:numPr>
      </w:pPr>
      <w:r w:rsidRPr="00B71444">
        <w:t>2</w:t>
      </w:r>
    </w:p>
    <w:p w:rsidR="00833A8D" w:rsidRPr="00B71444" w:rsidRDefault="00833A8D" w:rsidP="00833A8D">
      <w:pPr>
        <w:pStyle w:val="a1"/>
        <w:numPr>
          <w:ilvl w:val="0"/>
          <w:numId w:val="310"/>
        </w:numPr>
      </w:pPr>
      <w:r w:rsidRPr="00B71444">
        <w:rPr>
          <w:lang w:val="en-US"/>
        </w:rPr>
        <w:t>textBox</w:t>
      </w:r>
    </w:p>
    <w:p w:rsidR="006774CD" w:rsidRDefault="006774CD" w:rsidP="002221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6"/>
          <w:szCs w:val="26"/>
          <w:lang w:val="en-US"/>
        </w:rPr>
      </w:pPr>
    </w:p>
    <w:p w:rsidR="002421E5" w:rsidRPr="002421E5" w:rsidRDefault="002421E5" w:rsidP="002221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6"/>
          <w:szCs w:val="26"/>
          <w:lang w:val="en-US"/>
        </w:rPr>
      </w:pPr>
    </w:p>
    <w:p w:rsidR="00D93B48" w:rsidRPr="002421E5" w:rsidRDefault="002421E5" w:rsidP="002421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rPr>
          <w:rFonts w:ascii="Times New Roman" w:hAnsi="Times New Roman" w:cs="Times New Roman"/>
          <w:b/>
          <w:i/>
          <w:sz w:val="26"/>
          <w:szCs w:val="26"/>
        </w:rPr>
      </w:pPr>
      <w:r w:rsidRPr="002421E5">
        <w:rPr>
          <w:rFonts w:ascii="Times New Roman" w:hAnsi="Times New Roman" w:cs="Times New Roman"/>
          <w:b/>
          <w:i/>
          <w:sz w:val="26"/>
          <w:szCs w:val="26"/>
        </w:rPr>
        <w:t>ПЕРЕЧЕНЬ ПРАКТИЧЕСКИХ ЗАДАНИЙ ДЛЯ ЭКЗАМЕНУЮЩИХСЯ</w:t>
      </w:r>
    </w:p>
    <w:p w:rsidR="00683C63" w:rsidRDefault="00683C63" w:rsidP="00720AA4">
      <w:pPr>
        <w:spacing w:after="0"/>
        <w:rPr>
          <w:rFonts w:ascii="Times New Roman" w:hAnsi="Times New Roman" w:cs="Times New Roman"/>
          <w:sz w:val="26"/>
          <w:szCs w:val="26"/>
        </w:rPr>
      </w:pPr>
    </w:p>
    <w:p w:rsidR="00D93B48" w:rsidRPr="00683C63" w:rsidRDefault="00D93B48" w:rsidP="00720AA4">
      <w:pPr>
        <w:spacing w:after="0"/>
        <w:rPr>
          <w:rFonts w:ascii="Times New Roman" w:hAnsi="Times New Roman" w:cs="Times New Roman"/>
          <w:b/>
          <w:sz w:val="26"/>
          <w:szCs w:val="26"/>
        </w:rPr>
      </w:pPr>
      <w:r w:rsidRPr="00683C63">
        <w:rPr>
          <w:rFonts w:ascii="Times New Roman" w:hAnsi="Times New Roman" w:cs="Times New Roman"/>
          <w:b/>
          <w:sz w:val="26"/>
          <w:szCs w:val="26"/>
        </w:rPr>
        <w:t>Задание 1. Написать программу для решения предложенной задачи</w:t>
      </w:r>
    </w:p>
    <w:p w:rsidR="00E70AA4" w:rsidRDefault="00E70AA4" w:rsidP="00BE0970">
      <w:pPr>
        <w:pStyle w:val="1"/>
        <w:numPr>
          <w:ilvl w:val="0"/>
          <w:numId w:val="312"/>
        </w:numPr>
        <w:spacing w:before="0"/>
      </w:pPr>
      <w:r w:rsidRPr="00CD73EF">
        <w:t>Составить программу ввода значения температуры воздуха t и выдачи текста «Хорошая погода», если t &gt; 10</w:t>
      </w:r>
      <w:r w:rsidRPr="00CD73EF">
        <w:sym w:font="Symbol" w:char="F0B0"/>
      </w:r>
      <w:r w:rsidRPr="00CD73EF">
        <w:t xml:space="preserve">, и текста «Погода плохая. Холодно!», если t </w:t>
      </w:r>
      <w:r w:rsidRPr="00CD73EF">
        <w:rPr>
          <w:lang w:val="en-US"/>
        </w:rPr>
        <w:sym w:font="Symbol" w:char="F0A3"/>
      </w:r>
      <w:r w:rsidRPr="00CD73EF">
        <w:t xml:space="preserve"> 10</w:t>
      </w:r>
      <w:r w:rsidRPr="00CD73EF">
        <w:sym w:font="Symbol" w:char="F0B0"/>
      </w:r>
      <w:r>
        <w:t>.</w:t>
      </w:r>
    </w:p>
    <w:p w:rsidR="00E70AA4" w:rsidRPr="00720AA4" w:rsidRDefault="00E70AA4" w:rsidP="00BE0970">
      <w:pPr>
        <w:pStyle w:val="1"/>
        <w:numPr>
          <w:ilvl w:val="0"/>
          <w:numId w:val="312"/>
        </w:numPr>
        <w:spacing w:before="0"/>
      </w:pPr>
      <w:r w:rsidRPr="00720AA4">
        <w:t>Составить программу, запрашиваемую вашу оценку. Затем вывести на экран «Молодец!», если оценка будет 5, «Хорошо», если – 4, «Лентяй», если – 3, «Ужасно!!!», е</w:t>
      </w:r>
      <w:r w:rsidR="0086357F">
        <w:t>сли &lt; 3.</w:t>
      </w:r>
    </w:p>
    <w:p w:rsidR="00E70AA4" w:rsidRPr="00720AA4" w:rsidRDefault="005A27FF" w:rsidP="00BE0970">
      <w:pPr>
        <w:pStyle w:val="1"/>
        <w:numPr>
          <w:ilvl w:val="0"/>
          <w:numId w:val="312"/>
        </w:numPr>
        <w:spacing w:before="0"/>
      </w:pPr>
      <w:r>
        <w:t>Даны два натуральных числа</w:t>
      </w:r>
      <w:r w:rsidR="0086357F">
        <w:t>.</w:t>
      </w:r>
      <w:r>
        <w:t xml:space="preserve"> Проверить, будет ли одно из них делителем другого.</w:t>
      </w:r>
    </w:p>
    <w:p w:rsidR="00E70AA4" w:rsidRDefault="00E70AA4" w:rsidP="00BE0970">
      <w:pPr>
        <w:pStyle w:val="1"/>
        <w:numPr>
          <w:ilvl w:val="0"/>
          <w:numId w:val="312"/>
        </w:numPr>
        <w:spacing w:before="0"/>
      </w:pPr>
      <w:r w:rsidRPr="00720AA4">
        <w:t>Решить квадратное уравнение ax</w:t>
      </w:r>
      <w:r w:rsidRPr="00720AA4">
        <w:rPr>
          <w:vertAlign w:val="superscript"/>
        </w:rPr>
        <w:t>2</w:t>
      </w:r>
      <w:r w:rsidRPr="00720AA4">
        <w:t xml:space="preserve"> +bx + c = 0. Значения коэффициентов </w:t>
      </w:r>
      <w:r w:rsidR="00720AA4">
        <w:rPr>
          <w:lang w:val="en-US"/>
        </w:rPr>
        <w:t>a</w:t>
      </w:r>
      <w:r w:rsidR="00720AA4" w:rsidRPr="00720AA4">
        <w:t xml:space="preserve">, </w:t>
      </w:r>
      <w:r w:rsidR="00720AA4">
        <w:rPr>
          <w:lang w:val="en-US"/>
        </w:rPr>
        <w:t>b</w:t>
      </w:r>
      <w:r w:rsidR="00720AA4" w:rsidRPr="00720AA4">
        <w:t xml:space="preserve">, </w:t>
      </w:r>
      <w:r w:rsidR="00720AA4">
        <w:rPr>
          <w:lang w:val="en-US"/>
        </w:rPr>
        <w:t>c</w:t>
      </w:r>
      <w:r w:rsidRPr="00720AA4">
        <w:t>вводить. Вывести на печать количество корней и сами корни.  Если действительных корней нет, то вывести сообщение об этом.</w:t>
      </w:r>
    </w:p>
    <w:p w:rsidR="00E70AA4" w:rsidRPr="0073013F" w:rsidRDefault="00720AA4" w:rsidP="00BE0970">
      <w:pPr>
        <w:pStyle w:val="1"/>
        <w:numPr>
          <w:ilvl w:val="0"/>
          <w:numId w:val="312"/>
        </w:numPr>
        <w:spacing w:before="0"/>
      </w:pPr>
      <w:r>
        <w:t>Компьютер загадывает</w:t>
      </w:r>
      <w:r w:rsidR="0073013F" w:rsidRPr="00720AA4">
        <w:t xml:space="preserve"> случайное целое число от 0 до 50</w:t>
      </w:r>
      <w:r>
        <w:t xml:space="preserve"> (создать генератором случайных чисел)</w:t>
      </w:r>
      <w:r w:rsidR="0073013F" w:rsidRPr="00720AA4">
        <w:t xml:space="preserve">. Угадайте, какое это число. </w:t>
      </w:r>
      <w:r>
        <w:t>Процесс угадывания: пользователь вводит число, а компьютер выдает сообщения «Ваше число больше загаданного» или «Ваше число меньше загаданного»</w:t>
      </w:r>
      <w:r w:rsidR="0073013F" w:rsidRPr="00720AA4">
        <w:t>.</w:t>
      </w:r>
    </w:p>
    <w:p w:rsidR="0073013F" w:rsidRPr="0073013F" w:rsidRDefault="0073013F" w:rsidP="00BE0970">
      <w:pPr>
        <w:pStyle w:val="1"/>
        <w:numPr>
          <w:ilvl w:val="0"/>
          <w:numId w:val="312"/>
        </w:numPr>
        <w:spacing w:before="0"/>
      </w:pPr>
      <w:r w:rsidRPr="00720AA4">
        <w:t>Услуги телефонной сети оплачиваются по следующему правилу: за разговоры до A минут в месяц оплачиваются B рублей, а разговоры сверх установленной нормы оплачиваются из расчета C руб. в минуту. Написать программу, вычисляющую плату за пользование телефоном для введенного времени разговоров за месяц.</w:t>
      </w:r>
    </w:p>
    <w:p w:rsidR="0073013F" w:rsidRPr="0073013F" w:rsidRDefault="0073013F" w:rsidP="00BE0970">
      <w:pPr>
        <w:pStyle w:val="1"/>
        <w:numPr>
          <w:ilvl w:val="0"/>
          <w:numId w:val="312"/>
        </w:numPr>
        <w:spacing w:before="0"/>
      </w:pPr>
      <w:r w:rsidRPr="00720AA4">
        <w:t>Заданы длина и ширина прямоугольника. Является ли он квадратом?</w:t>
      </w:r>
    </w:p>
    <w:p w:rsidR="0073013F" w:rsidRPr="0073013F" w:rsidRDefault="0073013F" w:rsidP="00BE0970">
      <w:pPr>
        <w:pStyle w:val="1"/>
        <w:numPr>
          <w:ilvl w:val="0"/>
          <w:numId w:val="312"/>
        </w:numPr>
        <w:spacing w:before="0"/>
      </w:pPr>
      <w:r w:rsidRPr="00720AA4">
        <w:t>У покупателя R рублей. Хватит ли ему денег для покупки ламината на пол комнаты, если известны длина и ширина комнаты, а также цена 1</w:t>
      </w:r>
      <w:r w:rsidR="00720AA4">
        <w:t> </w:t>
      </w:r>
      <w:r w:rsidRPr="00720AA4">
        <w:t>кв.</w:t>
      </w:r>
      <w:r w:rsidR="00720AA4">
        <w:t> </w:t>
      </w:r>
      <w:r w:rsidRPr="00720AA4">
        <w:t>м ламината.</w:t>
      </w:r>
    </w:p>
    <w:p w:rsidR="0073013F" w:rsidRDefault="0073013F" w:rsidP="00BE0970">
      <w:pPr>
        <w:pStyle w:val="1"/>
        <w:numPr>
          <w:ilvl w:val="0"/>
          <w:numId w:val="312"/>
        </w:numPr>
        <w:spacing w:before="0"/>
      </w:pPr>
      <w:r>
        <w:t>Вычислить значение функции</w:t>
      </w:r>
    </w:p>
    <w:p w:rsidR="0073013F" w:rsidRDefault="0073013F" w:rsidP="00720AA4">
      <w:pPr>
        <w:pStyle w:val="1"/>
        <w:numPr>
          <w:ilvl w:val="0"/>
          <w:numId w:val="0"/>
        </w:numPr>
        <w:jc w:val="center"/>
      </w:pPr>
      <w:r>
        <w:rPr>
          <w:noProof/>
        </w:rPr>
        <w:lastRenderedPageBreak/>
        <w:drawing>
          <wp:inline distT="0" distB="0" distL="0" distR="0">
            <wp:extent cx="2766695" cy="796925"/>
            <wp:effectExtent l="19050" t="0" r="0" b="0"/>
            <wp:docPr id="41" name="Рисунок 41" descr="0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0065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695" cy="79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013F" w:rsidRPr="0073013F" w:rsidRDefault="0073013F" w:rsidP="00BE0970">
      <w:pPr>
        <w:pStyle w:val="1"/>
        <w:numPr>
          <w:ilvl w:val="0"/>
          <w:numId w:val="312"/>
        </w:numPr>
        <w:spacing w:before="0"/>
      </w:pPr>
      <w:r w:rsidRPr="00720AA4">
        <w:t xml:space="preserve">Числа a и b — катеты одного </w:t>
      </w:r>
      <w:r w:rsidR="00720AA4">
        <w:t xml:space="preserve">прямоугольного треугольника, а </w:t>
      </w:r>
      <w:r w:rsidRPr="00720AA4">
        <w:t>c и d — другого</w:t>
      </w:r>
      <w:r w:rsidR="00720AA4">
        <w:t>. О</w:t>
      </w:r>
      <w:r w:rsidRPr="00720AA4">
        <w:t>пределить, являютс</w:t>
      </w:r>
      <w:r w:rsidR="00720AA4">
        <w:t>я ли эти треугольники подобными.</w:t>
      </w:r>
    </w:p>
    <w:p w:rsidR="0073013F" w:rsidRPr="0073013F" w:rsidRDefault="0073013F" w:rsidP="00BE0970">
      <w:pPr>
        <w:pStyle w:val="1"/>
        <w:numPr>
          <w:ilvl w:val="0"/>
          <w:numId w:val="312"/>
        </w:numPr>
        <w:spacing w:before="0"/>
      </w:pPr>
      <w:r w:rsidRPr="00720AA4">
        <w:t>Составить программу тест, из 5 вопросов. Если ответ правилен, то хвалим отвечающего и переходим к следующему вопросу, а если ответ неправилен, то заканчиваем тест.</w:t>
      </w:r>
    </w:p>
    <w:p w:rsidR="0073013F" w:rsidRPr="00D16F84" w:rsidRDefault="0073013F" w:rsidP="00BE0970">
      <w:pPr>
        <w:pStyle w:val="1"/>
        <w:numPr>
          <w:ilvl w:val="0"/>
          <w:numId w:val="312"/>
        </w:numPr>
        <w:spacing w:before="0"/>
      </w:pPr>
      <w:r w:rsidRPr="00720AA4">
        <w:t xml:space="preserve">Дано трехзначное случайное число. Определить, является ли </w:t>
      </w:r>
      <w:r w:rsidR="00D16F84" w:rsidRPr="00720AA4">
        <w:t>сумма</w:t>
      </w:r>
      <w:r w:rsidRPr="00720AA4">
        <w:t xml:space="preserve"> десятков и единиц в нем однозначным числом?</w:t>
      </w:r>
    </w:p>
    <w:p w:rsidR="00D16F84" w:rsidRPr="00D16F8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>Дано трехзначное случайное число. Определить, имеется ли в его составе цифра 8?</w:t>
      </w:r>
    </w:p>
    <w:p w:rsidR="00D16F84" w:rsidRPr="00D16F8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>Дано трехзначное случайное число. Определить произведение цифр кратных 3 в его составе.</w:t>
      </w:r>
    </w:p>
    <w:p w:rsidR="00D16F84" w:rsidRPr="00D16F8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>Дано трехзначное случайное число. Определить, каких цифр в его составе больше – нечетных или четных?</w:t>
      </w:r>
    </w:p>
    <w:p w:rsidR="00D16F84" w:rsidRPr="00D16F8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>Известны длина и ширина комнаты. Сколько килограммов краски необходимо для покраски ее пола, если на покраску 1 кв. м пола идет 0,15 кг красителя.</w:t>
      </w:r>
    </w:p>
    <w:p w:rsidR="00D16F84" w:rsidRPr="00D16F8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>Даны длины катетов прямоугольного треугольника. Найдите периметр и площадь этого треугольника.</w:t>
      </w:r>
    </w:p>
    <w:p w:rsidR="00D16F84" w:rsidRPr="00D16F8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 xml:space="preserve">Для ремонта помещения было закуплено N банок мастики. Сколько килограммов мастики в одной банке </w:t>
      </w:r>
      <w:r w:rsidR="00720AA4">
        <w:t>–</w:t>
      </w:r>
      <w:r w:rsidRPr="00720AA4">
        <w:t xml:space="preserve"> известно</w:t>
      </w:r>
      <w:r w:rsidR="00720AA4">
        <w:t xml:space="preserve"> (вводится с клавиатуры)</w:t>
      </w:r>
      <w:r w:rsidRPr="00720AA4">
        <w:t>. Сколько рублей истратили на покупку мастики, если цена за 1 кг ее дана</w:t>
      </w:r>
      <w:r w:rsidR="00720AA4">
        <w:t xml:space="preserve"> (вводится с клавиатуры)</w:t>
      </w:r>
      <w:r w:rsidRPr="00720AA4">
        <w:t>?</w:t>
      </w:r>
    </w:p>
    <w:p w:rsidR="00D16F84" w:rsidRPr="00D16F8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>Для наземной стоянки был выделен участок земли прямоугольной формы (размеры его даны). Асфальтирование 1 кв. м участка стоит С руб. Сколько надо затратить денег, чтобы заасфальтировать участок?</w:t>
      </w:r>
    </w:p>
    <w:p w:rsidR="00D16F84" w:rsidRPr="00D16F8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 xml:space="preserve">Вычислить значение функции  D= |7x </w:t>
      </w:r>
      <w:r w:rsidR="0086357F">
        <w:t>+4| sin2x 3- ctg 2 x. X вводить.</w:t>
      </w:r>
    </w:p>
    <w:p w:rsidR="00D16F84" w:rsidRPr="00720AA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>Найти площадь трапеци</w:t>
      </w:r>
      <w:r w:rsidR="0086357F">
        <w:t>и по основаниям a, b и высоте h.</w:t>
      </w:r>
    </w:p>
    <w:p w:rsidR="00D16F84" w:rsidRPr="00D16F8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>Дана точка А с координатами (Х, У) найти расстояние от</w:t>
      </w:r>
      <w:r w:rsidR="0086357F">
        <w:t xml:space="preserve"> этой точки до начала координат.</w:t>
      </w:r>
    </w:p>
    <w:p w:rsidR="00D16F84" w:rsidRPr="00D16F8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>Положив сумму денег в банк на три месяца под 2% в месяц. Найдите, какую сумму денег вы получите в конце. Учесть, что 2% дается за 1 месяц, а каждый следующий – тоже 2 %, но  на уже получившуюся сумму.</w:t>
      </w:r>
    </w:p>
    <w:p w:rsidR="00D16F84" w:rsidRPr="00D16F8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>Вычислить объем и площадь поверхности цилиндра с диаметром D и высотой H.</w:t>
      </w:r>
    </w:p>
    <w:p w:rsidR="00D16F84" w:rsidRPr="00720AA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 xml:space="preserve">Найти среднее арифметическое и среднее </w:t>
      </w:r>
      <w:r w:rsidR="0086357F">
        <w:t>геометрическое чисел a, b, c, d.</w:t>
      </w:r>
    </w:p>
    <w:p w:rsidR="00D16F84" w:rsidRPr="00D16F84" w:rsidRDefault="00D16F84" w:rsidP="00BE0970">
      <w:pPr>
        <w:pStyle w:val="1"/>
        <w:numPr>
          <w:ilvl w:val="0"/>
          <w:numId w:val="312"/>
        </w:numPr>
        <w:spacing w:before="0"/>
      </w:pPr>
      <w:r w:rsidRPr="00720AA4">
        <w:t>Даны четыре числа x, y, d, z. Найти x</w:t>
      </w:r>
      <w:r w:rsidRPr="00BE0970">
        <w:rPr>
          <w:vertAlign w:val="superscript"/>
        </w:rPr>
        <w:t>2</w:t>
      </w:r>
      <w:r w:rsidRPr="00720AA4">
        <w:t xml:space="preserve"> + | y – d | + </w:t>
      </w:r>
      <w:r w:rsidR="00BE0970">
        <w:rPr>
          <w:lang w:val="en-US"/>
        </w:rPr>
        <w:t>x</w:t>
      </w:r>
      <w:r w:rsidRPr="00BE0970">
        <w:rPr>
          <w:vertAlign w:val="superscript"/>
        </w:rPr>
        <w:t>z</w:t>
      </w:r>
    </w:p>
    <w:p w:rsidR="00D16F84" w:rsidRDefault="00D16F84" w:rsidP="00BE0970">
      <w:pPr>
        <w:pStyle w:val="1"/>
        <w:numPr>
          <w:ilvl w:val="0"/>
          <w:numId w:val="312"/>
        </w:numPr>
        <w:spacing w:before="0"/>
      </w:pPr>
      <w:r>
        <w:t>Вычислить значение выражения</w:t>
      </w:r>
      <w:r w:rsidR="00BE0970">
        <w:t>:</w:t>
      </w:r>
    </w:p>
    <w:p w:rsidR="00D16F84" w:rsidRDefault="00D16F84" w:rsidP="00BE0970">
      <w:pPr>
        <w:pStyle w:val="1"/>
        <w:numPr>
          <w:ilvl w:val="0"/>
          <w:numId w:val="0"/>
        </w:numPr>
        <w:jc w:val="center"/>
      </w:pPr>
      <w:r>
        <w:rPr>
          <w:noProof/>
          <w:sz w:val="28"/>
          <w:szCs w:val="28"/>
        </w:rPr>
        <w:drawing>
          <wp:inline distT="0" distB="0" distL="0" distR="0">
            <wp:extent cx="1751286" cy="409575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286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6F84" w:rsidRDefault="00D16F84" w:rsidP="00BE0970">
      <w:pPr>
        <w:pStyle w:val="1"/>
        <w:numPr>
          <w:ilvl w:val="0"/>
          <w:numId w:val="312"/>
        </w:numPr>
        <w:spacing w:before="0"/>
      </w:pPr>
      <w:r>
        <w:t>Вычислить значение выражения</w:t>
      </w:r>
      <w:r w:rsidR="00BE0970">
        <w:t>:</w:t>
      </w:r>
    </w:p>
    <w:p w:rsidR="00720AA4" w:rsidRDefault="00720AA4" w:rsidP="00BE0970">
      <w:pPr>
        <w:pStyle w:val="1"/>
        <w:numPr>
          <w:ilvl w:val="0"/>
          <w:numId w:val="0"/>
        </w:numPr>
        <w:jc w:val="center"/>
      </w:pPr>
      <w:r>
        <w:rPr>
          <w:noProof/>
          <w:sz w:val="28"/>
          <w:szCs w:val="28"/>
        </w:rPr>
        <w:drawing>
          <wp:inline distT="0" distB="0" distL="0" distR="0">
            <wp:extent cx="1495425" cy="754214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754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6F84" w:rsidRDefault="00D16F84" w:rsidP="00BE0970">
      <w:pPr>
        <w:pStyle w:val="1"/>
        <w:numPr>
          <w:ilvl w:val="0"/>
          <w:numId w:val="312"/>
        </w:numPr>
        <w:spacing w:before="0"/>
      </w:pPr>
      <w:r>
        <w:t>Вычислить значение выражения</w:t>
      </w:r>
      <w:r w:rsidR="00BE0970">
        <w:t>:</w:t>
      </w:r>
    </w:p>
    <w:p w:rsidR="00720AA4" w:rsidRDefault="00720AA4" w:rsidP="00BE0970">
      <w:pPr>
        <w:pStyle w:val="1"/>
        <w:numPr>
          <w:ilvl w:val="0"/>
          <w:numId w:val="0"/>
        </w:numPr>
        <w:jc w:val="center"/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1613877" cy="561975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3877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0AA4" w:rsidRDefault="00720AA4" w:rsidP="00BE0970">
      <w:pPr>
        <w:pStyle w:val="1"/>
        <w:numPr>
          <w:ilvl w:val="0"/>
          <w:numId w:val="312"/>
        </w:numPr>
        <w:spacing w:before="0"/>
      </w:pPr>
      <w:r>
        <w:t>Вычислить значение функции</w:t>
      </w:r>
      <w:r w:rsidR="00BE0970">
        <w:t>:</w:t>
      </w:r>
    </w:p>
    <w:p w:rsidR="00720AA4" w:rsidRPr="00CD73EF" w:rsidRDefault="00720AA4" w:rsidP="00BE0970">
      <w:pPr>
        <w:pStyle w:val="1"/>
        <w:numPr>
          <w:ilvl w:val="0"/>
          <w:numId w:val="0"/>
        </w:numPr>
        <w:jc w:val="center"/>
      </w:pPr>
      <w:r>
        <w:rPr>
          <w:noProof/>
          <w:sz w:val="28"/>
          <w:szCs w:val="28"/>
        </w:rPr>
        <w:drawing>
          <wp:inline distT="0" distB="0" distL="0" distR="0">
            <wp:extent cx="3143250" cy="666750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3B48" w:rsidRPr="00683C63" w:rsidRDefault="00D93B48" w:rsidP="00222158">
      <w:pPr>
        <w:spacing w:after="0"/>
        <w:rPr>
          <w:rFonts w:ascii="Times New Roman" w:hAnsi="Times New Roman" w:cs="Times New Roman"/>
          <w:b/>
          <w:sz w:val="26"/>
          <w:szCs w:val="26"/>
        </w:rPr>
      </w:pPr>
      <w:r w:rsidRPr="00683C63">
        <w:rPr>
          <w:rFonts w:ascii="Times New Roman" w:hAnsi="Times New Roman" w:cs="Times New Roman"/>
          <w:b/>
          <w:sz w:val="26"/>
          <w:szCs w:val="26"/>
        </w:rPr>
        <w:t>Задание 2. Выполнить задание</w:t>
      </w:r>
    </w:p>
    <w:p w:rsidR="00D93B48" w:rsidRDefault="00B10C50" w:rsidP="00F66D87">
      <w:pPr>
        <w:pStyle w:val="1"/>
        <w:numPr>
          <w:ilvl w:val="0"/>
          <w:numId w:val="314"/>
        </w:numPr>
        <w:spacing w:before="0"/>
      </w:pPr>
      <w:r>
        <w:t>Соберите ПК из предложенных компонентов.</w:t>
      </w:r>
    </w:p>
    <w:p w:rsidR="00B10C50" w:rsidRDefault="00B10C50" w:rsidP="00F66D87">
      <w:pPr>
        <w:pStyle w:val="1"/>
        <w:numPr>
          <w:ilvl w:val="0"/>
          <w:numId w:val="314"/>
        </w:numPr>
        <w:spacing w:before="0"/>
      </w:pPr>
      <w:r>
        <w:t>Решите задачу:</w:t>
      </w:r>
    </w:p>
    <w:p w:rsidR="00BD188A" w:rsidRDefault="00BD188A" w:rsidP="00BD188A">
      <w:pPr>
        <w:pStyle w:val="29"/>
      </w:pPr>
      <w:r w:rsidRPr="008F4F95">
        <w:t>Племя Мульти имеет 32-х символьный алфавит, племя Пульти имеет 64-х символьный алфавит. Письмо из племени Мульти содержит 80 символов, а письмо из племени Пульти - 70 символов. Сравните объемы информации, содержащиеся в письмах.</w:t>
      </w:r>
    </w:p>
    <w:p w:rsidR="00B10C50" w:rsidRDefault="00B10C50" w:rsidP="00F66D87">
      <w:pPr>
        <w:pStyle w:val="1"/>
        <w:numPr>
          <w:ilvl w:val="0"/>
          <w:numId w:val="314"/>
        </w:numPr>
        <w:spacing w:before="0"/>
      </w:pPr>
      <w:r>
        <w:t>Решите задачу:</w:t>
      </w:r>
    </w:p>
    <w:p w:rsidR="00BD188A" w:rsidRDefault="00BD188A" w:rsidP="00BD188A">
      <w:pPr>
        <w:pStyle w:val="29"/>
      </w:pPr>
      <w:r w:rsidRPr="008F4F95">
        <w:t>При угадывании целого числа в диапазоне от 1 до N было получено 7 бит информации. Чему равно N?</w:t>
      </w:r>
    </w:p>
    <w:p w:rsidR="00B10C50" w:rsidRPr="00F66D87" w:rsidRDefault="00B10C50" w:rsidP="00F66D87">
      <w:pPr>
        <w:pStyle w:val="1"/>
        <w:numPr>
          <w:ilvl w:val="0"/>
          <w:numId w:val="314"/>
        </w:numPr>
        <w:spacing w:before="0"/>
      </w:pPr>
      <w:r w:rsidRPr="00F66D87">
        <w:t>Постройте таблицу истинности для выражения</w:t>
      </w:r>
    </w:p>
    <w:p w:rsidR="00C144EB" w:rsidRPr="00F66D87" w:rsidRDefault="00F66D87" w:rsidP="00F66D87">
      <w:pPr>
        <w:pStyle w:val="29"/>
        <w:rPr>
          <w:lang w:val="en-US"/>
        </w:rPr>
      </w:pPr>
      <w:r>
        <w:rPr>
          <w:lang w:val="en-US"/>
        </w:rPr>
        <w:t xml:space="preserve">A + </w:t>
      </w:r>
      <w:r>
        <w:sym w:font="Symbol" w:char="F0D8"/>
      </w:r>
      <w:r>
        <w:rPr>
          <w:lang w:val="en-US"/>
        </w:rPr>
        <w:t xml:space="preserve"> (</w:t>
      </w:r>
      <w:r>
        <w:sym w:font="Symbol" w:char="F0D8"/>
      </w:r>
      <w:r>
        <w:rPr>
          <w:lang w:val="en-US"/>
        </w:rPr>
        <w:t xml:space="preserve"> (B </w:t>
      </w:r>
      <w:r>
        <w:rPr>
          <w:lang w:val="en-US"/>
        </w:rPr>
        <w:sym w:font="Symbol" w:char="F0AB"/>
      </w:r>
      <w:r>
        <w:rPr>
          <w:lang w:val="en-US"/>
        </w:rPr>
        <w:t xml:space="preserve"> A) &amp; B)</w:t>
      </w:r>
    </w:p>
    <w:p w:rsidR="00B10C50" w:rsidRPr="00C144EB" w:rsidRDefault="00B10C50" w:rsidP="00F66D87">
      <w:pPr>
        <w:pStyle w:val="1"/>
        <w:numPr>
          <w:ilvl w:val="0"/>
          <w:numId w:val="314"/>
        </w:numPr>
        <w:spacing w:before="0"/>
      </w:pPr>
      <w:r w:rsidRPr="00C144EB">
        <w:t>Решите логическую задачу:</w:t>
      </w:r>
    </w:p>
    <w:p w:rsidR="00C144EB" w:rsidRPr="008643CC" w:rsidRDefault="00C144EB" w:rsidP="00C144EB">
      <w:pPr>
        <w:pStyle w:val="29"/>
      </w:pPr>
      <w:r w:rsidRPr="008643CC">
        <w:t>Четыре приятеля решили подарить девушкам цветы. Утром следующего дня никто не смог точно вспомнить, что было вчера, и кто кому подарил какие цветы. Совместными усилиями удалось вспомнить, что:</w:t>
      </w:r>
    </w:p>
    <w:p w:rsidR="00C144EB" w:rsidRPr="008643CC" w:rsidRDefault="00C144EB" w:rsidP="00F66D87">
      <w:pPr>
        <w:pStyle w:val="29"/>
        <w:numPr>
          <w:ilvl w:val="0"/>
          <w:numId w:val="315"/>
        </w:numPr>
      </w:pPr>
      <w:r w:rsidRPr="008643CC">
        <w:t>Каждой из четырех девушек подарили один букет;</w:t>
      </w:r>
    </w:p>
    <w:p w:rsidR="00C144EB" w:rsidRPr="008643CC" w:rsidRDefault="00C144EB" w:rsidP="00F66D87">
      <w:pPr>
        <w:pStyle w:val="29"/>
        <w:numPr>
          <w:ilvl w:val="0"/>
          <w:numId w:val="315"/>
        </w:numPr>
      </w:pPr>
      <w:r w:rsidRPr="008643CC">
        <w:t>У всех девушек были разные цветы;</w:t>
      </w:r>
    </w:p>
    <w:p w:rsidR="00C144EB" w:rsidRPr="008643CC" w:rsidRDefault="00C144EB" w:rsidP="00F66D87">
      <w:pPr>
        <w:pStyle w:val="29"/>
        <w:numPr>
          <w:ilvl w:val="0"/>
          <w:numId w:val="315"/>
        </w:numPr>
      </w:pPr>
      <w:r w:rsidRPr="008643CC">
        <w:t>Юрий целый день не видел Катю и Марину;</w:t>
      </w:r>
    </w:p>
    <w:p w:rsidR="00C144EB" w:rsidRPr="008643CC" w:rsidRDefault="00C144EB" w:rsidP="00F66D87">
      <w:pPr>
        <w:pStyle w:val="29"/>
        <w:numPr>
          <w:ilvl w:val="0"/>
          <w:numId w:val="315"/>
        </w:numPr>
      </w:pPr>
      <w:r w:rsidRPr="008643CC">
        <w:t>Дима не смог купить букет роз;</w:t>
      </w:r>
    </w:p>
    <w:p w:rsidR="00C144EB" w:rsidRPr="008643CC" w:rsidRDefault="00C144EB" w:rsidP="00F66D87">
      <w:pPr>
        <w:pStyle w:val="29"/>
        <w:numPr>
          <w:ilvl w:val="0"/>
          <w:numId w:val="315"/>
        </w:numPr>
      </w:pPr>
      <w:r w:rsidRPr="008643CC">
        <w:t>Андрей не дарил цветов ни Оле, ни Марине;</w:t>
      </w:r>
    </w:p>
    <w:p w:rsidR="00C144EB" w:rsidRPr="008643CC" w:rsidRDefault="00C144EB" w:rsidP="00F66D87">
      <w:pPr>
        <w:pStyle w:val="29"/>
        <w:numPr>
          <w:ilvl w:val="0"/>
          <w:numId w:val="315"/>
        </w:numPr>
      </w:pPr>
      <w:r w:rsidRPr="008643CC">
        <w:t>Георгий сначала хотел подарить букет Лене или Кате, но потом передумал;</w:t>
      </w:r>
    </w:p>
    <w:p w:rsidR="00C144EB" w:rsidRPr="00373246" w:rsidRDefault="00C144EB" w:rsidP="00F66D87">
      <w:pPr>
        <w:pStyle w:val="29"/>
        <w:numPr>
          <w:ilvl w:val="0"/>
          <w:numId w:val="315"/>
        </w:numPr>
      </w:pPr>
      <w:r w:rsidRPr="00373246">
        <w:t>Ни Лена, ни Оля не встречались с Димой;</w:t>
      </w:r>
    </w:p>
    <w:p w:rsidR="00C144EB" w:rsidRPr="00373246" w:rsidRDefault="00C144EB" w:rsidP="00F66D87">
      <w:pPr>
        <w:pStyle w:val="29"/>
        <w:numPr>
          <w:ilvl w:val="0"/>
          <w:numId w:val="315"/>
        </w:numPr>
      </w:pPr>
      <w:r w:rsidRPr="00373246">
        <w:t>Катя так и не получила свои любимые мимозы;</w:t>
      </w:r>
    </w:p>
    <w:p w:rsidR="00C144EB" w:rsidRPr="00373246" w:rsidRDefault="00C144EB" w:rsidP="00F66D87">
      <w:pPr>
        <w:pStyle w:val="29"/>
        <w:numPr>
          <w:ilvl w:val="0"/>
          <w:numId w:val="315"/>
        </w:numPr>
      </w:pPr>
      <w:r w:rsidRPr="00373246">
        <w:t>Андрей не покупал цветов на букву «Г»;</w:t>
      </w:r>
    </w:p>
    <w:p w:rsidR="00C144EB" w:rsidRPr="00373246" w:rsidRDefault="00C144EB" w:rsidP="00F66D87">
      <w:pPr>
        <w:pStyle w:val="29"/>
        <w:numPr>
          <w:ilvl w:val="0"/>
          <w:numId w:val="315"/>
        </w:numPr>
      </w:pPr>
      <w:r w:rsidRPr="00373246">
        <w:t>Ни Лене, ни Оле не дарили роз;</w:t>
      </w:r>
    </w:p>
    <w:p w:rsidR="00C144EB" w:rsidRPr="00373246" w:rsidRDefault="00C144EB" w:rsidP="00F66D87">
      <w:pPr>
        <w:pStyle w:val="29"/>
        <w:numPr>
          <w:ilvl w:val="0"/>
          <w:numId w:val="315"/>
        </w:numPr>
      </w:pPr>
      <w:r w:rsidRPr="00373246">
        <w:t>Юрий не успел купить гладиолусы;</w:t>
      </w:r>
    </w:p>
    <w:p w:rsidR="00C144EB" w:rsidRPr="00373246" w:rsidRDefault="00C144EB" w:rsidP="00F66D87">
      <w:pPr>
        <w:pStyle w:val="29"/>
        <w:numPr>
          <w:ilvl w:val="0"/>
          <w:numId w:val="315"/>
        </w:numPr>
      </w:pPr>
      <w:r w:rsidRPr="00373246">
        <w:t>Георгий помнил, что видел у своих друзей букеты гвоздик и мимоз;</w:t>
      </w:r>
    </w:p>
    <w:p w:rsidR="00C144EB" w:rsidRPr="00373246" w:rsidRDefault="00C144EB" w:rsidP="00F66D87">
      <w:pPr>
        <w:pStyle w:val="29"/>
        <w:numPr>
          <w:ilvl w:val="0"/>
          <w:numId w:val="315"/>
        </w:numPr>
      </w:pPr>
      <w:r w:rsidRPr="00373246">
        <w:t>В итоге у Марины не оказалось гвоздик и гладиолусов, которые она ожидала получить;</w:t>
      </w:r>
    </w:p>
    <w:p w:rsidR="00C144EB" w:rsidRPr="00373246" w:rsidRDefault="00C144EB" w:rsidP="00F66D87">
      <w:pPr>
        <w:pStyle w:val="29"/>
        <w:numPr>
          <w:ilvl w:val="0"/>
          <w:numId w:val="315"/>
        </w:numPr>
      </w:pPr>
      <w:r w:rsidRPr="00373246">
        <w:t>Лена хвасталась подруге, что ей «не подарили этих дешевых мимоз».</w:t>
      </w:r>
    </w:p>
    <w:p w:rsidR="00C144EB" w:rsidRPr="00373246" w:rsidRDefault="00C144EB" w:rsidP="00C144EB">
      <w:pPr>
        <w:pStyle w:val="29"/>
      </w:pPr>
      <w:r w:rsidRPr="00373246">
        <w:t>Помогите ребятам вспомнить всё.</w:t>
      </w:r>
    </w:p>
    <w:p w:rsidR="00B10C50" w:rsidRPr="00373246" w:rsidRDefault="00B10C50" w:rsidP="00373246">
      <w:pPr>
        <w:pStyle w:val="1"/>
        <w:numPr>
          <w:ilvl w:val="0"/>
          <w:numId w:val="314"/>
        </w:numPr>
      </w:pPr>
      <w:r w:rsidRPr="00373246">
        <w:t xml:space="preserve">Создайте web-страницу </w:t>
      </w:r>
      <w:r w:rsidR="00373246">
        <w:t>на языке</w:t>
      </w:r>
      <w:r w:rsidRPr="00373246">
        <w:t xml:space="preserve"> HTML</w:t>
      </w:r>
      <w:r w:rsidR="00373246" w:rsidRPr="00373246">
        <w:t>.</w:t>
      </w:r>
      <w:r w:rsidR="00373246">
        <w:t xml:space="preserve"> На странице должно быть расписание ваших занятий на неделю (в виде таблицы). Заголовок – «Расписание»</w:t>
      </w:r>
      <w:r w:rsidR="00FA645D">
        <w:t>(использовать тэг заголовка)</w:t>
      </w:r>
      <w:r w:rsidR="00373246">
        <w:t xml:space="preserve">. Сама таблица включает 8 столбцов. Первый столбец – номер пары. Второй столбец – время начала пары. Все последующие столбцы – расписание по дням недели. Выравнивание дней недели – по центру ячейки жирным шрифтом, выравнивание предметов – по </w:t>
      </w:r>
      <w:r w:rsidR="00373246">
        <w:lastRenderedPageBreak/>
        <w:t xml:space="preserve">левому краю. </w:t>
      </w:r>
      <w:r w:rsidR="00FA645D">
        <w:t>Кегль и шрифт можно выбрать любой. У всех столбцов фон должен быть разного цвета.</w:t>
      </w:r>
    </w:p>
    <w:p w:rsidR="00B10C50" w:rsidRPr="00F66D87" w:rsidRDefault="00B10C50" w:rsidP="00F66D87">
      <w:pPr>
        <w:pStyle w:val="1"/>
        <w:numPr>
          <w:ilvl w:val="0"/>
          <w:numId w:val="314"/>
        </w:numPr>
      </w:pPr>
      <w:r w:rsidRPr="00F66D87">
        <w:t>Решите задачу:</w:t>
      </w:r>
    </w:p>
    <w:p w:rsidR="00F66D87" w:rsidRPr="00F66D87" w:rsidRDefault="00F66D87" w:rsidP="00F66D87">
      <w:pPr>
        <w:pStyle w:val="29"/>
      </w:pPr>
      <w:r w:rsidRPr="00F66D87">
        <w:t>В цветовой модели RGB для кодирования одного пикселя используется 3 байта. Фотографию размером 2048x1536 пикселей сохранили в виде несжатого файла с использованием RGB-кодирования. Определите размер получившегося файла.</w:t>
      </w:r>
    </w:p>
    <w:p w:rsidR="00B10C50" w:rsidRPr="00577DB5" w:rsidRDefault="00B10C50" w:rsidP="00F66D87">
      <w:pPr>
        <w:pStyle w:val="1"/>
        <w:numPr>
          <w:ilvl w:val="0"/>
          <w:numId w:val="314"/>
        </w:numPr>
        <w:spacing w:before="0"/>
      </w:pPr>
      <w:r w:rsidRPr="00577DB5">
        <w:t xml:space="preserve">Средствами любой программы пакета </w:t>
      </w:r>
      <w:r w:rsidRPr="00577DB5">
        <w:rPr>
          <w:lang w:val="en-US"/>
        </w:rPr>
        <w:t>MicrosoftOffice</w:t>
      </w:r>
      <w:r w:rsidRPr="00577DB5">
        <w:t xml:space="preserve"> создайте рисунок по образцу</w:t>
      </w:r>
      <w:r w:rsidR="00577DB5" w:rsidRPr="00577DB5">
        <w:t>. Рисунок сгруппировать.</w:t>
      </w:r>
    </w:p>
    <w:p w:rsidR="00577DB5" w:rsidRPr="00EA09D4" w:rsidRDefault="00577DB5" w:rsidP="00577DB5">
      <w:pPr>
        <w:pStyle w:val="29"/>
        <w:jc w:val="center"/>
      </w:pPr>
      <w:r>
        <w:rPr>
          <w:noProof/>
        </w:rPr>
        <w:drawing>
          <wp:inline distT="0" distB="0" distL="0" distR="0">
            <wp:extent cx="5354064" cy="2264735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/>
                    <a:srcRect l="6250" t="28678" r="13706" b="35009"/>
                    <a:stretch/>
                  </pic:blipFill>
                  <pic:spPr bwMode="auto">
                    <a:xfrm>
                      <a:off x="0" y="0"/>
                      <a:ext cx="5350981" cy="22634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10C50" w:rsidRPr="00C144EB" w:rsidRDefault="00B10C50" w:rsidP="00F66D87">
      <w:pPr>
        <w:pStyle w:val="1"/>
        <w:numPr>
          <w:ilvl w:val="0"/>
          <w:numId w:val="314"/>
        </w:numPr>
      </w:pPr>
      <w:r w:rsidRPr="00C144EB">
        <w:t xml:space="preserve">Осуществите перевод чисел из </w:t>
      </w:r>
      <w:r w:rsidR="00C144EB" w:rsidRPr="00C144EB">
        <w:t>десятичной системы счисления:</w:t>
      </w:r>
    </w:p>
    <w:p w:rsidR="00C144EB" w:rsidRPr="00C144EB" w:rsidRDefault="00C144EB" w:rsidP="00F66D87">
      <w:pPr>
        <w:pStyle w:val="29"/>
        <w:numPr>
          <w:ilvl w:val="0"/>
          <w:numId w:val="317"/>
        </w:numPr>
        <w:rPr>
          <w:lang w:val="en-US"/>
        </w:rPr>
      </w:pPr>
      <w:r w:rsidRPr="00C144EB">
        <w:t>125</w:t>
      </w:r>
      <w:r w:rsidRPr="00C144EB">
        <w:rPr>
          <w:vertAlign w:val="subscript"/>
        </w:rPr>
        <w:t>10</w:t>
      </w:r>
      <w:r w:rsidRPr="00C144EB">
        <w:sym w:font="Symbol" w:char="F0AE"/>
      </w:r>
      <w:r w:rsidRPr="00C144EB">
        <w:rPr>
          <w:lang w:val="en-US"/>
        </w:rPr>
        <w:t>X</w:t>
      </w:r>
      <w:r w:rsidRPr="00C144EB">
        <w:rPr>
          <w:vertAlign w:val="subscript"/>
          <w:lang w:val="en-US"/>
        </w:rPr>
        <w:t>8</w:t>
      </w:r>
    </w:p>
    <w:p w:rsidR="00C144EB" w:rsidRPr="00C144EB" w:rsidRDefault="00C144EB" w:rsidP="00F66D87">
      <w:pPr>
        <w:pStyle w:val="29"/>
        <w:numPr>
          <w:ilvl w:val="0"/>
          <w:numId w:val="317"/>
        </w:numPr>
        <w:rPr>
          <w:vertAlign w:val="subscript"/>
          <w:lang w:val="en-US"/>
        </w:rPr>
      </w:pPr>
      <w:r w:rsidRPr="00C144EB">
        <w:t>229</w:t>
      </w:r>
      <w:r w:rsidRPr="00C144EB">
        <w:rPr>
          <w:vertAlign w:val="subscript"/>
        </w:rPr>
        <w:t>10</w:t>
      </w:r>
      <w:r w:rsidRPr="00C144EB">
        <w:sym w:font="Symbol" w:char="F0AE"/>
      </w:r>
      <w:r w:rsidRPr="00C144EB">
        <w:rPr>
          <w:lang w:val="en-US"/>
        </w:rPr>
        <w:t xml:space="preserve"> X</w:t>
      </w:r>
      <w:r w:rsidRPr="00C144EB">
        <w:rPr>
          <w:vertAlign w:val="subscript"/>
          <w:lang w:val="en-US"/>
        </w:rPr>
        <w:t>16</w:t>
      </w:r>
    </w:p>
    <w:p w:rsidR="00C144EB" w:rsidRPr="00C144EB" w:rsidRDefault="00C144EB" w:rsidP="00F66D87">
      <w:pPr>
        <w:pStyle w:val="29"/>
        <w:numPr>
          <w:ilvl w:val="0"/>
          <w:numId w:val="317"/>
        </w:numPr>
      </w:pPr>
      <w:r w:rsidRPr="00C144EB">
        <w:t>88</w:t>
      </w:r>
      <w:r w:rsidRPr="00C144EB">
        <w:rPr>
          <w:vertAlign w:val="subscript"/>
        </w:rPr>
        <w:t>10</w:t>
      </w:r>
      <w:r w:rsidRPr="00C144EB">
        <w:sym w:font="Symbol" w:char="F0AE"/>
      </w:r>
      <w:r w:rsidRPr="00C144EB">
        <w:rPr>
          <w:lang w:val="en-US"/>
        </w:rPr>
        <w:t xml:space="preserve"> X</w:t>
      </w:r>
      <w:r w:rsidRPr="00C144EB">
        <w:rPr>
          <w:vertAlign w:val="subscript"/>
          <w:lang w:val="en-US"/>
        </w:rPr>
        <w:t>2</w:t>
      </w:r>
    </w:p>
    <w:p w:rsidR="00B10C50" w:rsidRPr="00FA645D" w:rsidRDefault="00B10C50" w:rsidP="00FA645D">
      <w:pPr>
        <w:pStyle w:val="1"/>
        <w:numPr>
          <w:ilvl w:val="0"/>
          <w:numId w:val="314"/>
        </w:numPr>
      </w:pPr>
      <w:r w:rsidRPr="00FA645D">
        <w:t xml:space="preserve">В программе MS Word создайте и отформатируйте </w:t>
      </w:r>
      <w:r w:rsidR="00EB0FB0" w:rsidRPr="00FA645D">
        <w:t>текст</w:t>
      </w:r>
      <w:r w:rsidRPr="00FA645D">
        <w:t xml:space="preserve"> по образцу</w:t>
      </w:r>
      <w:r w:rsidR="00FA645D" w:rsidRPr="00FA645D">
        <w:t>.</w:t>
      </w:r>
    </w:p>
    <w:p w:rsidR="00FA645D" w:rsidRDefault="00FA645D" w:rsidP="00FA645D">
      <w:pPr>
        <w:pStyle w:val="29"/>
      </w:pPr>
      <w:r>
        <w:t>Представьте, что вы корреспондент местной газеты. От вас требуется написать статью. 5-10 абзацев на свободную тему. Требования к оформлению:</w:t>
      </w:r>
    </w:p>
    <w:p w:rsidR="00FA645D" w:rsidRDefault="00FA645D" w:rsidP="006641F4">
      <w:pPr>
        <w:pStyle w:val="29"/>
        <w:numPr>
          <w:ilvl w:val="0"/>
          <w:numId w:val="324"/>
        </w:numPr>
      </w:pPr>
      <w:r>
        <w:t>заголовок статьи жирным шрифтом по центру страницы;</w:t>
      </w:r>
    </w:p>
    <w:p w:rsidR="00FA645D" w:rsidRDefault="00FA645D" w:rsidP="006641F4">
      <w:pPr>
        <w:pStyle w:val="29"/>
        <w:numPr>
          <w:ilvl w:val="0"/>
          <w:numId w:val="324"/>
        </w:numPr>
      </w:pPr>
      <w:r>
        <w:t>сама статья разбита на три колонки;</w:t>
      </w:r>
    </w:p>
    <w:p w:rsidR="00FA645D" w:rsidRDefault="00FA645D" w:rsidP="006641F4">
      <w:pPr>
        <w:pStyle w:val="29"/>
        <w:numPr>
          <w:ilvl w:val="0"/>
          <w:numId w:val="324"/>
        </w:numPr>
      </w:pPr>
      <w:r>
        <w:t>после статьи в правом нижнем углу ваши ФИО;</w:t>
      </w:r>
    </w:p>
    <w:p w:rsidR="00FA645D" w:rsidRDefault="00FA645D" w:rsidP="006641F4">
      <w:pPr>
        <w:pStyle w:val="29"/>
        <w:numPr>
          <w:ilvl w:val="0"/>
          <w:numId w:val="324"/>
        </w:numPr>
      </w:pPr>
      <w:r>
        <w:t>каждое первое слово абзаца подчеркнуто волнистой линией;</w:t>
      </w:r>
    </w:p>
    <w:p w:rsidR="00FA645D" w:rsidRDefault="00FA645D" w:rsidP="006641F4">
      <w:pPr>
        <w:pStyle w:val="29"/>
        <w:numPr>
          <w:ilvl w:val="0"/>
          <w:numId w:val="324"/>
        </w:numPr>
      </w:pPr>
      <w:r>
        <w:t>каждое первое слово новой колонки выделено курсивом;</w:t>
      </w:r>
    </w:p>
    <w:p w:rsidR="00FA645D" w:rsidRDefault="00FA645D" w:rsidP="006641F4">
      <w:pPr>
        <w:pStyle w:val="29"/>
        <w:numPr>
          <w:ilvl w:val="0"/>
          <w:numId w:val="324"/>
        </w:numPr>
      </w:pPr>
      <w:r>
        <w:t>все абзацы выделены разными цветами;</w:t>
      </w:r>
    </w:p>
    <w:p w:rsidR="00FA645D" w:rsidRPr="00FA645D" w:rsidRDefault="00FA645D" w:rsidP="006641F4">
      <w:pPr>
        <w:pStyle w:val="29"/>
        <w:numPr>
          <w:ilvl w:val="0"/>
          <w:numId w:val="324"/>
        </w:numPr>
      </w:pPr>
      <w:r>
        <w:t xml:space="preserve">шрифт </w:t>
      </w:r>
      <w:r>
        <w:rPr>
          <w:lang w:val="en-US"/>
        </w:rPr>
        <w:t>Arial</w:t>
      </w:r>
      <w:r>
        <w:t>, 12 пт. Междустрочный интервал одиночный, отступ до и после абзаца 0 пт, красная строка 0,5 см.</w:t>
      </w:r>
    </w:p>
    <w:p w:rsidR="00B10C50" w:rsidRPr="00904672" w:rsidRDefault="00B10C50" w:rsidP="00F66D87">
      <w:pPr>
        <w:pStyle w:val="1"/>
        <w:numPr>
          <w:ilvl w:val="0"/>
          <w:numId w:val="314"/>
        </w:numPr>
        <w:spacing w:before="0"/>
      </w:pPr>
      <w:r w:rsidRPr="00904672">
        <w:t xml:space="preserve">В программе </w:t>
      </w:r>
      <w:r w:rsidRPr="00904672">
        <w:rPr>
          <w:lang w:val="en-US"/>
        </w:rPr>
        <w:t>MSExcel</w:t>
      </w:r>
      <w:r w:rsidR="00577DB5" w:rsidRPr="00904672">
        <w:t>решите задачу</w:t>
      </w:r>
      <w:r w:rsidRPr="00904672">
        <w:t>.</w:t>
      </w:r>
    </w:p>
    <w:p w:rsidR="00577DB5" w:rsidRPr="00904672" w:rsidRDefault="00577DB5" w:rsidP="00577DB5">
      <w:pPr>
        <w:pStyle w:val="29"/>
      </w:pPr>
      <w:r w:rsidRPr="00904672">
        <w:t>Рассчитайте еженедельную выручку зоопарка, если известно:</w:t>
      </w:r>
    </w:p>
    <w:p w:rsidR="00577DB5" w:rsidRPr="00904672" w:rsidRDefault="00577DB5" w:rsidP="006641F4">
      <w:pPr>
        <w:pStyle w:val="29"/>
        <w:numPr>
          <w:ilvl w:val="0"/>
          <w:numId w:val="319"/>
        </w:numPr>
      </w:pPr>
      <w:r w:rsidRPr="00904672">
        <w:t>количество проданных билетов каждый день</w:t>
      </w:r>
      <w:r w:rsidR="00904672" w:rsidRPr="00904672">
        <w:t xml:space="preserve"> (придумать самостоятельно);</w:t>
      </w:r>
    </w:p>
    <w:p w:rsidR="00577DB5" w:rsidRPr="00904672" w:rsidRDefault="00904672" w:rsidP="006641F4">
      <w:pPr>
        <w:pStyle w:val="29"/>
        <w:numPr>
          <w:ilvl w:val="0"/>
          <w:numId w:val="319"/>
        </w:numPr>
      </w:pPr>
      <w:r w:rsidRPr="00904672">
        <w:t>цена взрослого билета - 15 руб.;</w:t>
      </w:r>
    </w:p>
    <w:p w:rsidR="00904672" w:rsidRPr="00904672" w:rsidRDefault="00577DB5" w:rsidP="006641F4">
      <w:pPr>
        <w:pStyle w:val="29"/>
        <w:numPr>
          <w:ilvl w:val="0"/>
          <w:numId w:val="319"/>
        </w:numPr>
      </w:pPr>
      <w:r w:rsidRPr="00904672">
        <w:t>цена детског</w:t>
      </w:r>
      <w:r w:rsidR="00904672" w:rsidRPr="00904672">
        <w:t>о билета на 30% меньше, чем взрослого.</w:t>
      </w:r>
    </w:p>
    <w:p w:rsidR="00577DB5" w:rsidRPr="00904672" w:rsidRDefault="00577DB5" w:rsidP="00577DB5">
      <w:pPr>
        <w:pStyle w:val="29"/>
      </w:pPr>
      <w:r w:rsidRPr="00904672">
        <w:t>Постройте диаграмму (график) ежедневной выручки зоопарка.</w:t>
      </w:r>
    </w:p>
    <w:p w:rsidR="00B10C50" w:rsidRPr="00904672" w:rsidRDefault="00B10C50" w:rsidP="00F66D87">
      <w:pPr>
        <w:pStyle w:val="1"/>
        <w:numPr>
          <w:ilvl w:val="0"/>
          <w:numId w:val="314"/>
        </w:numPr>
        <w:spacing w:before="0"/>
      </w:pPr>
      <w:r w:rsidRPr="00904672">
        <w:t xml:space="preserve">В программе </w:t>
      </w:r>
      <w:r w:rsidRPr="00904672">
        <w:rPr>
          <w:lang w:val="en-US"/>
        </w:rPr>
        <w:t>MSPowerPoint</w:t>
      </w:r>
      <w:r w:rsidR="0019314A" w:rsidRPr="00904672">
        <w:t xml:space="preserve"> создайте презентацию о своем увлечении. Презентация должна включать 5-7 слайдов разного типа, </w:t>
      </w:r>
      <w:r w:rsidR="00904672" w:rsidRPr="00904672">
        <w:t xml:space="preserve">должны быть сторонние изображения, звуковой файл, эффекты анимации внутри слайдов и эффекты перехода. Переключение слайдов в автоматическом режиме. На </w:t>
      </w:r>
      <w:r w:rsidR="00904672" w:rsidRPr="00904672">
        <w:lastRenderedPageBreak/>
        <w:t>каждом слайде, кроме титульного, должен стоять номер. На титульном слайде указать свои ФИО, группу, тему презентации.</w:t>
      </w:r>
    </w:p>
    <w:p w:rsidR="00B10C50" w:rsidRPr="00841CBD" w:rsidRDefault="00B10C50" w:rsidP="00F66D87">
      <w:pPr>
        <w:pStyle w:val="1"/>
        <w:numPr>
          <w:ilvl w:val="0"/>
          <w:numId w:val="314"/>
        </w:numPr>
        <w:spacing w:before="0"/>
      </w:pPr>
      <w:r w:rsidRPr="00841CBD">
        <w:t xml:space="preserve">В программе </w:t>
      </w:r>
      <w:r w:rsidRPr="00841CBD">
        <w:rPr>
          <w:lang w:val="en-US"/>
        </w:rPr>
        <w:t>MSAccess</w:t>
      </w:r>
      <w:r w:rsidRPr="00841CBD">
        <w:t xml:space="preserve"> создайте базу данных</w:t>
      </w:r>
      <w:r w:rsidR="00904672" w:rsidRPr="00841CBD">
        <w:t xml:space="preserve"> о </w:t>
      </w:r>
      <w:r w:rsidR="00841CBD" w:rsidRPr="00841CBD">
        <w:t>студентах, занимающихся в спортивных секциях</w:t>
      </w:r>
      <w:r w:rsidR="00904672" w:rsidRPr="00841CBD">
        <w:t xml:space="preserve">. База данных должна включать </w:t>
      </w:r>
      <w:r w:rsidR="00841CBD" w:rsidRPr="00841CBD">
        <w:t>три</w:t>
      </w:r>
      <w:r w:rsidR="00904672" w:rsidRPr="00841CBD">
        <w:t xml:space="preserve"> таблицы. Первая таблица - личные данные студентов. Поля: Номер, фамилия, имя, отчество, дата рождения, </w:t>
      </w:r>
      <w:r w:rsidR="00841CBD" w:rsidRPr="00841CBD">
        <w:t>группа</w:t>
      </w:r>
      <w:r w:rsidR="00904672" w:rsidRPr="00841CBD">
        <w:t>.</w:t>
      </w:r>
      <w:r w:rsidR="00841CBD" w:rsidRPr="00841CBD">
        <w:t xml:space="preserve"> Таблица должна включать не менее 15 записей.</w:t>
      </w:r>
      <w:r w:rsidR="00904672" w:rsidRPr="00841CBD">
        <w:t xml:space="preserve"> Вторая </w:t>
      </w:r>
      <w:r w:rsidR="00841CBD" w:rsidRPr="00841CBD">
        <w:t>–секции. Поля: код, название, руководитель. Не менее 7 записей. Третья таблица – занятия. Поля: студент, секция. Каждый студент должен заниматься как минимум в одной секции. Таблицы должны быть связаны между собой. Ключевые поля выбрать самостоятельно. Третью таблицу заполнять с помощью мастера подстановки.</w:t>
      </w:r>
    </w:p>
    <w:p w:rsidR="00B10C50" w:rsidRPr="00C26B2A" w:rsidRDefault="00B10C50" w:rsidP="00C26B2A">
      <w:pPr>
        <w:pStyle w:val="1"/>
        <w:numPr>
          <w:ilvl w:val="0"/>
          <w:numId w:val="314"/>
        </w:numPr>
      </w:pPr>
      <w:r w:rsidRPr="00C26B2A">
        <w:t xml:space="preserve">В программе MS Excel </w:t>
      </w:r>
      <w:r w:rsidR="00577DB5" w:rsidRPr="00C26B2A">
        <w:t>решите задачу</w:t>
      </w:r>
      <w:r w:rsidRPr="00C26B2A">
        <w:t>.</w:t>
      </w:r>
    </w:p>
    <w:p w:rsidR="005978A8" w:rsidRPr="00C26B2A" w:rsidRDefault="005978A8" w:rsidP="00C26B2A">
      <w:pPr>
        <w:pStyle w:val="29"/>
      </w:pPr>
      <w:r w:rsidRPr="00C26B2A">
        <w:t xml:space="preserve">В пещере у реки поселился огнедышащий дракон по имени Сергей Михайлович. Всех, кто пытался его прогнать, он прогонял сам, полыхая на них огнем. За первые 100 лет дракона пытались прогнать 2 царевича, 3 королевича и 5 простых рыцарей. За </w:t>
      </w:r>
      <w:r w:rsidR="00C26B2A" w:rsidRPr="00C26B2A">
        <w:t>второе</w:t>
      </w:r>
      <w:r w:rsidRPr="00C26B2A">
        <w:t xml:space="preserve"> столетие на него покушались 3 царевича, 2 королевича и 7 простых рыцарей. За третий век дракона беспокоили 7 царевичей, 5 королевичей и 6 простых рыцарей. За следующее столетие Сергею Михайловичу пришлось иметь дело с 3 царевичами, 6 королевичами и 10 простыми рыцарями. После этого дракона в конце концов оставили в покое и объявили гору, на которой он жил, заповедником.</w:t>
      </w:r>
    </w:p>
    <w:p w:rsidR="005978A8" w:rsidRPr="00C26B2A" w:rsidRDefault="005978A8" w:rsidP="00C26B2A">
      <w:pPr>
        <w:pStyle w:val="29"/>
      </w:pPr>
      <w:r w:rsidRPr="00C26B2A">
        <w:t>Требуется:</w:t>
      </w:r>
    </w:p>
    <w:p w:rsidR="005978A8" w:rsidRPr="00C26B2A" w:rsidRDefault="00C26B2A" w:rsidP="006641F4">
      <w:pPr>
        <w:pStyle w:val="29"/>
        <w:numPr>
          <w:ilvl w:val="0"/>
          <w:numId w:val="320"/>
        </w:numPr>
      </w:pPr>
      <w:r w:rsidRPr="00C26B2A">
        <w:t>П</w:t>
      </w:r>
      <w:r w:rsidR="005978A8" w:rsidRPr="00C26B2A">
        <w:t>остроить 4 круговых диаграммы, показывающие, сколько королевичей и сколько простых рыцарей пытались в течение каждого века выгнать из дому ни в чем не повинного дракона.</w:t>
      </w:r>
    </w:p>
    <w:p w:rsidR="005978A8" w:rsidRPr="00C26B2A" w:rsidRDefault="005978A8" w:rsidP="006641F4">
      <w:pPr>
        <w:pStyle w:val="29"/>
        <w:numPr>
          <w:ilvl w:val="0"/>
          <w:numId w:val="320"/>
        </w:numPr>
      </w:pPr>
      <w:r w:rsidRPr="00C26B2A">
        <w:t>Постройте 2 столбиковые диаграммы, показывающие, сколько царевичей, королевичей и простых рыцарей пытались в течение каждого века выгнать из дому ни в чем не повинного драконана одной из них в качестве опорных точек возьмите столетия, на другой - титулы (царевич, королевич, простой рыцарь).</w:t>
      </w:r>
    </w:p>
    <w:p w:rsidR="005978A8" w:rsidRPr="00C26B2A" w:rsidRDefault="005978A8" w:rsidP="006641F4">
      <w:pPr>
        <w:pStyle w:val="29"/>
        <w:numPr>
          <w:ilvl w:val="0"/>
          <w:numId w:val="320"/>
        </w:numPr>
      </w:pPr>
      <w:r w:rsidRPr="00C26B2A">
        <w:t>Постройте линейную диаграмму, показывающую, как изменялось от века к веку количество царевичей, королевичей и простых рыцарей, пытавшихся выгнать из дому ни в чем не повинного дракона.</w:t>
      </w:r>
    </w:p>
    <w:p w:rsidR="00BD188A" w:rsidRDefault="00BD188A" w:rsidP="00F66D87">
      <w:pPr>
        <w:pStyle w:val="1"/>
        <w:numPr>
          <w:ilvl w:val="0"/>
          <w:numId w:val="314"/>
        </w:numPr>
        <w:spacing w:before="0"/>
      </w:pPr>
      <w:r>
        <w:t xml:space="preserve">В программе </w:t>
      </w:r>
      <w:r>
        <w:rPr>
          <w:lang w:val="en-US"/>
        </w:rPr>
        <w:t>Paint</w:t>
      </w:r>
      <w:r>
        <w:t>создайте рисунок по образцу</w:t>
      </w:r>
    </w:p>
    <w:p w:rsidR="00BD188A" w:rsidRDefault="00BD188A" w:rsidP="00BD188A">
      <w:pPr>
        <w:pStyle w:val="1"/>
        <w:numPr>
          <w:ilvl w:val="0"/>
          <w:numId w:val="0"/>
        </w:numPr>
        <w:spacing w:before="0"/>
        <w:ind w:left="360"/>
        <w:jc w:val="center"/>
      </w:pPr>
      <w:r w:rsidRPr="00D60B0F">
        <w:rPr>
          <w:noProof/>
          <w:szCs w:val="24"/>
        </w:rPr>
        <w:drawing>
          <wp:inline distT="0" distB="0" distL="0" distR="0">
            <wp:extent cx="3148965" cy="1052195"/>
            <wp:effectExtent l="0" t="0" r="0" b="0"/>
            <wp:docPr id="4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052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0FB0" w:rsidRDefault="00EB0FB0" w:rsidP="00F66D87">
      <w:pPr>
        <w:pStyle w:val="1"/>
        <w:numPr>
          <w:ilvl w:val="0"/>
          <w:numId w:val="314"/>
        </w:numPr>
        <w:spacing w:before="0"/>
      </w:pPr>
      <w:r>
        <w:t>Разберите предложенный ПК, определите, каких компонентов не хватает</w:t>
      </w:r>
      <w:r w:rsidR="00BD188A">
        <w:t xml:space="preserve"> для полноценной работы</w:t>
      </w:r>
      <w:r>
        <w:t>.</w:t>
      </w:r>
    </w:p>
    <w:p w:rsidR="00EB0FB0" w:rsidRDefault="00EB0FB0" w:rsidP="00F66D87">
      <w:pPr>
        <w:pStyle w:val="1"/>
        <w:numPr>
          <w:ilvl w:val="0"/>
          <w:numId w:val="314"/>
        </w:numPr>
        <w:spacing w:before="0"/>
      </w:pPr>
      <w:r>
        <w:t>Решите задачу:</w:t>
      </w:r>
    </w:p>
    <w:p w:rsidR="00BD188A" w:rsidRDefault="00BD188A" w:rsidP="00BD188A">
      <w:pPr>
        <w:pStyle w:val="29"/>
      </w:pPr>
      <w:r w:rsidRPr="008F4F95">
        <w:t>Текст в электронном виде имеет информационный объем 10 Кбайт. Сколько символов он содержит?</w:t>
      </w:r>
    </w:p>
    <w:p w:rsidR="00EB0FB0" w:rsidRDefault="00EB0FB0" w:rsidP="00F66D87">
      <w:pPr>
        <w:pStyle w:val="1"/>
        <w:numPr>
          <w:ilvl w:val="0"/>
          <w:numId w:val="314"/>
        </w:numPr>
        <w:spacing w:before="0"/>
      </w:pPr>
      <w:r>
        <w:t>Решите задачу:</w:t>
      </w:r>
    </w:p>
    <w:p w:rsidR="00BD188A" w:rsidRPr="00F91B30" w:rsidRDefault="00F91B30" w:rsidP="00F91B30">
      <w:pPr>
        <w:pStyle w:val="29"/>
      </w:pPr>
      <w:r w:rsidRPr="00F91B30">
        <w:t>Информационная емкость сообщения о том, что из корзины, где лежало некоторое количество разноцветных шаров, доста</w:t>
      </w:r>
      <w:r>
        <w:t>ли зеленый шар, несет в себе 0,</w:t>
      </w:r>
      <w:r w:rsidRPr="00F91B30">
        <w:t>375 байта информаци</w:t>
      </w:r>
      <w:r>
        <w:t>и. Сколько в корзине было шаров?</w:t>
      </w:r>
    </w:p>
    <w:p w:rsidR="00EB0FB0" w:rsidRPr="00F66D87" w:rsidRDefault="00EB0FB0" w:rsidP="00F66D87">
      <w:pPr>
        <w:pStyle w:val="1"/>
        <w:numPr>
          <w:ilvl w:val="0"/>
          <w:numId w:val="314"/>
        </w:numPr>
        <w:spacing w:before="0"/>
      </w:pPr>
      <w:r w:rsidRPr="00F66D87">
        <w:t>Постройте таблицу истинности для выражения</w:t>
      </w:r>
    </w:p>
    <w:p w:rsidR="00F66D87" w:rsidRPr="00F66D87" w:rsidRDefault="00F66D87" w:rsidP="00F66D87">
      <w:pPr>
        <w:pStyle w:val="29"/>
        <w:rPr>
          <w:lang w:val="en-US"/>
        </w:rPr>
      </w:pPr>
      <w:r>
        <w:lastRenderedPageBreak/>
        <w:sym w:font="Symbol" w:char="F0D8"/>
      </w:r>
      <w:r>
        <w:rPr>
          <w:lang w:val="en-US"/>
        </w:rPr>
        <w:t xml:space="preserve"> ((</w:t>
      </w:r>
      <w:r>
        <w:sym w:font="Symbol" w:char="F0D8"/>
      </w:r>
      <w:r>
        <w:rPr>
          <w:lang w:val="en-US"/>
        </w:rPr>
        <w:t xml:space="preserve">A + </w:t>
      </w:r>
      <w:r>
        <w:sym w:font="Symbol" w:char="F0D8"/>
      </w:r>
      <w:r>
        <w:rPr>
          <w:lang w:val="en-US"/>
        </w:rPr>
        <w:t xml:space="preserve">B) </w:t>
      </w:r>
      <w:r>
        <w:rPr>
          <w:lang w:val="en-US"/>
        </w:rPr>
        <w:sym w:font="Symbol" w:char="F0AE"/>
      </w:r>
      <w:r>
        <w:rPr>
          <w:lang w:val="en-US"/>
        </w:rPr>
        <w:t xml:space="preserve"> A) &amp;</w:t>
      </w:r>
      <w:r>
        <w:sym w:font="Symbol" w:char="F0D8"/>
      </w:r>
      <w:r>
        <w:rPr>
          <w:lang w:val="en-US"/>
        </w:rPr>
        <w:t>B</w:t>
      </w:r>
    </w:p>
    <w:p w:rsidR="00EB0FB0" w:rsidRDefault="00EB0FB0" w:rsidP="00F66D87">
      <w:pPr>
        <w:pStyle w:val="1"/>
        <w:numPr>
          <w:ilvl w:val="0"/>
          <w:numId w:val="314"/>
        </w:numPr>
        <w:spacing w:before="0"/>
      </w:pPr>
      <w:r w:rsidRPr="00C144EB">
        <w:t>Решите логическую задачу:</w:t>
      </w:r>
    </w:p>
    <w:p w:rsidR="00C144EB" w:rsidRPr="008643CC" w:rsidRDefault="00C144EB" w:rsidP="00C144EB">
      <w:pPr>
        <w:pStyle w:val="29"/>
      </w:pPr>
      <w:r w:rsidRPr="008643CC">
        <w:t>Среди гостей присутствуют пять офицеров: пехотинец, артиллерист, летчик, связист и сапер. Один из них – капитан, трое – майоры и один – подполковник. Известно, что:</w:t>
      </w:r>
    </w:p>
    <w:p w:rsidR="00C144EB" w:rsidRPr="008643CC" w:rsidRDefault="00C144EB" w:rsidP="00F66D87">
      <w:pPr>
        <w:pStyle w:val="29"/>
        <w:numPr>
          <w:ilvl w:val="0"/>
          <w:numId w:val="316"/>
        </w:numPr>
      </w:pPr>
      <w:r w:rsidRPr="008643CC">
        <w:t>У Максима такое же звание, как и у его друга-сапера.</w:t>
      </w:r>
    </w:p>
    <w:p w:rsidR="00C144EB" w:rsidRPr="008643CC" w:rsidRDefault="00C144EB" w:rsidP="00F66D87">
      <w:pPr>
        <w:pStyle w:val="29"/>
        <w:numPr>
          <w:ilvl w:val="0"/>
          <w:numId w:val="316"/>
        </w:numPr>
      </w:pPr>
      <w:r w:rsidRPr="008643CC">
        <w:t>Офицер-связист и Андрей – большие друзья.</w:t>
      </w:r>
    </w:p>
    <w:p w:rsidR="00C144EB" w:rsidRPr="008643CC" w:rsidRDefault="00C144EB" w:rsidP="00F66D87">
      <w:pPr>
        <w:pStyle w:val="29"/>
        <w:numPr>
          <w:ilvl w:val="0"/>
          <w:numId w:val="316"/>
        </w:numPr>
      </w:pPr>
      <w:r w:rsidRPr="008643CC">
        <w:t>Офицер-летчик вместе с Алексеем и Сергеем недавно побывали в гостях у Андрея.</w:t>
      </w:r>
    </w:p>
    <w:p w:rsidR="00C144EB" w:rsidRPr="008643CC" w:rsidRDefault="00C144EB" w:rsidP="00F66D87">
      <w:pPr>
        <w:pStyle w:val="29"/>
        <w:numPr>
          <w:ilvl w:val="0"/>
          <w:numId w:val="316"/>
        </w:numPr>
      </w:pPr>
      <w:r w:rsidRPr="008643CC">
        <w:t>Незадолго да званого вечера у артиллериста и сапера почти одновременно вышли из строя радиоприемники. Оба в один день обратились к Сергею с просьбой зайти к ним и помочь связисту установить неисправность и не ошиблись, поскольку с тех пор приемники у обоих работают отлично.</w:t>
      </w:r>
    </w:p>
    <w:p w:rsidR="00C144EB" w:rsidRPr="008643CC" w:rsidRDefault="00C144EB" w:rsidP="00F66D87">
      <w:pPr>
        <w:pStyle w:val="29"/>
        <w:numPr>
          <w:ilvl w:val="0"/>
          <w:numId w:val="316"/>
        </w:numPr>
      </w:pPr>
      <w:r w:rsidRPr="008643CC">
        <w:t>Андрей чуть было не стал летчиком, но потом по совету своего друга-сапера избрал иной род войск.</w:t>
      </w:r>
    </w:p>
    <w:p w:rsidR="00C144EB" w:rsidRPr="008643CC" w:rsidRDefault="00C144EB" w:rsidP="00F66D87">
      <w:pPr>
        <w:pStyle w:val="29"/>
        <w:numPr>
          <w:ilvl w:val="0"/>
          <w:numId w:val="316"/>
        </w:numPr>
      </w:pPr>
      <w:r w:rsidRPr="008643CC">
        <w:t>Максим по званию старше Сергея, а Алексей старше Андрея.</w:t>
      </w:r>
    </w:p>
    <w:p w:rsidR="00C144EB" w:rsidRPr="008643CC" w:rsidRDefault="00C144EB" w:rsidP="00F66D87">
      <w:pPr>
        <w:pStyle w:val="29"/>
        <w:numPr>
          <w:ilvl w:val="0"/>
          <w:numId w:val="316"/>
        </w:numPr>
      </w:pPr>
      <w:r w:rsidRPr="008643CC">
        <w:t>Пятый офицер, Николай, накануне вечера был в гостях у Сергея.</w:t>
      </w:r>
    </w:p>
    <w:p w:rsidR="00C144EB" w:rsidRPr="008643CC" w:rsidRDefault="00C144EB" w:rsidP="00C144EB">
      <w:pPr>
        <w:pStyle w:val="29"/>
      </w:pPr>
      <w:r w:rsidRPr="008643CC">
        <w:t>Определите звание каждого офицера и род войск, в котором он служит.</w:t>
      </w:r>
    </w:p>
    <w:p w:rsidR="00C144EB" w:rsidRPr="00C144EB" w:rsidRDefault="00C144EB" w:rsidP="00C144EB">
      <w:pPr>
        <w:pStyle w:val="29"/>
      </w:pPr>
      <w:r w:rsidRPr="008643CC">
        <w:rPr>
          <w:szCs w:val="24"/>
        </w:rPr>
        <w:t>Подсказка: звания по старшинству – капитан, майор, подполковник.</w:t>
      </w:r>
    </w:p>
    <w:p w:rsidR="00EB0FB0" w:rsidRPr="00373246" w:rsidRDefault="00EB0FB0" w:rsidP="00F66D87">
      <w:pPr>
        <w:pStyle w:val="1"/>
        <w:numPr>
          <w:ilvl w:val="0"/>
          <w:numId w:val="314"/>
        </w:numPr>
        <w:spacing w:before="0"/>
      </w:pPr>
      <w:r w:rsidRPr="00373246">
        <w:t xml:space="preserve">Создайте </w:t>
      </w:r>
      <w:r w:rsidRPr="00373246">
        <w:rPr>
          <w:lang w:val="en-US"/>
        </w:rPr>
        <w:t>web</w:t>
      </w:r>
      <w:r w:rsidRPr="00373246">
        <w:t>-</w:t>
      </w:r>
      <w:r w:rsidR="00373246" w:rsidRPr="00373246">
        <w:t xml:space="preserve">сайтна языке </w:t>
      </w:r>
      <w:r w:rsidR="00373246" w:rsidRPr="00373246">
        <w:rPr>
          <w:lang w:val="en-US"/>
        </w:rPr>
        <w:t>HTML</w:t>
      </w:r>
      <w:r w:rsidR="00373246" w:rsidRPr="00373246">
        <w:t>. 2-3 страницы, на свободную тему. Страницы должны быть связаны гиперссылками, каждая страница должна содержать текстовый фрагмент, хотя бы на одной странице должно быть изображение. Стилевое оформление единое у всех страниц, какой-либо цвет (фоновый, цвет текста и т.д.) должен быть отличным от стандартного.</w:t>
      </w:r>
    </w:p>
    <w:p w:rsidR="00EB0FB0" w:rsidRPr="00F66D87" w:rsidRDefault="00EB0FB0" w:rsidP="00F66D87">
      <w:pPr>
        <w:pStyle w:val="1"/>
        <w:numPr>
          <w:ilvl w:val="0"/>
          <w:numId w:val="314"/>
        </w:numPr>
      </w:pPr>
      <w:r w:rsidRPr="00F66D87">
        <w:t>Решите задачу:</w:t>
      </w:r>
    </w:p>
    <w:p w:rsidR="00F66D87" w:rsidRPr="00F66D87" w:rsidRDefault="00F66D87" w:rsidP="00F66D87">
      <w:pPr>
        <w:pStyle w:val="29"/>
      </w:pPr>
      <w:r w:rsidRPr="00F66D87">
        <w:t>Какой объем видеопамяти необходим для хранения двух страниц изображения при условии, что разрешающая способность дисплея равна 640 * 350 пикселей, а количество используемых цветов – 16?</w:t>
      </w:r>
    </w:p>
    <w:p w:rsidR="00EB0FB0" w:rsidRPr="004839D3" w:rsidRDefault="00EB0FB0" w:rsidP="00F66D87">
      <w:pPr>
        <w:pStyle w:val="1"/>
        <w:numPr>
          <w:ilvl w:val="0"/>
          <w:numId w:val="314"/>
        </w:numPr>
        <w:spacing w:before="0"/>
      </w:pPr>
      <w:r w:rsidRPr="004839D3">
        <w:t xml:space="preserve">Средствами любой программы пакета </w:t>
      </w:r>
      <w:r w:rsidRPr="004839D3">
        <w:rPr>
          <w:lang w:val="en-US"/>
        </w:rPr>
        <w:t>MicrosoftOffice</w:t>
      </w:r>
      <w:r w:rsidRPr="004839D3">
        <w:t xml:space="preserve"> создайте рисунок</w:t>
      </w:r>
      <w:r w:rsidR="00FA645D" w:rsidRPr="004839D3">
        <w:t xml:space="preserve"> – новогодняя ёлка с украшениями и звездой на верхушке, под елкой мешки или коробки с подарками.</w:t>
      </w:r>
      <w:r w:rsidR="004839D3" w:rsidRPr="004839D3">
        <w:t xml:space="preserve"> Рисунок сгруппировать.</w:t>
      </w:r>
    </w:p>
    <w:p w:rsidR="00EB0FB0" w:rsidRDefault="00EB0FB0" w:rsidP="00F66D87">
      <w:pPr>
        <w:pStyle w:val="1"/>
        <w:numPr>
          <w:ilvl w:val="0"/>
          <w:numId w:val="314"/>
        </w:numPr>
        <w:spacing w:before="0"/>
      </w:pPr>
      <w:r w:rsidRPr="00C144EB">
        <w:t xml:space="preserve">Осуществите перевод чисел </w:t>
      </w:r>
      <w:r w:rsidR="00C144EB" w:rsidRPr="00C144EB">
        <w:t>в десятичную систему счисления:</w:t>
      </w:r>
    </w:p>
    <w:p w:rsidR="00C144EB" w:rsidRDefault="00C144EB" w:rsidP="00F66D87">
      <w:pPr>
        <w:pStyle w:val="29"/>
        <w:numPr>
          <w:ilvl w:val="0"/>
          <w:numId w:val="318"/>
        </w:numPr>
        <w:rPr>
          <w:szCs w:val="24"/>
        </w:rPr>
      </w:pPr>
      <w:r w:rsidRPr="00105164">
        <w:rPr>
          <w:szCs w:val="24"/>
        </w:rPr>
        <w:t>1001111110111</w:t>
      </w:r>
      <w:r w:rsidRPr="00C144EB">
        <w:rPr>
          <w:szCs w:val="24"/>
          <w:vertAlign w:val="subscript"/>
        </w:rPr>
        <w:t>2</w:t>
      </w:r>
    </w:p>
    <w:p w:rsidR="00C144EB" w:rsidRDefault="00C144EB" w:rsidP="00F66D87">
      <w:pPr>
        <w:pStyle w:val="29"/>
        <w:numPr>
          <w:ilvl w:val="0"/>
          <w:numId w:val="318"/>
        </w:numPr>
        <w:rPr>
          <w:szCs w:val="24"/>
        </w:rPr>
      </w:pPr>
      <w:r w:rsidRPr="00105164">
        <w:rPr>
          <w:szCs w:val="24"/>
        </w:rPr>
        <w:t>2СE</w:t>
      </w:r>
      <w:r w:rsidRPr="00C144EB">
        <w:rPr>
          <w:szCs w:val="24"/>
          <w:vertAlign w:val="subscript"/>
        </w:rPr>
        <w:t>16</w:t>
      </w:r>
    </w:p>
    <w:p w:rsidR="00C144EB" w:rsidRPr="00C144EB" w:rsidRDefault="00C144EB" w:rsidP="00F66D87">
      <w:pPr>
        <w:pStyle w:val="29"/>
        <w:numPr>
          <w:ilvl w:val="0"/>
          <w:numId w:val="318"/>
        </w:numPr>
      </w:pPr>
      <w:r>
        <w:rPr>
          <w:szCs w:val="24"/>
        </w:rPr>
        <w:t>352</w:t>
      </w:r>
      <w:r w:rsidRPr="00C144EB">
        <w:rPr>
          <w:szCs w:val="24"/>
          <w:vertAlign w:val="subscript"/>
        </w:rPr>
        <w:t>8</w:t>
      </w:r>
    </w:p>
    <w:p w:rsidR="00EB0FB0" w:rsidRPr="00A8777D" w:rsidRDefault="00EB0FB0" w:rsidP="00A8777D">
      <w:pPr>
        <w:pStyle w:val="1"/>
        <w:numPr>
          <w:ilvl w:val="0"/>
          <w:numId w:val="314"/>
        </w:numPr>
      </w:pPr>
      <w:r w:rsidRPr="00A8777D">
        <w:t>В программе MS Word создайте и отформатируйте текст по образцу</w:t>
      </w:r>
    </w:p>
    <w:p w:rsidR="00A8777D" w:rsidRPr="00EA09D4" w:rsidRDefault="00A8777D" w:rsidP="00A8777D">
      <w:pPr>
        <w:pStyle w:val="29"/>
        <w:jc w:val="center"/>
      </w:pPr>
      <w:r>
        <w:rPr>
          <w:noProof/>
        </w:rPr>
        <w:lastRenderedPageBreak/>
        <w:drawing>
          <wp:inline distT="0" distB="0" distL="0" distR="0">
            <wp:extent cx="4327525" cy="3009265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7525" cy="300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0FB0" w:rsidRPr="00C26B2A" w:rsidRDefault="00EB0FB0" w:rsidP="00C26B2A">
      <w:pPr>
        <w:pStyle w:val="1"/>
        <w:numPr>
          <w:ilvl w:val="0"/>
          <w:numId w:val="314"/>
        </w:numPr>
      </w:pPr>
      <w:r w:rsidRPr="00C26B2A">
        <w:t xml:space="preserve">В программе MS Excel </w:t>
      </w:r>
      <w:r w:rsidR="005978A8" w:rsidRPr="00C26B2A">
        <w:t>решите задачу</w:t>
      </w:r>
      <w:r w:rsidRPr="00C26B2A">
        <w:t>.</w:t>
      </w:r>
    </w:p>
    <w:p w:rsidR="005978A8" w:rsidRPr="00C26B2A" w:rsidRDefault="005978A8" w:rsidP="00C26B2A">
      <w:pPr>
        <w:pStyle w:val="29"/>
      </w:pPr>
      <w:r w:rsidRPr="00C26B2A">
        <w:t>Подготовьте бланк заказа для магазина, если известно:</w:t>
      </w:r>
    </w:p>
    <w:p w:rsidR="005978A8" w:rsidRPr="00C26B2A" w:rsidRDefault="005978A8" w:rsidP="006641F4">
      <w:pPr>
        <w:pStyle w:val="29"/>
        <w:numPr>
          <w:ilvl w:val="0"/>
          <w:numId w:val="321"/>
        </w:numPr>
      </w:pPr>
      <w:r w:rsidRPr="00C26B2A">
        <w:t>продукты(хлеб, мука, макаронные изделия и т.д., не менее 10 наименований)</w:t>
      </w:r>
      <w:r w:rsidR="00C26B2A" w:rsidRPr="00C26B2A">
        <w:t>;</w:t>
      </w:r>
    </w:p>
    <w:p w:rsidR="005978A8" w:rsidRPr="00C26B2A" w:rsidRDefault="005978A8" w:rsidP="006641F4">
      <w:pPr>
        <w:pStyle w:val="29"/>
        <w:numPr>
          <w:ilvl w:val="0"/>
          <w:numId w:val="321"/>
        </w:numPr>
      </w:pPr>
      <w:r w:rsidRPr="00C26B2A">
        <w:t>цена каждого продукта</w:t>
      </w:r>
      <w:r w:rsidR="00C26B2A" w:rsidRPr="00C26B2A">
        <w:t>;</w:t>
      </w:r>
    </w:p>
    <w:p w:rsidR="005978A8" w:rsidRPr="00C26B2A" w:rsidRDefault="005978A8" w:rsidP="006641F4">
      <w:pPr>
        <w:pStyle w:val="29"/>
        <w:numPr>
          <w:ilvl w:val="0"/>
          <w:numId w:val="321"/>
        </w:numPr>
      </w:pPr>
      <w:r w:rsidRPr="00C26B2A">
        <w:t>количество заказанного каждого продукта</w:t>
      </w:r>
      <w:r w:rsidR="00C26B2A" w:rsidRPr="00C26B2A">
        <w:t>.</w:t>
      </w:r>
    </w:p>
    <w:p w:rsidR="005978A8" w:rsidRPr="00C26B2A" w:rsidRDefault="005978A8" w:rsidP="00C26B2A">
      <w:pPr>
        <w:pStyle w:val="29"/>
      </w:pPr>
      <w:r w:rsidRPr="00C26B2A">
        <w:t>Рассчитайте</w:t>
      </w:r>
      <w:r w:rsidR="00C26B2A" w:rsidRPr="00C26B2A">
        <w:t>,</w:t>
      </w:r>
      <w:r w:rsidRPr="00C26B2A">
        <w:t xml:space="preserve"> на какую сумму заказано продуктов. Усовершенствуйте бланк заказа, добавив скидку (например 10%), если стоимость купленных продуктов будет более 5000 руб. Постройте диаграмму (гистограмму) стоимости заказанного товара.</w:t>
      </w:r>
    </w:p>
    <w:p w:rsidR="00904672" w:rsidRPr="00904672" w:rsidRDefault="00904672" w:rsidP="00C26B2A">
      <w:pPr>
        <w:pStyle w:val="1"/>
        <w:numPr>
          <w:ilvl w:val="0"/>
          <w:numId w:val="314"/>
        </w:numPr>
      </w:pPr>
      <w:r w:rsidRPr="00904672">
        <w:t xml:space="preserve">В программе </w:t>
      </w:r>
      <w:r w:rsidRPr="00C26B2A">
        <w:t>MSPowerPoint</w:t>
      </w:r>
      <w:r w:rsidRPr="00904672">
        <w:t xml:space="preserve"> создайте презентацию</w:t>
      </w:r>
      <w:r>
        <w:t>-рекламу какого-либо товара</w:t>
      </w:r>
      <w:r w:rsidRPr="00904672">
        <w:t>. Презентация должна включать 5-7 слайдов разного типа, должны быть сторонние изображения, звуковой файл, эффекты анимации внутри слайдов и эффекты перехода. Переключение слайдов в автоматическом режиме. На каждом слайде, кроме титульного, должен стоять номер. На титульном слайде указать свои ФИО, группу, тему презентации.</w:t>
      </w:r>
    </w:p>
    <w:p w:rsidR="00EB0FB0" w:rsidRPr="00C26B2A" w:rsidRDefault="00EB0FB0" w:rsidP="00C26B2A">
      <w:pPr>
        <w:pStyle w:val="1"/>
        <w:numPr>
          <w:ilvl w:val="0"/>
          <w:numId w:val="314"/>
        </w:numPr>
      </w:pPr>
      <w:r w:rsidRPr="00C26B2A">
        <w:t>Имеется база данных «</w:t>
      </w:r>
      <w:r w:rsidR="00C26B2A" w:rsidRPr="00C26B2A">
        <w:t>Школьники</w:t>
      </w:r>
      <w:r w:rsidRPr="00C26B2A">
        <w:t>». В эт</w:t>
      </w:r>
      <w:r w:rsidR="00C26B2A" w:rsidRPr="00C26B2A">
        <w:t>ой БД создайте запросы, которые позволят ответить на следующие вопросы</w:t>
      </w:r>
      <w:r w:rsidRPr="00C26B2A">
        <w:t>: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 xml:space="preserve">Кто учится в 8 классе? 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 xml:space="preserve">Кто родился в 1984 году? 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 xml:space="preserve">У кого номер дома меньше 50? 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 xml:space="preserve">Кто родился весной? 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 xml:space="preserve">У кого фамилия начинается на букву С? 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 xml:space="preserve">Кто не определил свое хобби? 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 xml:space="preserve">Кто родился до 1.01.85? 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>Кто является однофамильцами с Сухановым Сергеем?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>Кто</w:t>
      </w:r>
      <w:r w:rsidR="00A8777D">
        <w:t xml:space="preserve"> увлекается аэробикой и лыжами?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>Кто из мальчиков живет на улиц</w:t>
      </w:r>
      <w:r w:rsidR="00A8777D">
        <w:t>е Чердынской?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 xml:space="preserve">У кого имена начинаются на букву С, а фамилия — на букву П? 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 xml:space="preserve">У кого из </w:t>
      </w:r>
      <w:r w:rsidR="00A8777D">
        <w:t>специальной группы женское имя?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 xml:space="preserve">Кто из мальчиков с голубыми глазами занимается каратэ? 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lastRenderedPageBreak/>
        <w:t>Кто с серыми глазами учится в классе с нечетным номером, или числ</w:t>
      </w:r>
      <w:r w:rsidR="00A8777D">
        <w:t>о в дате его рождения равно 15?</w:t>
      </w:r>
    </w:p>
    <w:p w:rsidR="00C26B2A" w:rsidRDefault="00C26B2A" w:rsidP="006641F4">
      <w:pPr>
        <w:pStyle w:val="29"/>
        <w:numPr>
          <w:ilvl w:val="0"/>
          <w:numId w:val="323"/>
        </w:numPr>
      </w:pPr>
      <w:r>
        <w:t xml:space="preserve">Кто из девочек, родившихся в мае или в феврале, номер дома больше 36? </w:t>
      </w:r>
    </w:p>
    <w:p w:rsidR="00EB0FB0" w:rsidRPr="00C26B2A" w:rsidRDefault="00EB0FB0" w:rsidP="00A8777D">
      <w:pPr>
        <w:pStyle w:val="1"/>
        <w:numPr>
          <w:ilvl w:val="0"/>
          <w:numId w:val="0"/>
        </w:numPr>
        <w:ind w:left="720"/>
      </w:pPr>
      <w:r w:rsidRPr="00C26B2A">
        <w:t xml:space="preserve">В программе MS Excel </w:t>
      </w:r>
      <w:r w:rsidR="005978A8" w:rsidRPr="00C26B2A">
        <w:t>решите задачу</w:t>
      </w:r>
      <w:r w:rsidRPr="00C26B2A">
        <w:t>.</w:t>
      </w:r>
    </w:p>
    <w:p w:rsidR="005978A8" w:rsidRPr="00C26B2A" w:rsidRDefault="005978A8" w:rsidP="00C26B2A">
      <w:pPr>
        <w:pStyle w:val="29"/>
      </w:pPr>
      <w:r w:rsidRPr="00C26B2A">
        <w:t>Охотник Пулька всегда берет с собой на охоту собаку Бульку, которая загоняет для него зверя. В декабре Пулька добыл 5 зайцев и 1 волка, в январе - 8 зайцев, 2 волков и 2 лис, в феврале - 1 лис, 6 зайцев и 2 волков, в марте - 4 волков, 3 лис и 5 зайцев.</w:t>
      </w:r>
    </w:p>
    <w:p w:rsidR="005978A8" w:rsidRPr="00C26B2A" w:rsidRDefault="005978A8" w:rsidP="00C26B2A">
      <w:pPr>
        <w:pStyle w:val="29"/>
      </w:pPr>
      <w:r w:rsidRPr="00C26B2A">
        <w:t>Требуется:</w:t>
      </w:r>
    </w:p>
    <w:p w:rsidR="005978A8" w:rsidRPr="00C26B2A" w:rsidRDefault="005978A8" w:rsidP="006641F4">
      <w:pPr>
        <w:pStyle w:val="29"/>
        <w:numPr>
          <w:ilvl w:val="0"/>
          <w:numId w:val="322"/>
        </w:numPr>
      </w:pPr>
      <w:r w:rsidRPr="00C26B2A">
        <w:t>Построить круговую диаграмму, показывающую количество зайцев, добытых в течение 4 месяцев.</w:t>
      </w:r>
    </w:p>
    <w:p w:rsidR="005978A8" w:rsidRPr="00C26B2A" w:rsidRDefault="005978A8" w:rsidP="006641F4">
      <w:pPr>
        <w:pStyle w:val="29"/>
        <w:numPr>
          <w:ilvl w:val="0"/>
          <w:numId w:val="322"/>
        </w:numPr>
      </w:pPr>
      <w:r w:rsidRPr="00C26B2A">
        <w:t>Построить 4 круговые диаграммы, показывающие, сколько и каких зверей было добыто в каждом месяце.</w:t>
      </w:r>
    </w:p>
    <w:p w:rsidR="005978A8" w:rsidRPr="00C26B2A" w:rsidRDefault="005978A8" w:rsidP="006641F4">
      <w:pPr>
        <w:pStyle w:val="29"/>
        <w:numPr>
          <w:ilvl w:val="0"/>
          <w:numId w:val="322"/>
        </w:numPr>
      </w:pPr>
      <w:r w:rsidRPr="00C26B2A">
        <w:t>Построить линейную диаграмму, показывающую, как изменялось из месяца в месяц количество добытых зверей</w:t>
      </w:r>
      <w:r w:rsidR="00C26B2A" w:rsidRPr="00C26B2A">
        <w:t>.</w:t>
      </w:r>
    </w:p>
    <w:p w:rsidR="00B10C50" w:rsidRPr="00F66D87" w:rsidRDefault="00BD188A" w:rsidP="00F66D87">
      <w:pPr>
        <w:pStyle w:val="1"/>
        <w:numPr>
          <w:ilvl w:val="0"/>
          <w:numId w:val="314"/>
        </w:numPr>
        <w:spacing w:before="0"/>
      </w:pPr>
      <w:r w:rsidRPr="00F66D87">
        <w:t xml:space="preserve">В программе </w:t>
      </w:r>
      <w:r w:rsidRPr="00F66D87">
        <w:rPr>
          <w:lang w:val="en-US"/>
        </w:rPr>
        <w:t>Paint</w:t>
      </w:r>
      <w:r w:rsidRPr="00F66D87">
        <w:t xml:space="preserve"> создайте рисунок по образцу</w:t>
      </w:r>
    </w:p>
    <w:p w:rsidR="0069209B" w:rsidRDefault="00F66D87" w:rsidP="00F66D87">
      <w:pPr>
        <w:jc w:val="center"/>
        <w:rPr>
          <w:rFonts w:ascii="Times New Roman" w:hAnsi="Times New Roman" w:cs="Times New Roman"/>
          <w:sz w:val="26"/>
          <w:szCs w:val="26"/>
        </w:rPr>
      </w:pPr>
      <w:r w:rsidRPr="00F4598D">
        <w:rPr>
          <w:rFonts w:cs="Times New Roman"/>
          <w:sz w:val="28"/>
          <w:szCs w:val="28"/>
        </w:rPr>
        <w:object w:dxaOrig="3360" w:dyaOrig="2124">
          <v:shape id="_x0000_i1028" type="#_x0000_t75" style="width:214.5pt;height:136.5pt;mso-position-horizontal:absolute;mso-position-horizontal-relative:text;mso-position-vertical:absolute;mso-position-vertical-relative:text;mso-width-relative:page;mso-height-relative:page" o:ole="" fillcolor="window">
            <v:imagedata r:id="rId37" o:title=""/>
          </v:shape>
          <o:OLEObject Type="Embed" ProgID="PBrush" ShapeID="_x0000_i1028" DrawAspect="Content" ObjectID="_1621084443" r:id="rId38"/>
        </w:object>
      </w:r>
    </w:p>
    <w:p w:rsidR="00D93B48" w:rsidRPr="008703F8" w:rsidRDefault="00D93B48" w:rsidP="008703F8">
      <w:pPr>
        <w:rPr>
          <w:rFonts w:ascii="Times New Roman" w:hAnsi="Times New Roman" w:cs="Times New Roman"/>
          <w:sz w:val="26"/>
          <w:szCs w:val="26"/>
        </w:rPr>
      </w:pPr>
    </w:p>
    <w:p w:rsidR="00D93B48" w:rsidRDefault="00D93B48" w:rsidP="00E430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FF0000"/>
          <w:sz w:val="26"/>
          <w:szCs w:val="26"/>
        </w:rPr>
        <w:sectPr w:rsidR="00D93B48" w:rsidSect="00F060DF">
          <w:footerReference w:type="default" r:id="rId39"/>
          <w:type w:val="continuous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D93B48" w:rsidRDefault="00D93B48" w:rsidP="00683C63">
      <w:pPr>
        <w:pStyle w:val="37"/>
        <w:jc w:val="center"/>
      </w:pPr>
      <w:bookmarkStart w:id="15" w:name="_Toc8117677"/>
      <w:r w:rsidRPr="00FB7B4E">
        <w:lastRenderedPageBreak/>
        <w:t>2.2.2 Пакет экзаменатора</w:t>
      </w:r>
      <w:bookmarkEnd w:id="15"/>
    </w:p>
    <w:p w:rsidR="00683C63" w:rsidRPr="00FB7B4E" w:rsidRDefault="00683C63" w:rsidP="00683C63">
      <w:pPr>
        <w:pStyle w:val="37"/>
        <w:jc w:val="center"/>
      </w:pPr>
    </w:p>
    <w:p w:rsidR="00D93B48" w:rsidRPr="00222158" w:rsidRDefault="00D93B48" w:rsidP="00D93B48">
      <w:pPr>
        <w:spacing w:line="240" w:lineRule="auto"/>
        <w:jc w:val="both"/>
        <w:rPr>
          <w:rFonts w:ascii="Times New Roman" w:hAnsi="Times New Roman"/>
          <w:sz w:val="26"/>
          <w:szCs w:val="26"/>
        </w:rPr>
      </w:pPr>
      <w:r w:rsidRPr="00222158">
        <w:rPr>
          <w:rFonts w:ascii="Times New Roman" w:hAnsi="Times New Roman"/>
          <w:sz w:val="26"/>
          <w:szCs w:val="26"/>
        </w:rPr>
        <w:t xml:space="preserve">Показатели оценки результатов освоения программы </w:t>
      </w:r>
      <w:r w:rsidR="00883EC5">
        <w:rPr>
          <w:rFonts w:ascii="Times New Roman" w:hAnsi="Times New Roman"/>
          <w:sz w:val="26"/>
          <w:szCs w:val="26"/>
        </w:rPr>
        <w:t>О</w:t>
      </w:r>
      <w:r w:rsidRPr="00222158">
        <w:rPr>
          <w:rFonts w:ascii="Times New Roman" w:hAnsi="Times New Roman"/>
          <w:sz w:val="26"/>
          <w:szCs w:val="26"/>
        </w:rPr>
        <w:t>УД</w:t>
      </w:r>
      <w:r w:rsidR="00883EC5">
        <w:rPr>
          <w:rFonts w:ascii="Times New Roman" w:hAnsi="Times New Roman"/>
          <w:sz w:val="26"/>
          <w:szCs w:val="26"/>
        </w:rPr>
        <w:t xml:space="preserve"> </w:t>
      </w:r>
      <w:r w:rsidR="00890271">
        <w:rPr>
          <w:rFonts w:ascii="Times New Roman" w:hAnsi="Times New Roman"/>
          <w:sz w:val="26"/>
          <w:szCs w:val="26"/>
          <w:u w:val="single"/>
        </w:rPr>
        <w:t>Информатика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34"/>
        <w:gridCol w:w="6237"/>
        <w:gridCol w:w="5811"/>
        <w:gridCol w:w="2127"/>
      </w:tblGrid>
      <w:tr w:rsidR="00F50B23" w:rsidRPr="002421E5" w:rsidTr="00FB7B4E">
        <w:trPr>
          <w:trHeight w:val="656"/>
        </w:trPr>
        <w:tc>
          <w:tcPr>
            <w:tcW w:w="534" w:type="dxa"/>
            <w:vAlign w:val="center"/>
          </w:tcPr>
          <w:p w:rsidR="00D93B48" w:rsidRPr="002421E5" w:rsidRDefault="00D93B48" w:rsidP="00FB7B4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6237" w:type="dxa"/>
            <w:vAlign w:val="center"/>
          </w:tcPr>
          <w:p w:rsidR="00D93B48" w:rsidRPr="002421E5" w:rsidRDefault="00D93B48" w:rsidP="00FB7B4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Краткое содержание задания</w:t>
            </w:r>
          </w:p>
        </w:tc>
        <w:tc>
          <w:tcPr>
            <w:tcW w:w="5811" w:type="dxa"/>
            <w:vAlign w:val="center"/>
          </w:tcPr>
          <w:p w:rsidR="00D93B48" w:rsidRPr="002421E5" w:rsidRDefault="00D93B48" w:rsidP="00FB7B4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Оцениваемые умения и знания</w:t>
            </w:r>
          </w:p>
        </w:tc>
        <w:tc>
          <w:tcPr>
            <w:tcW w:w="2127" w:type="dxa"/>
            <w:vAlign w:val="center"/>
          </w:tcPr>
          <w:p w:rsidR="00D93B48" w:rsidRPr="002421E5" w:rsidRDefault="00D93B48" w:rsidP="00FB7B4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Показатели оценки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237" w:type="dxa"/>
          </w:tcPr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D93B48" w:rsidRPr="002421E5" w:rsidRDefault="00B0748A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D93B48" w:rsidRPr="002421E5" w:rsidRDefault="008703F8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D93B48" w:rsidRPr="002421E5" w:rsidRDefault="00B0748A" w:rsidP="00FB7B4E">
            <w:pPr>
              <w:pStyle w:val="ae"/>
              <w:spacing w:after="120"/>
              <w:ind w:left="34"/>
              <w:contextualSpacing w:val="0"/>
              <w:jc w:val="both"/>
              <w:rPr>
                <w:noProof/>
              </w:rPr>
            </w:pPr>
            <w:r w:rsidRPr="002421E5">
              <w:t>Составить программу ввода значения температуры воздуха t и выдачи текста «Хорошая погода», если t &gt; 10</w:t>
            </w:r>
            <w:r w:rsidRPr="002421E5">
              <w:sym w:font="Symbol" w:char="F0B0"/>
            </w:r>
            <w:r w:rsidRPr="002421E5">
              <w:t xml:space="preserve">, и текста «Погода плохая. Холодно!», если t </w:t>
            </w:r>
            <w:r w:rsidRPr="002421E5">
              <w:rPr>
                <w:lang w:val="en-US"/>
              </w:rPr>
              <w:sym w:font="Symbol" w:char="F0A3"/>
            </w:r>
            <w:r w:rsidRPr="002421E5">
              <w:t xml:space="preserve"> 10</w:t>
            </w:r>
            <w:r w:rsidRPr="002421E5">
              <w:sym w:font="Symbol" w:char="F0B0"/>
            </w:r>
            <w:r w:rsidRPr="002421E5">
              <w:t>.</w:t>
            </w:r>
          </w:p>
          <w:p w:rsidR="00D93B48" w:rsidRPr="002421E5" w:rsidRDefault="006641F4" w:rsidP="00FB7B4E">
            <w:pPr>
              <w:pStyle w:val="ae"/>
              <w:spacing w:after="120"/>
              <w:ind w:left="34"/>
              <w:contextualSpacing w:val="0"/>
              <w:jc w:val="both"/>
              <w:rPr>
                <w:noProof/>
                <w:u w:val="single"/>
              </w:rPr>
            </w:pPr>
            <w:r w:rsidRPr="002421E5">
              <w:rPr>
                <w:u w:val="single"/>
              </w:rPr>
              <w:t>Собрать ПК из предложенных компонентов</w:t>
            </w:r>
          </w:p>
          <w:p w:rsidR="00D93B48" w:rsidRPr="002421E5" w:rsidRDefault="006641F4" w:rsidP="00AF36ED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Все компонен</w:t>
            </w:r>
            <w:r w:rsidR="00AF36ED" w:rsidRPr="002421E5">
              <w:t>ты совместимы и работоспособны.</w:t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A37BBF" w:rsidRPr="002421E5" w:rsidRDefault="00A37BBF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компоненты ПК;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</w:t>
            </w:r>
            <w:r w:rsidR="00A37BBF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A37BBF" w:rsidRPr="002421E5" w:rsidRDefault="00A37BBF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осуществлять сборку ПК;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A37BBF" w:rsidRPr="002421E5" w:rsidRDefault="00A37BBF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работоспособный ПК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2421E5" w:rsidRPr="003504D5" w:rsidRDefault="00B0748A" w:rsidP="002421E5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Составить программу, запрашива</w:t>
            </w:r>
            <w:r w:rsidR="00A37BBF" w:rsidRPr="002421E5">
              <w:t>ющ</w:t>
            </w:r>
            <w:r w:rsidRPr="002421E5">
              <w:t>ую вашу оценку. Затем вывести на экран «Молодец!», если оценка будет 5, «Хорошо», если – 4, «Лентяй», если – 3, «Ужасно!!!», если &lt; 3.</w:t>
            </w:r>
          </w:p>
          <w:p w:rsidR="00D93B48" w:rsidRPr="002421E5" w:rsidRDefault="006641F4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Решить задачу</w:t>
            </w:r>
          </w:p>
          <w:p w:rsidR="00D93B48" w:rsidRPr="002421E5" w:rsidRDefault="006641F4" w:rsidP="006641F4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Племя Мульти имеет 32-х символьный алфавит, племя Пульти имеет 64-х символьный алфавит. Письмо из племени Мульти содержит 80 символов, а письмо из племени Пульти - 70 символов. Сравните объемы информации, содержащиеся в письмах.</w:t>
            </w:r>
            <w:r w:rsidR="00C22AAE" w:rsidRPr="002421E5">
              <w:fldChar w:fldCharType="begin"/>
            </w:r>
            <w:r w:rsidR="00D93B48" w:rsidRPr="002421E5">
              <w:instrText xml:space="preserve"> QUOTE </w:instrText>
            </w:r>
            <w:r w:rsidR="003504D5" w:rsidRPr="00C22AAE">
              <w:rPr>
                <w:position w:val="-30"/>
              </w:rPr>
              <w:pict>
                <v:shape id="_x0000_i1029" type="#_x0000_t75" style="width:376.5pt;height:38.25pt" equationxml="&lt;">
                  <v:imagedata r:id="rId40" o:title="" chromakey="white"/>
                </v:shape>
              </w:pict>
            </w:r>
            <w:r w:rsidR="00C22AAE" w:rsidRPr="002421E5">
              <w:fldChar w:fldCharType="end"/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A37BBF" w:rsidRPr="002421E5" w:rsidRDefault="00A37BBF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положения алфавитного подхода к измерению количества информации;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</w:t>
            </w:r>
            <w:r w:rsidR="00A37BBF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A37BBF" w:rsidRPr="002421E5" w:rsidRDefault="00A37BBF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находить количество информации, используя основные положения алфавитного подхода;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A37BBF" w:rsidRPr="002421E5" w:rsidRDefault="00A37BBF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решенную задачу, в которой просматривается логика и ход решения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5A27FF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Даны два натуральных числа. Проверить, будет ли одно из них делителем другого.</w:t>
            </w:r>
          </w:p>
          <w:p w:rsidR="00D93B48" w:rsidRPr="002421E5" w:rsidRDefault="006641F4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Решить задачу</w:t>
            </w:r>
          </w:p>
          <w:p w:rsidR="00D93B48" w:rsidRPr="002421E5" w:rsidRDefault="006641F4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При угадывании целого числа в диапазоне от 1 до N было получено 7 бит информации. Чему равно N?</w:t>
            </w:r>
          </w:p>
        </w:tc>
        <w:tc>
          <w:tcPr>
            <w:tcW w:w="5811" w:type="dxa"/>
          </w:tcPr>
          <w:p w:rsidR="00AC5F5B" w:rsidRPr="002421E5" w:rsidRDefault="00AC5F5B" w:rsidP="00AC5F5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AC5F5B" w:rsidRPr="002421E5" w:rsidRDefault="00AC5F5B" w:rsidP="00AC5F5B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AC5F5B" w:rsidRPr="002421E5" w:rsidRDefault="00AC5F5B" w:rsidP="00AC5F5B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положения содержательного подхода к измерению количества информации;</w:t>
            </w:r>
          </w:p>
          <w:p w:rsidR="00AC5F5B" w:rsidRPr="002421E5" w:rsidRDefault="00AC5F5B" w:rsidP="00AC5F5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AC5F5B" w:rsidRPr="002421E5" w:rsidRDefault="00AC5F5B" w:rsidP="00AC5F5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D93B48" w:rsidRPr="002421E5" w:rsidRDefault="00AC5F5B" w:rsidP="00AC5F5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находить количество информации, используя основные положения содержательного подхода;</w:t>
            </w:r>
          </w:p>
        </w:tc>
        <w:tc>
          <w:tcPr>
            <w:tcW w:w="2127" w:type="dxa"/>
          </w:tcPr>
          <w:p w:rsidR="00AC5F5B" w:rsidRPr="002421E5" w:rsidRDefault="00AC5F5B" w:rsidP="00AC5F5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2421E5" w:rsidRPr="002421E5" w:rsidRDefault="00AC5F5B" w:rsidP="00AC5F5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решенную задачу, в которой просматривается логика и ход решения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Решить квадратное уравнение ax</w:t>
            </w:r>
            <w:r w:rsidRPr="002421E5">
              <w:rPr>
                <w:vertAlign w:val="superscript"/>
              </w:rPr>
              <w:t>2</w:t>
            </w:r>
            <w:r w:rsidRPr="002421E5">
              <w:t xml:space="preserve"> +bx + c = 0. Значения коэффициентов </w:t>
            </w:r>
            <w:r w:rsidRPr="002421E5">
              <w:rPr>
                <w:lang w:val="en-US"/>
              </w:rPr>
              <w:t>a</w:t>
            </w:r>
            <w:r w:rsidRPr="002421E5">
              <w:t xml:space="preserve">, </w:t>
            </w:r>
            <w:r w:rsidRPr="002421E5">
              <w:rPr>
                <w:lang w:val="en-US"/>
              </w:rPr>
              <w:t>b</w:t>
            </w:r>
            <w:r w:rsidRPr="002421E5">
              <w:t xml:space="preserve">, </w:t>
            </w:r>
            <w:r w:rsidRPr="002421E5">
              <w:rPr>
                <w:lang w:val="en-US"/>
              </w:rPr>
              <w:t>c</w:t>
            </w:r>
            <w:r w:rsidRPr="002421E5">
              <w:t xml:space="preserve"> вводить. Вывести на печать количество корней и сами корни.  Если действительных корней нет, то вывести сообщение об этом.</w:t>
            </w:r>
          </w:p>
          <w:p w:rsidR="00D93B48" w:rsidRPr="002421E5" w:rsidRDefault="006641F4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Построить таблицу истинности для логического выражения</w:t>
            </w:r>
          </w:p>
          <w:p w:rsidR="00D93B48" w:rsidRPr="002421E5" w:rsidRDefault="006641F4" w:rsidP="006553E4">
            <w:pPr>
              <w:pStyle w:val="29"/>
              <w:rPr>
                <w:sz w:val="24"/>
                <w:szCs w:val="24"/>
              </w:rPr>
            </w:pPr>
            <w:r w:rsidRPr="002421E5">
              <w:rPr>
                <w:sz w:val="24"/>
                <w:szCs w:val="24"/>
                <w:lang w:val="en-US"/>
              </w:rPr>
              <w:t xml:space="preserve">F = A + </w:t>
            </w:r>
            <w:r w:rsidRPr="002421E5">
              <w:rPr>
                <w:sz w:val="24"/>
                <w:szCs w:val="24"/>
              </w:rPr>
              <w:sym w:font="Symbol" w:char="F0D8"/>
            </w:r>
            <w:r w:rsidRPr="002421E5">
              <w:rPr>
                <w:sz w:val="24"/>
                <w:szCs w:val="24"/>
                <w:lang w:val="en-US"/>
              </w:rPr>
              <w:t xml:space="preserve"> (</w:t>
            </w:r>
            <w:r w:rsidRPr="002421E5">
              <w:rPr>
                <w:sz w:val="24"/>
                <w:szCs w:val="24"/>
              </w:rPr>
              <w:sym w:font="Symbol" w:char="F0D8"/>
            </w:r>
            <w:r w:rsidRPr="002421E5">
              <w:rPr>
                <w:sz w:val="24"/>
                <w:szCs w:val="24"/>
                <w:lang w:val="en-US"/>
              </w:rPr>
              <w:t xml:space="preserve"> (B </w:t>
            </w:r>
            <w:r w:rsidRPr="002421E5">
              <w:rPr>
                <w:sz w:val="24"/>
                <w:szCs w:val="24"/>
                <w:lang w:val="en-US"/>
              </w:rPr>
              <w:sym w:font="Symbol" w:char="F0AB"/>
            </w:r>
            <w:r w:rsidRPr="002421E5">
              <w:rPr>
                <w:sz w:val="24"/>
                <w:szCs w:val="24"/>
                <w:lang w:val="en-US"/>
              </w:rPr>
              <w:t xml:space="preserve"> A) &amp; B)</w:t>
            </w:r>
            <w:r w:rsidR="00C22AAE" w:rsidRPr="002421E5">
              <w:rPr>
                <w:sz w:val="24"/>
                <w:szCs w:val="24"/>
              </w:rPr>
              <w:fldChar w:fldCharType="begin"/>
            </w:r>
            <w:r w:rsidR="00D93B48" w:rsidRPr="002421E5">
              <w:rPr>
                <w:sz w:val="24"/>
                <w:szCs w:val="24"/>
              </w:rPr>
              <w:instrText xml:space="preserve"> QUOTE </w:instrText>
            </w:r>
            <w:r w:rsidR="003504D5" w:rsidRPr="00C22AAE">
              <w:rPr>
                <w:position w:val="-30"/>
                <w:sz w:val="24"/>
                <w:szCs w:val="24"/>
              </w:rPr>
              <w:pict>
                <v:shape id="_x0000_i1030" type="#_x0000_t75" style="width:376.5pt;height:38.25pt" equationxml="&lt;">
                  <v:imagedata r:id="rId40" o:title="" chromakey="white"/>
                </v:shape>
              </w:pict>
            </w:r>
            <w:r w:rsidR="00C22AAE" w:rsidRPr="002421E5">
              <w:rPr>
                <w:sz w:val="24"/>
                <w:szCs w:val="24"/>
              </w:rPr>
              <w:fldChar w:fldCharType="end"/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AC5F5B" w:rsidRPr="002421E5" w:rsidRDefault="00AC5F5B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логические операции;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</w:t>
            </w:r>
            <w:r w:rsidR="00AC5F5B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AC5F5B" w:rsidRPr="002421E5" w:rsidRDefault="00AC5F5B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строить таблицы истинности сложных логических выражений;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AC5F5B" w:rsidRPr="002421E5" w:rsidRDefault="00AC5F5B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построенную таблицу истинности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 xml:space="preserve">Компьютер загадывает случайное целое число от 0 до 50 (создать генератором случайных чисел). Угадайте, какое это число. Процесс угадывания: пользователь вводит </w:t>
            </w:r>
            <w:r w:rsidRPr="002421E5">
              <w:lastRenderedPageBreak/>
              <w:t>число, а компьютер выдает сообщения «Ваше число больше загаданного» или «Ваше число меньше загаданного».</w:t>
            </w:r>
          </w:p>
          <w:p w:rsidR="00D93B48" w:rsidRPr="002421E5" w:rsidRDefault="006641F4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Решить логическую задачу</w:t>
            </w:r>
          </w:p>
          <w:p w:rsidR="006641F4" w:rsidRPr="002421E5" w:rsidRDefault="006641F4" w:rsidP="006641F4">
            <w:pPr>
              <w:pStyle w:val="ae"/>
              <w:ind w:left="34"/>
              <w:contextualSpacing w:val="0"/>
              <w:jc w:val="both"/>
            </w:pPr>
            <w:r w:rsidRPr="002421E5">
              <w:t>Четыре приятеля решили подарить девушкам цветы. Утром следующего дня никто не смог точно вспомнить, что было вчера, и кто кому подарил какие цветы. Совместными усилиями удалось вспомнить, что: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Каждой из четырех девушек подарили один букет;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У всех девушек были разные цветы;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Юрий целый день не видел Катю и Марину;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Дима не смог купить букет роз;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Андрей не дарил цветов ни Оле, ни Марине;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Георгий сначала хотел подарить букет Лене или Кате, но потом передумал;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Ни Лена, ни Оля не встречались с Димой;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Катя так и не получила свои любимые мимозы;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Андрей не покупал цветов на букву «Г»;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Ни Лене, ни Оле не дарили роз;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Юрий не успел купить гладиолусы;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Георгий помнил, что видел у своих друзей букеты гвоздик и мимоз;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В итоге у Марины не оказалось гвоздик и гладиолусов, которые она ожидала получить;</w:t>
            </w:r>
          </w:p>
          <w:p w:rsidR="006641F4" w:rsidRPr="002421E5" w:rsidRDefault="006641F4" w:rsidP="006641F4">
            <w:pPr>
              <w:pStyle w:val="ae"/>
              <w:numPr>
                <w:ilvl w:val="0"/>
                <w:numId w:val="325"/>
              </w:numPr>
              <w:contextualSpacing w:val="0"/>
              <w:jc w:val="both"/>
            </w:pPr>
            <w:r w:rsidRPr="002421E5">
              <w:t>Лена хвасталась подруге, что ей «не подарили этих дешевых мимоз».</w:t>
            </w:r>
          </w:p>
          <w:p w:rsidR="00D93B48" w:rsidRPr="002421E5" w:rsidRDefault="006641F4" w:rsidP="006641F4">
            <w:pPr>
              <w:pStyle w:val="ae"/>
              <w:ind w:left="34"/>
              <w:contextualSpacing w:val="0"/>
              <w:jc w:val="both"/>
            </w:pPr>
            <w:r w:rsidRPr="002421E5">
              <w:t>Помогите ребятам вспомнить всё.</w:t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AC5F5B" w:rsidRPr="002421E5" w:rsidRDefault="00AC5F5B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правила решения логических задач;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реализовывать построенные алгоритмы в виде 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программ на конкретном языке программирования</w:t>
            </w:r>
            <w:r w:rsidR="00AC5F5B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AC5F5B" w:rsidRPr="002421E5" w:rsidRDefault="00AC5F5B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решать логические задачи;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Студент демонстрирует код программы и её результаты.</w:t>
            </w:r>
          </w:p>
          <w:p w:rsidR="00AC5F5B" w:rsidRPr="002421E5" w:rsidRDefault="00AC5F5B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Студент демонстрирует 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решение логической задачи.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Услуги телефонной сети оплачиваются по следующему правилу: за разговоры до A минут в месяц оплачиваются B рублей, а разговоры сверх установленной нормы оплачиваются из расчета C руб. в минуту. Написать программу, вычисляющую плату за пользование телефоном для введенного времени разговоров за месяц.</w:t>
            </w:r>
          </w:p>
          <w:p w:rsidR="00D93B48" w:rsidRPr="002421E5" w:rsidRDefault="006641F4" w:rsidP="00FB7B4E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Создать web-страницу на языке HTML</w:t>
            </w:r>
          </w:p>
          <w:p w:rsidR="00D93B48" w:rsidRPr="002421E5" w:rsidRDefault="006641F4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На странице должно быть расписание ваших занятий на неделю (в виде таблицы). Заголовок – «Расписание» (использовать тэг заголовка). Сама таблица включает 8 столбцов. Первый столбец – номер пары. Второй столбец – время начала пары. Все последующие столбцы – расписание по дням недели. Выравнивание дней недели – по центру ячейки жирным шрифтом, выравнивание предметов – по левому краю. Кегль и шрифт можно выбрать любой. У всех столбцов фон должен быть разного цвета.</w:t>
            </w:r>
            <w:r w:rsidR="00C22AAE" w:rsidRPr="002421E5">
              <w:fldChar w:fldCharType="begin"/>
            </w:r>
            <w:r w:rsidR="00D93B48" w:rsidRPr="002421E5">
              <w:instrText xml:space="preserve"> QUOTE </w:instrText>
            </w:r>
            <w:r w:rsidR="003504D5" w:rsidRPr="00C22AAE">
              <w:rPr>
                <w:position w:val="-30"/>
              </w:rPr>
              <w:pict>
                <v:shape id="_x0000_i1031" type="#_x0000_t75" style="width:376.5pt;height:38.25pt" equationxml="&lt;">
                  <v:imagedata r:id="rId40" o:title="" chromakey="white"/>
                </v:shape>
              </w:pict>
            </w:r>
            <w:r w:rsidR="00C22AAE" w:rsidRPr="002421E5">
              <w:fldChar w:fldCharType="end"/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AC5F5B" w:rsidRPr="002421E5" w:rsidRDefault="00AC5F5B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тэги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HTML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</w:t>
            </w:r>
            <w:r w:rsidR="00AC5F5B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AC5F5B" w:rsidRPr="002421E5" w:rsidRDefault="00AC5F5B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создавать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-страницы на языке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HTML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AC5F5B" w:rsidRPr="002421E5" w:rsidRDefault="00AC5F5B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созданную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-с</w:t>
            </w:r>
            <w:r w:rsidR="006811DC" w:rsidRPr="002421E5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раницу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Заданы длина и ширина прямоугольника. Является ли он квадратом?</w:t>
            </w:r>
          </w:p>
          <w:p w:rsidR="00D93B48" w:rsidRPr="002421E5" w:rsidRDefault="006553E4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Решить задачу</w:t>
            </w:r>
          </w:p>
          <w:p w:rsidR="00D93B48" w:rsidRPr="002421E5" w:rsidRDefault="006553E4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В цветовой модели RGB для кодирования одного пикселя используется 3 байта. Фотографию размером 2048x1536 пикселей сохранили в виде несжатого файла с использованием RGB-кодирования. Определите размер получившегося файла.</w:t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6811DC" w:rsidRPr="002421E5" w:rsidRDefault="006811DC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компьютерной графики;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</w:t>
            </w:r>
            <w:r w:rsidR="006811DC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811DC" w:rsidRPr="002421E5" w:rsidRDefault="006811DC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определять размер графического файла;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6811DC" w:rsidRPr="002421E5" w:rsidRDefault="006811DC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решение задачи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У покупателя R рублей. Хватит ли ему денег для покупки ламината на пол комнаты, если известны длина и ширина комнаты, а также цена 1 кв. м ламината.</w:t>
            </w:r>
          </w:p>
          <w:p w:rsidR="00EB5650" w:rsidRPr="002421E5" w:rsidRDefault="006553E4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Создать рисунок</w:t>
            </w:r>
          </w:p>
          <w:p w:rsidR="00D93B48" w:rsidRPr="002421E5" w:rsidRDefault="006553E4" w:rsidP="006553E4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 xml:space="preserve">Средствами любой программы пакета </w:t>
            </w:r>
            <w:r w:rsidRPr="002421E5">
              <w:rPr>
                <w:lang w:val="en-US"/>
              </w:rPr>
              <w:t>Microsoft</w:t>
            </w:r>
            <w:r w:rsidR="00C22AAE" w:rsidRPr="002421E5">
              <w:fldChar w:fldCharType="begin"/>
            </w:r>
            <w:r w:rsidR="00D93B48" w:rsidRPr="002421E5">
              <w:instrText xml:space="preserve"> QUOTE </w:instrText>
            </w:r>
            <w:r w:rsidR="003504D5" w:rsidRPr="00C22AAE">
              <w:rPr>
                <w:position w:val="-30"/>
              </w:rPr>
              <w:pict>
                <v:shape id="_x0000_i1032" type="#_x0000_t75" style="width:376.5pt;height:38.25pt" equationxml="&lt;">
                  <v:imagedata r:id="rId40" o:title="" chromakey="white"/>
                </v:shape>
              </w:pict>
            </w:r>
            <w:r w:rsidR="00C22AAE" w:rsidRPr="002421E5">
              <w:fldChar w:fldCharType="end"/>
            </w:r>
            <w:r w:rsidRPr="002421E5">
              <w:rPr>
                <w:lang w:val="en-US"/>
              </w:rPr>
              <w:t>Office</w:t>
            </w:r>
            <w:r w:rsidRPr="002421E5">
              <w:t xml:space="preserve"> создайте рисунок: домик с забором. Цвета на выбор. Рисунок сгруппировать.</w:t>
            </w:r>
          </w:p>
          <w:p w:rsidR="006553E4" w:rsidRPr="002421E5" w:rsidRDefault="006553E4" w:rsidP="006553E4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noProof/>
              </w:rPr>
              <w:lastRenderedPageBreak/>
              <w:drawing>
                <wp:inline distT="0" distB="0" distL="0" distR="0">
                  <wp:extent cx="3625702" cy="1533650"/>
                  <wp:effectExtent l="0" t="0" r="0" b="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4"/>
                          <a:srcRect l="6250" t="28678" r="13706" b="35009"/>
                          <a:stretch/>
                        </pic:blipFill>
                        <pic:spPr bwMode="auto">
                          <a:xfrm>
                            <a:off x="0" y="0"/>
                            <a:ext cx="3623616" cy="15327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6811DC" w:rsidRPr="002421E5" w:rsidRDefault="006811DC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графические возможности пакета программ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MSOffice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</w:t>
            </w:r>
            <w:r w:rsidR="006811DC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811DC" w:rsidRPr="002421E5" w:rsidRDefault="006811DC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пользоваться графическими возможностями пакета программ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MSOffice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6811DC" w:rsidRPr="002421E5" w:rsidRDefault="006811DC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готовый рисунок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EB5650" w:rsidP="00EB5650">
            <w:pPr>
              <w:pStyle w:val="1"/>
              <w:numPr>
                <w:ilvl w:val="0"/>
                <w:numId w:val="313"/>
              </w:numPr>
              <w:spacing w:before="0"/>
              <w:rPr>
                <w:sz w:val="24"/>
                <w:szCs w:val="24"/>
              </w:rPr>
            </w:pPr>
            <w:r w:rsidRPr="002421E5">
              <w:rPr>
                <w:sz w:val="24"/>
                <w:szCs w:val="24"/>
              </w:rPr>
              <w:t>Вычислить значение функции</w:t>
            </w:r>
          </w:p>
          <w:p w:rsidR="00EB5650" w:rsidRPr="002421E5" w:rsidRDefault="00EB5650" w:rsidP="00EB5650">
            <w:pPr>
              <w:pStyle w:val="1"/>
              <w:numPr>
                <w:ilvl w:val="0"/>
                <w:numId w:val="0"/>
              </w:numPr>
              <w:jc w:val="center"/>
              <w:rPr>
                <w:sz w:val="24"/>
                <w:szCs w:val="24"/>
              </w:rPr>
            </w:pPr>
            <w:r w:rsidRPr="002421E5">
              <w:rPr>
                <w:noProof/>
                <w:sz w:val="24"/>
                <w:szCs w:val="24"/>
              </w:rPr>
              <w:drawing>
                <wp:inline distT="0" distB="0" distL="0" distR="0">
                  <wp:extent cx="2766695" cy="796925"/>
                  <wp:effectExtent l="19050" t="0" r="0" b="0"/>
                  <wp:docPr id="46" name="Рисунок 46" descr="00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00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695" cy="796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B5650" w:rsidRPr="002421E5" w:rsidRDefault="006553E4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Перевести числа из десятичной системы счисления</w:t>
            </w:r>
          </w:p>
          <w:p w:rsidR="006553E4" w:rsidRPr="002421E5" w:rsidRDefault="006553E4" w:rsidP="006553E4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125</w:t>
            </w:r>
            <w:r w:rsidRPr="002421E5">
              <w:rPr>
                <w:vertAlign w:val="subscript"/>
              </w:rPr>
              <w:t>10</w:t>
            </w:r>
            <w:r w:rsidRPr="002421E5">
              <w:sym w:font="Symbol" w:char="F0AE"/>
            </w:r>
            <w:r w:rsidRPr="002421E5">
              <w:t xml:space="preserve"> X</w:t>
            </w:r>
            <w:r w:rsidRPr="002421E5">
              <w:rPr>
                <w:vertAlign w:val="subscript"/>
              </w:rPr>
              <w:t>8</w:t>
            </w:r>
          </w:p>
          <w:p w:rsidR="006553E4" w:rsidRPr="002421E5" w:rsidRDefault="006553E4" w:rsidP="006553E4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229</w:t>
            </w:r>
            <w:r w:rsidRPr="002421E5">
              <w:rPr>
                <w:vertAlign w:val="subscript"/>
              </w:rPr>
              <w:t>10</w:t>
            </w:r>
            <w:r w:rsidRPr="002421E5">
              <w:sym w:font="Symbol" w:char="F0AE"/>
            </w:r>
            <w:r w:rsidRPr="002421E5">
              <w:t xml:space="preserve"> X</w:t>
            </w:r>
            <w:r w:rsidRPr="002421E5">
              <w:rPr>
                <w:vertAlign w:val="subscript"/>
              </w:rPr>
              <w:t>16</w:t>
            </w:r>
          </w:p>
          <w:p w:rsidR="00D93B48" w:rsidRPr="002421E5" w:rsidRDefault="006553E4" w:rsidP="006553E4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88</w:t>
            </w:r>
            <w:r w:rsidRPr="002421E5">
              <w:rPr>
                <w:vertAlign w:val="subscript"/>
              </w:rPr>
              <w:t>10</w:t>
            </w:r>
            <w:r w:rsidRPr="002421E5">
              <w:sym w:font="Symbol" w:char="F0AE"/>
            </w:r>
            <w:r w:rsidRPr="002421E5">
              <w:t xml:space="preserve"> X</w:t>
            </w:r>
            <w:r w:rsidRPr="002421E5">
              <w:rPr>
                <w:vertAlign w:val="subscript"/>
              </w:rPr>
              <w:t>2</w:t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6811DC" w:rsidRPr="002421E5" w:rsidRDefault="006811DC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правила перевода чисел из одной системы счисления в другую;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</w:t>
            </w:r>
            <w:r w:rsidR="006811DC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811DC" w:rsidRPr="002421E5" w:rsidRDefault="006811DC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осуществлять перевод чисел из одной системы счисления в другую;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6811DC" w:rsidRPr="002421E5" w:rsidRDefault="006811DC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результат перевода чисел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Студент проходит тестирование по 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Числа a и b — катеты одного прямоугольного треугольника, а c и d — другого. Определить, являются ли эти треугольники подобными.</w:t>
            </w:r>
          </w:p>
          <w:p w:rsidR="00EB5650" w:rsidRPr="002421E5" w:rsidRDefault="00B4390D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 xml:space="preserve">Создать документ в программе </w:t>
            </w:r>
            <w:r w:rsidRPr="002421E5">
              <w:rPr>
                <w:u w:val="single"/>
                <w:lang w:val="en-US"/>
              </w:rPr>
              <w:t>MSWord</w:t>
            </w:r>
          </w:p>
          <w:p w:rsidR="00B4390D" w:rsidRPr="002421E5" w:rsidRDefault="00B4390D" w:rsidP="00B4390D">
            <w:pPr>
              <w:pStyle w:val="ae"/>
              <w:ind w:left="34"/>
              <w:contextualSpacing w:val="0"/>
              <w:jc w:val="both"/>
            </w:pPr>
            <w:r w:rsidRPr="002421E5">
              <w:t>Представьте, что вы корреспондент местной газеты. От вас требуется написать статью - 5-10 абзацев на свободную тему. Требования к оформлению:</w:t>
            </w:r>
          </w:p>
          <w:p w:rsidR="00B4390D" w:rsidRPr="002421E5" w:rsidRDefault="00B4390D" w:rsidP="00B4390D">
            <w:pPr>
              <w:pStyle w:val="ae"/>
              <w:numPr>
                <w:ilvl w:val="0"/>
                <w:numId w:val="326"/>
              </w:numPr>
              <w:contextualSpacing w:val="0"/>
              <w:jc w:val="both"/>
            </w:pPr>
            <w:r w:rsidRPr="002421E5">
              <w:t>заголовок статьи жирным шрифтом по центру страницы;</w:t>
            </w:r>
          </w:p>
          <w:p w:rsidR="00B4390D" w:rsidRPr="002421E5" w:rsidRDefault="00B4390D" w:rsidP="00B4390D">
            <w:pPr>
              <w:pStyle w:val="ae"/>
              <w:numPr>
                <w:ilvl w:val="0"/>
                <w:numId w:val="326"/>
              </w:numPr>
              <w:contextualSpacing w:val="0"/>
              <w:jc w:val="both"/>
            </w:pPr>
            <w:r w:rsidRPr="002421E5">
              <w:t>сама статья разбита на три колонки;</w:t>
            </w:r>
          </w:p>
          <w:p w:rsidR="00B4390D" w:rsidRPr="002421E5" w:rsidRDefault="00B4390D" w:rsidP="00B4390D">
            <w:pPr>
              <w:pStyle w:val="ae"/>
              <w:numPr>
                <w:ilvl w:val="0"/>
                <w:numId w:val="326"/>
              </w:numPr>
              <w:contextualSpacing w:val="0"/>
              <w:jc w:val="both"/>
            </w:pPr>
            <w:r w:rsidRPr="002421E5">
              <w:t>после статьи в правом нижнем углу ваши ФИО;</w:t>
            </w:r>
          </w:p>
          <w:p w:rsidR="00B4390D" w:rsidRPr="002421E5" w:rsidRDefault="00B4390D" w:rsidP="00B4390D">
            <w:pPr>
              <w:pStyle w:val="ae"/>
              <w:numPr>
                <w:ilvl w:val="0"/>
                <w:numId w:val="326"/>
              </w:numPr>
              <w:contextualSpacing w:val="0"/>
              <w:jc w:val="both"/>
            </w:pPr>
            <w:r w:rsidRPr="002421E5">
              <w:t>каждое первое слово абзаца подчеркнуто волнистой линией;</w:t>
            </w:r>
          </w:p>
          <w:p w:rsidR="00B4390D" w:rsidRPr="002421E5" w:rsidRDefault="00B4390D" w:rsidP="00B4390D">
            <w:pPr>
              <w:pStyle w:val="ae"/>
              <w:numPr>
                <w:ilvl w:val="0"/>
                <w:numId w:val="326"/>
              </w:numPr>
              <w:contextualSpacing w:val="0"/>
              <w:jc w:val="both"/>
            </w:pPr>
            <w:r w:rsidRPr="002421E5">
              <w:t>каждое первое слово новой колонки выделено курсивом;</w:t>
            </w:r>
          </w:p>
          <w:p w:rsidR="00B4390D" w:rsidRPr="002421E5" w:rsidRDefault="00B4390D" w:rsidP="00B4390D">
            <w:pPr>
              <w:pStyle w:val="ae"/>
              <w:numPr>
                <w:ilvl w:val="0"/>
                <w:numId w:val="326"/>
              </w:numPr>
              <w:contextualSpacing w:val="0"/>
              <w:jc w:val="both"/>
            </w:pPr>
            <w:r w:rsidRPr="002421E5">
              <w:t>все абзацы выделены разными цветами;</w:t>
            </w:r>
          </w:p>
          <w:p w:rsidR="00D93B48" w:rsidRPr="002421E5" w:rsidRDefault="00B4390D" w:rsidP="00B4390D">
            <w:pPr>
              <w:pStyle w:val="ae"/>
              <w:numPr>
                <w:ilvl w:val="0"/>
                <w:numId w:val="326"/>
              </w:numPr>
              <w:contextualSpacing w:val="0"/>
              <w:jc w:val="both"/>
            </w:pPr>
            <w:r w:rsidRPr="002421E5">
              <w:t>шрифт Arial, 12 пт. Междустрочный интервал одиночный, отступ до и после абзаца 0 пт, красная строка 0,5 см.</w:t>
            </w:r>
            <w:r w:rsidR="00C22AAE" w:rsidRPr="002421E5">
              <w:fldChar w:fldCharType="begin"/>
            </w:r>
            <w:r w:rsidR="00D93B48" w:rsidRPr="002421E5">
              <w:instrText xml:space="preserve"> QUOTE </w:instrText>
            </w:r>
            <w:r w:rsidR="003504D5" w:rsidRPr="00C22AAE">
              <w:rPr>
                <w:position w:val="-30"/>
              </w:rPr>
              <w:pict>
                <v:shape id="_x0000_i1033" type="#_x0000_t75" style="width:376.5pt;height:38.25pt" equationxml="&lt;">
                  <v:imagedata r:id="rId40" o:title="" chromakey="white"/>
                </v:shape>
              </w:pict>
            </w:r>
            <w:r w:rsidR="00C22AAE" w:rsidRPr="002421E5">
              <w:fldChar w:fldCharType="end"/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6811DC" w:rsidRPr="002421E5" w:rsidRDefault="006811DC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возможности программы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MSWord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</w:t>
            </w:r>
            <w:r w:rsidR="006811DC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811DC" w:rsidRPr="002421E5" w:rsidRDefault="006811DC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работать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MSWord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6811DC" w:rsidRPr="002421E5" w:rsidRDefault="006811DC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отформатированный текстовый документ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Составить программу тест, из 5 вопросов. Если ответ правилен, то хвалим отвечающего и переходим к следующему вопросу, а если ответ неправилен, то заканчиваем тест.</w:t>
            </w:r>
          </w:p>
          <w:p w:rsidR="00EB5650" w:rsidRPr="002421E5" w:rsidRDefault="00B4390D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 xml:space="preserve">Решить задачу в </w:t>
            </w:r>
            <w:r w:rsidRPr="002421E5">
              <w:rPr>
                <w:u w:val="single"/>
                <w:lang w:val="en-US"/>
              </w:rPr>
              <w:t>MSExcel</w:t>
            </w:r>
          </w:p>
          <w:p w:rsidR="00B4390D" w:rsidRPr="002421E5" w:rsidRDefault="00B4390D" w:rsidP="00B4390D">
            <w:pPr>
              <w:pStyle w:val="ae"/>
              <w:ind w:left="34"/>
              <w:contextualSpacing w:val="0"/>
              <w:jc w:val="both"/>
            </w:pPr>
            <w:r w:rsidRPr="002421E5">
              <w:t>Рассчитайте еженедельную выручку зоопарка, если известно:</w:t>
            </w:r>
          </w:p>
          <w:p w:rsidR="00B4390D" w:rsidRPr="002421E5" w:rsidRDefault="00B4390D" w:rsidP="00B4390D">
            <w:pPr>
              <w:pStyle w:val="ae"/>
              <w:numPr>
                <w:ilvl w:val="0"/>
                <w:numId w:val="326"/>
              </w:numPr>
              <w:contextualSpacing w:val="0"/>
              <w:jc w:val="both"/>
            </w:pPr>
            <w:r w:rsidRPr="002421E5">
              <w:t>количество проданных билетов каждый день (придумать самостоятельно);</w:t>
            </w:r>
          </w:p>
          <w:p w:rsidR="00B4390D" w:rsidRPr="002421E5" w:rsidRDefault="00B4390D" w:rsidP="00B4390D">
            <w:pPr>
              <w:pStyle w:val="ae"/>
              <w:numPr>
                <w:ilvl w:val="0"/>
                <w:numId w:val="326"/>
              </w:numPr>
              <w:contextualSpacing w:val="0"/>
              <w:jc w:val="both"/>
            </w:pPr>
            <w:r w:rsidRPr="002421E5">
              <w:t>цена взрослого билета - 15 руб.;</w:t>
            </w:r>
          </w:p>
          <w:p w:rsidR="00B4390D" w:rsidRPr="002421E5" w:rsidRDefault="00B4390D" w:rsidP="00B4390D">
            <w:pPr>
              <w:pStyle w:val="ae"/>
              <w:numPr>
                <w:ilvl w:val="0"/>
                <w:numId w:val="326"/>
              </w:numPr>
              <w:contextualSpacing w:val="0"/>
              <w:jc w:val="both"/>
            </w:pPr>
            <w:r w:rsidRPr="002421E5">
              <w:t>цена детского билета на 30% меньше, чем взрослого.</w:t>
            </w:r>
          </w:p>
          <w:p w:rsidR="00D93B48" w:rsidRPr="002421E5" w:rsidRDefault="00B4390D" w:rsidP="00B4390D">
            <w:pPr>
              <w:pStyle w:val="ae"/>
              <w:ind w:left="34"/>
              <w:contextualSpacing w:val="0"/>
              <w:jc w:val="both"/>
            </w:pPr>
            <w:r w:rsidRPr="002421E5">
              <w:t>Постройте диаграмму (график) ежедневной выручки зоопарка.</w:t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6811DC" w:rsidRPr="002421E5" w:rsidRDefault="006811DC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возможности программы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MSExcel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</w:t>
            </w:r>
            <w:r w:rsidR="006811DC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811DC" w:rsidRPr="002421E5" w:rsidRDefault="006811DC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работать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 Excel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6811DC" w:rsidRPr="002421E5" w:rsidRDefault="006811DC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Студент демонстрирует решение задачи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MSExcel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lastRenderedPageBreak/>
              <w:t>Дано трехзначное случайное число. Определить, является ли сумма десятков и единиц в нем однозначным числом?</w:t>
            </w:r>
          </w:p>
          <w:p w:rsidR="00EB5650" w:rsidRPr="002421E5" w:rsidRDefault="00B4390D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 xml:space="preserve">Создать презентацию в </w:t>
            </w:r>
            <w:r w:rsidRPr="002421E5">
              <w:rPr>
                <w:u w:val="single"/>
                <w:lang w:val="en-US"/>
              </w:rPr>
              <w:t>MSPowerPoint</w:t>
            </w:r>
          </w:p>
          <w:p w:rsidR="00D93B48" w:rsidRPr="002421E5" w:rsidRDefault="00B4390D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 xml:space="preserve">В программе </w:t>
            </w:r>
            <w:r w:rsidRPr="002421E5">
              <w:rPr>
                <w:lang w:val="en-US"/>
              </w:rPr>
              <w:t>MSPowerPoint</w:t>
            </w:r>
            <w:r w:rsidRPr="002421E5">
              <w:t xml:space="preserve"> создайте презентацию о своем увлечении. Презентация должна включать 5-7 слайдов разного типа, должны быть сторонние изображения, звуковой файл, эффекты анимации внутри слайдов и эффекты перехода. Переключение слайдов в автоматическом режиме. На каждом слайде, кроме титульного, должен стоять номер. На титульном слайде указать свои ФИО, группу, тему презентации.</w:t>
            </w:r>
            <w:r w:rsidR="00C22AAE" w:rsidRPr="002421E5">
              <w:fldChar w:fldCharType="begin"/>
            </w:r>
            <w:r w:rsidR="00D93B48" w:rsidRPr="002421E5">
              <w:instrText xml:space="preserve"> QUOTE </w:instrText>
            </w:r>
            <w:r w:rsidR="003504D5" w:rsidRPr="00C22AAE">
              <w:rPr>
                <w:position w:val="-30"/>
              </w:rPr>
              <w:pict>
                <v:shape id="_x0000_i1034" type="#_x0000_t75" style="width:376.5pt;height:38.25pt" equationxml="&lt;">
                  <v:imagedata r:id="rId40" o:title="" chromakey="white"/>
                </v:shape>
              </w:pict>
            </w:r>
            <w:r w:rsidR="00C22AAE" w:rsidRPr="002421E5">
              <w:fldChar w:fldCharType="end"/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базовые конструкции изучаемых языков 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программирования;</w:t>
            </w:r>
          </w:p>
          <w:p w:rsidR="001A21F8" w:rsidRPr="002421E5" w:rsidRDefault="001A21F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возможности программы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MSPowerPoint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</w:t>
            </w:r>
            <w:r w:rsidR="001A21F8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1A21F8" w:rsidRPr="002421E5" w:rsidRDefault="001A21F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работать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MSPowerPoint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Студент демонстрирует 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код программы и её результаты.</w:t>
            </w:r>
          </w:p>
          <w:p w:rsidR="001A21F8" w:rsidRPr="002421E5" w:rsidRDefault="001A21F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созданную презентацию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Дано трехзначное случайное число. Определить, имеется ли в его составе цифра 8?</w:t>
            </w:r>
          </w:p>
          <w:p w:rsidR="00EB5650" w:rsidRPr="002421E5" w:rsidRDefault="00B4390D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Создать базу данных</w:t>
            </w:r>
          </w:p>
          <w:p w:rsidR="00D93B48" w:rsidRPr="002421E5" w:rsidRDefault="00B4390D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 xml:space="preserve">В программе </w:t>
            </w:r>
            <w:r w:rsidRPr="002421E5">
              <w:rPr>
                <w:lang w:val="en-US"/>
              </w:rPr>
              <w:t>MSAccess</w:t>
            </w:r>
            <w:r w:rsidRPr="002421E5">
              <w:t xml:space="preserve"> создайте базу данных о студентах, занимающихся в спортивных секциях. База данных должна включать три таблицы. Первая таблица - личные данные студентов. Поля: Номер, фамилия, имя, отчество, дата рождения, группа. Таблица должна включать не менее 15 записей. Вторая – секции. Поля: </w:t>
            </w:r>
            <w:r w:rsidRPr="002421E5">
              <w:lastRenderedPageBreak/>
              <w:t>код, название, руководитель. Не менее 7 записей. Третья таблица – занятия. Поля: студент, секция. Каждый студент должен заниматься как минимум в одной секции. Таблицы должны быть связаны между собой. Ключевые поля выбрать самостоятельно. Третью таблицу заполнять с помощью мастера подстановки.</w:t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1A21F8" w:rsidRPr="002421E5" w:rsidRDefault="001A21F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правила построения баз данных;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</w:t>
            </w:r>
            <w:r w:rsidR="001A21F8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1A21F8" w:rsidRPr="002421E5" w:rsidRDefault="001A21F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работать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MSAccess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1A21F8" w:rsidRPr="002421E5" w:rsidRDefault="001A21F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созданную базу данных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Дано трехзначное случайное число. Определить произведение цифр кратных 3 в его составе.</w:t>
            </w:r>
          </w:p>
          <w:p w:rsidR="00EB5650" w:rsidRPr="002421E5" w:rsidRDefault="00B4390D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 xml:space="preserve">Выполните задание в </w:t>
            </w:r>
            <w:r w:rsidRPr="002421E5">
              <w:rPr>
                <w:u w:val="single"/>
                <w:lang w:val="en-US"/>
              </w:rPr>
              <w:t>MSExcel</w:t>
            </w:r>
          </w:p>
          <w:p w:rsidR="00B4390D" w:rsidRPr="002421E5" w:rsidRDefault="00B4390D" w:rsidP="00B4390D">
            <w:pPr>
              <w:pStyle w:val="ae"/>
              <w:ind w:left="34"/>
              <w:contextualSpacing w:val="0"/>
              <w:jc w:val="both"/>
            </w:pPr>
            <w:r w:rsidRPr="002421E5">
              <w:t>В пещере у реки поселился огнедышащий дракон по имени Сергей Михайлович. Всех, кто пытался его прогнать, он прогонял сам, полыхая на них огнем. За первые 100 лет дракона пытались прогнать 2 царевича, 3 королевича и 5 простых рыцарей. За второе столетие на него покушались 3 царевича, 2 королевича и 7 простых рыцарей. За третий век дракона беспокоили 7 царевичей, 5 королевичей и 6 простых рыцарей. За следующее столетие Сергею Михайловичу пришлось иметь дело с 3 царевичами, 6 королевичами и 10 простыми рыцарями. После этого дракона в конце концов оставили в покое и объявили гору, на которой он жил, заповедником.</w:t>
            </w:r>
          </w:p>
          <w:p w:rsidR="00B4390D" w:rsidRPr="002421E5" w:rsidRDefault="00B4390D" w:rsidP="00B4390D">
            <w:pPr>
              <w:pStyle w:val="ae"/>
              <w:ind w:left="34"/>
              <w:contextualSpacing w:val="0"/>
              <w:jc w:val="both"/>
            </w:pPr>
            <w:r w:rsidRPr="002421E5">
              <w:lastRenderedPageBreak/>
              <w:t>Требуется:</w:t>
            </w:r>
          </w:p>
          <w:p w:rsidR="00B4390D" w:rsidRPr="002421E5" w:rsidRDefault="00B4390D" w:rsidP="00B4390D">
            <w:pPr>
              <w:pStyle w:val="ae"/>
              <w:numPr>
                <w:ilvl w:val="0"/>
                <w:numId w:val="326"/>
              </w:numPr>
              <w:contextualSpacing w:val="0"/>
              <w:jc w:val="both"/>
            </w:pPr>
            <w:r w:rsidRPr="002421E5">
              <w:t>Построить 4 круговых диаграммы, показывающие, сколько королевичей и сколько простых рыцарей пытались в течение каждого века выгнать из дому ни в чем не повинного дракона.</w:t>
            </w:r>
          </w:p>
          <w:p w:rsidR="00B4390D" w:rsidRPr="002421E5" w:rsidRDefault="00B4390D" w:rsidP="00B4390D">
            <w:pPr>
              <w:pStyle w:val="ae"/>
              <w:numPr>
                <w:ilvl w:val="0"/>
                <w:numId w:val="326"/>
              </w:numPr>
              <w:contextualSpacing w:val="0"/>
              <w:jc w:val="both"/>
            </w:pPr>
            <w:r w:rsidRPr="002421E5">
              <w:t>Постройте 2 столбиковые диаграммы, показывающие, сколько царевичей, королевичей и простых рыцарей пытались в течение каждого века выгнать из дому ни в чем не повинного драконана одной из них в качестве опорных точек возьмите столетия, на другой - титулы (царевич, королевич, простой рыцарь).</w:t>
            </w:r>
          </w:p>
          <w:p w:rsidR="00D93B48" w:rsidRPr="002421E5" w:rsidRDefault="00B4390D" w:rsidP="00B4390D">
            <w:pPr>
              <w:pStyle w:val="ae"/>
              <w:ind w:left="34"/>
              <w:contextualSpacing w:val="0"/>
              <w:jc w:val="both"/>
            </w:pPr>
            <w:r w:rsidRPr="002421E5">
              <w:t>Постройте линейную диаграмму, показывающую, как изменялось от века к веку количество царевичей, королевичей и простых рыцарей, пытавшихся выгнать из дому ни в чем не повинного дракона.</w:t>
            </w:r>
            <w:r w:rsidR="00C22AAE" w:rsidRPr="002421E5">
              <w:fldChar w:fldCharType="begin"/>
            </w:r>
            <w:r w:rsidR="00D93B48" w:rsidRPr="002421E5">
              <w:instrText xml:space="preserve"> QUOTE </w:instrText>
            </w:r>
            <w:r w:rsidR="003504D5" w:rsidRPr="00C22AAE">
              <w:rPr>
                <w:position w:val="-30"/>
              </w:rPr>
              <w:pict>
                <v:shape id="_x0000_i1035" type="#_x0000_t75" style="width:376.5pt;height:38.25pt" equationxml="&lt;">
                  <v:imagedata r:id="rId40" o:title="" chromakey="white"/>
                </v:shape>
              </w:pict>
            </w:r>
            <w:r w:rsidR="00C22AAE" w:rsidRPr="002421E5">
              <w:fldChar w:fldCharType="end"/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1A21F8" w:rsidRPr="002421E5" w:rsidRDefault="001A21F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типы диаграмм и правила их использования;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</w:t>
            </w:r>
            <w:r w:rsidR="001A21F8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1A21F8" w:rsidRPr="002421E5" w:rsidRDefault="001A21F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работать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MSExcel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1A21F8" w:rsidRPr="002421E5" w:rsidRDefault="001A21F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строить диаграммы различных типов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MSExcel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1A21F8" w:rsidRPr="002421E5" w:rsidRDefault="001A21F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Студент демонстрирует таблицу в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MSExcel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 и построенные диаграммы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15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EB5650" w:rsidRPr="002421E5" w:rsidRDefault="00EB5650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EB5650" w:rsidRPr="002421E5" w:rsidRDefault="00EB5650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Дано трехзначное случайное число. Определить, каких цифр в его составе больше – нечетных или четных?</w:t>
            </w:r>
          </w:p>
          <w:p w:rsidR="00EB5650" w:rsidRPr="002421E5" w:rsidRDefault="00B4390D" w:rsidP="00EB5650">
            <w:pPr>
              <w:pStyle w:val="ae"/>
              <w:spacing w:after="120"/>
              <w:ind w:left="34"/>
              <w:contextualSpacing w:val="0"/>
              <w:jc w:val="both"/>
              <w:rPr>
                <w:lang w:val="en-US"/>
              </w:rPr>
            </w:pPr>
            <w:r w:rsidRPr="002421E5">
              <w:rPr>
                <w:u w:val="single"/>
              </w:rPr>
              <w:t xml:space="preserve">Создать рисунок средствами </w:t>
            </w:r>
            <w:r w:rsidRPr="002421E5">
              <w:rPr>
                <w:u w:val="single"/>
                <w:lang w:val="en-US"/>
              </w:rPr>
              <w:t>Paint</w:t>
            </w:r>
          </w:p>
          <w:p w:rsidR="00883EC5" w:rsidRPr="002421E5" w:rsidRDefault="00B4390D" w:rsidP="00883EC5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noProof/>
              </w:rPr>
              <w:lastRenderedPageBreak/>
              <w:drawing>
                <wp:inline distT="0" distB="0" distL="0" distR="0">
                  <wp:extent cx="3148965" cy="1052195"/>
                  <wp:effectExtent l="0" t="0" r="0" b="0"/>
                  <wp:docPr id="55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8965" cy="1052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</w:t>
            </w:r>
          </w:p>
          <w:p w:rsidR="00D93B48" w:rsidRPr="002421E5" w:rsidRDefault="00D93B4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1A21F8" w:rsidRPr="002421E5" w:rsidRDefault="001A21F8" w:rsidP="00FB7B4E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возможности программы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Paint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D93B48" w:rsidRPr="002421E5" w:rsidRDefault="00D93B4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</w:t>
            </w:r>
            <w:r w:rsidR="001A21F8"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1A21F8" w:rsidRPr="002421E5" w:rsidRDefault="001A21F8" w:rsidP="00FB7B4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работать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Paint;</w:t>
            </w:r>
          </w:p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3EC5" w:rsidRPr="002421E5" w:rsidRDefault="00883EC5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3EC5" w:rsidRPr="002421E5" w:rsidRDefault="00883EC5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3EC5" w:rsidRPr="002421E5" w:rsidRDefault="00883EC5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3EC5" w:rsidRPr="002421E5" w:rsidRDefault="00883EC5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3EC5" w:rsidRPr="002421E5" w:rsidRDefault="00883EC5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D93B48" w:rsidRPr="002421E5" w:rsidRDefault="00D93B4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Студент демонстрирует код программы и её результаты.</w:t>
            </w:r>
          </w:p>
          <w:p w:rsidR="001A21F8" w:rsidRPr="002421E5" w:rsidRDefault="001A21F8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созданный рисунок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16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Известны длина и ширина комнаты. Сколько килограммов краски необходимо для покраски ее пола, если на покраску 1 кв. м пола идет 0,15 кг красителя.</w:t>
            </w:r>
          </w:p>
          <w:p w:rsidR="00F50B23" w:rsidRPr="002421E5" w:rsidRDefault="00F50B23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Разобрать ПК</w:t>
            </w:r>
          </w:p>
          <w:p w:rsidR="00F50B23" w:rsidRPr="002421E5" w:rsidRDefault="00F50B23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Определить, есть ли недостающие компоненты</w:t>
            </w:r>
            <w:r w:rsidR="00C22AAE" w:rsidRPr="002421E5">
              <w:fldChar w:fldCharType="begin"/>
            </w:r>
            <w:r w:rsidRPr="002421E5">
              <w:instrText xml:space="preserve"> QUOTE </w:instrText>
            </w:r>
            <w:r w:rsidR="003504D5" w:rsidRPr="00C22AAE">
              <w:rPr>
                <w:position w:val="-30"/>
              </w:rPr>
              <w:pict>
                <v:shape id="_x0000_i1036" type="#_x0000_t75" style="width:376.5pt;height:38.25pt" equationxml="&lt;">
                  <v:imagedata r:id="rId40" o:title="" chromakey="white"/>
                </v:shape>
              </w:pict>
            </w:r>
            <w:r w:rsidR="00C22AAE" w:rsidRPr="002421E5">
              <w:fldChar w:fldCharType="end"/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компоненты ПК;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осуществлять разборку ПК и анализировать его работоспособность;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F50B23" w:rsidRPr="002421E5" w:rsidRDefault="00F50B23" w:rsidP="00F50B2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разобранный ПК и дает пояснения о его работоспособности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EB5650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Даны длины катетов прямоугольного треугольника. Найдите периметр и площадь этого треугольника.</w:t>
            </w:r>
          </w:p>
          <w:p w:rsidR="00F50B23" w:rsidRPr="002421E5" w:rsidRDefault="00F50B23" w:rsidP="00EB5650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Решить задачу</w:t>
            </w:r>
          </w:p>
          <w:p w:rsidR="00F50B23" w:rsidRPr="002421E5" w:rsidRDefault="00F50B23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Текст в электронном виде имеет информационный объем 10 Кбайт. Сколько символов он содержит?</w:t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положения алфавитного подхода к измерению количества информации;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883EC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находить количество информации, используя основные положения алфавитного подхода;</w:t>
            </w: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решенную задачу, в которой просматривается логика и ход решения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B44B0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Для ремонта помещения было закуплено N банок мастики. Сколько килограммов мастики в одной банке – известно (вводится с клавиатуры). Сколько рублей истратили на покупку мастики, если цена за 1 кг ее дана (вводится с клавиатуры)?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Решить задачу</w:t>
            </w:r>
          </w:p>
          <w:p w:rsidR="00F50B23" w:rsidRPr="002421E5" w:rsidRDefault="00F50B23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 xml:space="preserve">Информационная емкость сообщения о том, что из корзины, где лежало некоторое количество разноцветных шаров, достали зеленый шар, несет в себе 0,375 байта </w:t>
            </w:r>
            <w:r w:rsidRPr="002421E5">
              <w:lastRenderedPageBreak/>
              <w:t>информации. Сколько в корзине было шаров?</w:t>
            </w:r>
            <w:r w:rsidR="00C22AAE" w:rsidRPr="002421E5">
              <w:fldChar w:fldCharType="begin"/>
            </w:r>
            <w:r w:rsidRPr="002421E5">
              <w:instrText xml:space="preserve"> QUOTE </w:instrText>
            </w:r>
            <w:r w:rsidR="003504D5" w:rsidRPr="00C22AAE">
              <w:rPr>
                <w:position w:val="-30"/>
              </w:rPr>
              <w:pict>
                <v:shape id="_x0000_i1037" type="#_x0000_t75" style="width:376.5pt;height:38.25pt" equationxml="&lt;">
                  <v:imagedata r:id="rId40" o:title="" chromakey="white"/>
                </v:shape>
              </w:pict>
            </w:r>
            <w:r w:rsidR="00C22AAE" w:rsidRPr="002421E5">
              <w:fldChar w:fldCharType="end"/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положения содержательного подхода к измерению количества информации;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находить количество информации, используя основные положения содержательного подхода;</w:t>
            </w: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решенную задачу, в которой просматривается логика и ход решения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B44B0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Для наземной стоянки был выделен участок земли прямоугольной формы (размеры его даны). Асфальтирование 1 кв. м участка стоит С руб. Сколько надо затратить денег, чтобы заасфальтировать участок?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Построить таблицу истинности логического выражения</w:t>
            </w:r>
          </w:p>
          <w:p w:rsidR="00F50B23" w:rsidRPr="002421E5" w:rsidRDefault="00F50B23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sym w:font="Symbol" w:char="F0D8"/>
            </w:r>
            <w:r w:rsidRPr="002421E5">
              <w:t xml:space="preserve"> ((</w:t>
            </w:r>
            <w:r w:rsidRPr="002421E5">
              <w:sym w:font="Symbol" w:char="F0D8"/>
            </w:r>
            <w:r w:rsidRPr="002421E5">
              <w:t xml:space="preserve">A + </w:t>
            </w:r>
            <w:r w:rsidRPr="002421E5">
              <w:sym w:font="Symbol" w:char="F0D8"/>
            </w:r>
            <w:r w:rsidRPr="002421E5">
              <w:t xml:space="preserve">B) </w:t>
            </w:r>
            <w:r w:rsidRPr="002421E5">
              <w:sym w:font="Symbol" w:char="F0AE"/>
            </w:r>
            <w:r w:rsidRPr="002421E5">
              <w:t xml:space="preserve"> A) &amp;</w:t>
            </w:r>
            <w:r w:rsidRPr="002421E5">
              <w:sym w:font="Symbol" w:char="F0D8"/>
            </w:r>
            <w:r w:rsidRPr="002421E5">
              <w:t>B</w:t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логические операции;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строить таблицы истинности сложных логических выражений;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построенную таблицу истинности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B44B0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Вычислить значение функции  D= |7x +4| * sin</w:t>
            </w:r>
            <w:r w:rsidRPr="002421E5">
              <w:rPr>
                <w:vertAlign w:val="superscript"/>
              </w:rPr>
              <w:t>2</w:t>
            </w:r>
            <w:r w:rsidRPr="002421E5">
              <w:t>(x) *3- ctg(2x). X вводить.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lastRenderedPageBreak/>
              <w:t>Решить логическую задачу</w:t>
            </w:r>
          </w:p>
          <w:p w:rsidR="00F50B23" w:rsidRPr="002421E5" w:rsidRDefault="00F50B23" w:rsidP="00281208">
            <w:pPr>
              <w:pStyle w:val="ae"/>
              <w:ind w:left="34"/>
              <w:contextualSpacing w:val="0"/>
              <w:jc w:val="both"/>
            </w:pPr>
            <w:r w:rsidRPr="002421E5">
              <w:t>Среди гостей присутствуют пять офицеров: пехотинец, артиллерист, летчик, связист и сапер. Один из них – капитан, трое – майоры и один – подполковник. Известно, что:</w:t>
            </w:r>
          </w:p>
          <w:p w:rsidR="00F50B23" w:rsidRPr="002421E5" w:rsidRDefault="00F50B23" w:rsidP="00281208">
            <w:pPr>
              <w:pStyle w:val="ae"/>
              <w:numPr>
                <w:ilvl w:val="0"/>
                <w:numId w:val="327"/>
              </w:numPr>
              <w:contextualSpacing w:val="0"/>
              <w:jc w:val="both"/>
            </w:pPr>
            <w:r w:rsidRPr="002421E5">
              <w:t>У Максима такое же звание, как и у его друга-сапера.</w:t>
            </w:r>
          </w:p>
          <w:p w:rsidR="00F50B23" w:rsidRPr="002421E5" w:rsidRDefault="00F50B23" w:rsidP="00281208">
            <w:pPr>
              <w:pStyle w:val="ae"/>
              <w:numPr>
                <w:ilvl w:val="0"/>
                <w:numId w:val="327"/>
              </w:numPr>
              <w:contextualSpacing w:val="0"/>
              <w:jc w:val="both"/>
            </w:pPr>
            <w:r w:rsidRPr="002421E5">
              <w:t>Офицер-связист и Андрей – большие друзья.</w:t>
            </w:r>
          </w:p>
          <w:p w:rsidR="00F50B23" w:rsidRPr="002421E5" w:rsidRDefault="00F50B23" w:rsidP="00281208">
            <w:pPr>
              <w:pStyle w:val="ae"/>
              <w:numPr>
                <w:ilvl w:val="0"/>
                <w:numId w:val="327"/>
              </w:numPr>
              <w:contextualSpacing w:val="0"/>
              <w:jc w:val="both"/>
            </w:pPr>
            <w:r w:rsidRPr="002421E5">
              <w:t>Офицер-летчик вместе с Алексеем и Сергеем недавно побывали в гостях у Андрея.</w:t>
            </w:r>
          </w:p>
          <w:p w:rsidR="00F50B23" w:rsidRPr="002421E5" w:rsidRDefault="00F50B23" w:rsidP="00281208">
            <w:pPr>
              <w:pStyle w:val="ae"/>
              <w:numPr>
                <w:ilvl w:val="0"/>
                <w:numId w:val="327"/>
              </w:numPr>
              <w:contextualSpacing w:val="0"/>
              <w:jc w:val="both"/>
            </w:pPr>
            <w:r w:rsidRPr="002421E5">
              <w:t>Незадолго да званого вечера у артиллериста и сапера почти одновременно вышли из строя радиоприемники. Оба в один день обратились к Сергею с просьбой зайти к ним и помочь связисту установить неисправность и не ошиблись, поскольку с тех пор приемники у обоих работают отлично.</w:t>
            </w:r>
          </w:p>
          <w:p w:rsidR="00F50B23" w:rsidRPr="002421E5" w:rsidRDefault="00F50B23" w:rsidP="00281208">
            <w:pPr>
              <w:pStyle w:val="ae"/>
              <w:numPr>
                <w:ilvl w:val="0"/>
                <w:numId w:val="327"/>
              </w:numPr>
              <w:contextualSpacing w:val="0"/>
              <w:jc w:val="both"/>
            </w:pPr>
            <w:r w:rsidRPr="002421E5">
              <w:t>Андрей чуть было не стал летчиком, но потом по совету своего друга-сапера избрал иной род войск.</w:t>
            </w:r>
          </w:p>
          <w:p w:rsidR="00F50B23" w:rsidRPr="002421E5" w:rsidRDefault="00F50B23" w:rsidP="00281208">
            <w:pPr>
              <w:pStyle w:val="ae"/>
              <w:numPr>
                <w:ilvl w:val="0"/>
                <w:numId w:val="327"/>
              </w:numPr>
              <w:contextualSpacing w:val="0"/>
              <w:jc w:val="both"/>
            </w:pPr>
            <w:r w:rsidRPr="002421E5">
              <w:t>Максим по званию старше Сергея, а Алексей старше Андрея.</w:t>
            </w:r>
          </w:p>
          <w:p w:rsidR="00F50B23" w:rsidRPr="002421E5" w:rsidRDefault="00F50B23" w:rsidP="00281208">
            <w:pPr>
              <w:pStyle w:val="ae"/>
              <w:numPr>
                <w:ilvl w:val="0"/>
                <w:numId w:val="327"/>
              </w:numPr>
              <w:contextualSpacing w:val="0"/>
              <w:jc w:val="both"/>
            </w:pPr>
            <w:r w:rsidRPr="002421E5">
              <w:t>Пятый офицер, Николай, накануне вечера был в гостях у Сергея.</w:t>
            </w:r>
          </w:p>
          <w:p w:rsidR="00F50B23" w:rsidRPr="002421E5" w:rsidRDefault="00F50B23" w:rsidP="00281208">
            <w:pPr>
              <w:pStyle w:val="ae"/>
              <w:ind w:left="34"/>
              <w:contextualSpacing w:val="0"/>
              <w:jc w:val="both"/>
            </w:pPr>
            <w:r w:rsidRPr="002421E5">
              <w:t>Определите звание каждого офицера и род войск, в котором он служит.</w:t>
            </w:r>
            <w:r w:rsidR="00C22AAE" w:rsidRPr="002421E5">
              <w:fldChar w:fldCharType="begin"/>
            </w:r>
            <w:r w:rsidRPr="002421E5">
              <w:instrText xml:space="preserve"> QUOTE </w:instrText>
            </w:r>
            <w:r w:rsidR="003504D5" w:rsidRPr="00C22AAE">
              <w:rPr>
                <w:position w:val="-30"/>
              </w:rPr>
              <w:pict>
                <v:shape id="_x0000_i1038" type="#_x0000_t75" style="width:376.5pt;height:38.25pt" equationxml="&lt;">
                  <v:imagedata r:id="rId40" o:title="" chromakey="white"/>
                </v:shape>
              </w:pict>
            </w:r>
            <w:r w:rsidR="00C22AAE" w:rsidRPr="002421E5">
              <w:fldChar w:fldCharType="end"/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правила решения логических задач;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решать логические задачи;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Студент демонстрирует код программы и её результаты.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Студент демонстрирует решение логической задачи.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B44B0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Найти площадь трапеции по основаниям a, b и высоте h.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 xml:space="preserve">Создайте </w:t>
            </w:r>
            <w:r w:rsidRPr="002421E5">
              <w:rPr>
                <w:u w:val="single"/>
                <w:lang w:val="en-US"/>
              </w:rPr>
              <w:t>web</w:t>
            </w:r>
            <w:r w:rsidRPr="002421E5">
              <w:rPr>
                <w:u w:val="single"/>
              </w:rPr>
              <w:t xml:space="preserve">-сайт на языке </w:t>
            </w:r>
            <w:r w:rsidRPr="002421E5">
              <w:rPr>
                <w:u w:val="single"/>
                <w:lang w:val="en-US"/>
              </w:rPr>
              <w:t>HTML</w:t>
            </w:r>
          </w:p>
          <w:p w:rsidR="00F50B23" w:rsidRPr="002421E5" w:rsidRDefault="00F50B23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Сайт должен включать 2-3 страницы, на свободную тему. Страницы должны быть связаны гиперссылками, каждая страница должна содержать текстовый фрагмент, хотя бы на одной странице должно быть изображение. Стилевое оформление единое у всех страниц, какой-либо цвет (фоновый, цвет текста и т.д.) должен быть отличным от</w:t>
            </w:r>
            <w:r w:rsidR="00883EC5" w:rsidRPr="002421E5">
              <w:t xml:space="preserve"> </w:t>
            </w:r>
            <w:r w:rsidRPr="002421E5">
              <w:t>стандартного.</w:t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тэги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HTML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создавать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-страницы на языке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HTML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F50B23" w:rsidRPr="002421E5" w:rsidRDefault="00F50B23" w:rsidP="00F50B2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Студент демонстрирует созданный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-сайт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B44B0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Дана точка А с координатами (Х, У) найти расстояние от этой точки до начала координат.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Решить задачу</w:t>
            </w:r>
          </w:p>
          <w:p w:rsidR="00F50B23" w:rsidRPr="002421E5" w:rsidRDefault="00F50B23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Какой объем видеопамяти необходим для хранения двух страниц изображения при условии, что разрешающая способность дисплея равна 640 * 350 пикселей, а количество используемых цветов – 16?</w:t>
            </w:r>
            <w:r w:rsidR="00C22AAE" w:rsidRPr="002421E5">
              <w:fldChar w:fldCharType="begin"/>
            </w:r>
            <w:r w:rsidRPr="002421E5">
              <w:instrText xml:space="preserve"> QUOTE </w:instrText>
            </w:r>
            <w:r w:rsidR="003504D5" w:rsidRPr="00C22AAE">
              <w:rPr>
                <w:position w:val="-30"/>
              </w:rPr>
              <w:pict>
                <v:shape id="_x0000_i1039" type="#_x0000_t75" style="width:376.5pt;height:38.25pt" equationxml="&lt;">
                  <v:imagedata r:id="rId40" o:title="" chromakey="white"/>
                </v:shape>
              </w:pict>
            </w:r>
            <w:r w:rsidR="00C22AAE" w:rsidRPr="002421E5">
              <w:fldChar w:fldCharType="end"/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компьютерной графики;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определять размер графического файла;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решение задачи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B44B0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Положив сумму денег в банк на три месяца под 2% в месяц. Найдите, какую сумму денег вы получите в конце. Учесть, что 2% дается за 1 месяц, а каждый следующий – тоже 2 %, но  на уже получившуюся сумму.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Создайте рисунок</w:t>
            </w:r>
          </w:p>
          <w:p w:rsidR="00F50B23" w:rsidRPr="002421E5" w:rsidRDefault="00F50B23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 xml:space="preserve">Использовать любую программу пакета </w:t>
            </w:r>
            <w:r w:rsidRPr="002421E5">
              <w:rPr>
                <w:lang w:val="en-US"/>
              </w:rPr>
              <w:t>MSOffice</w:t>
            </w:r>
            <w:r w:rsidRPr="002421E5">
              <w:t>. Рисунок - новогодняя ёлка с украшениями и звездой на верхушке, под елкой мешки или коробки с подарками. Рисунок сгруппировать.</w:t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графические возможности пакета программ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MSOffice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пользоваться графическими возможностями пакета программ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MSOffice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готовый рисунок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B44B0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 xml:space="preserve">Вычислить объем и площадь поверхности цилиндра с </w:t>
            </w:r>
            <w:r w:rsidRPr="002421E5">
              <w:lastRenderedPageBreak/>
              <w:t>диаметром D и высотой H.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>Осуществите перевод чисел в десятичную систему счисления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28"/>
              </w:numPr>
              <w:ind w:left="748" w:hanging="357"/>
              <w:contextualSpacing w:val="0"/>
              <w:jc w:val="both"/>
            </w:pPr>
            <w:r w:rsidRPr="002421E5">
              <w:t>1001111110111</w:t>
            </w:r>
            <w:r w:rsidRPr="002421E5">
              <w:rPr>
                <w:vertAlign w:val="subscript"/>
              </w:rPr>
              <w:t>2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28"/>
              </w:numPr>
              <w:ind w:left="748" w:hanging="357"/>
              <w:contextualSpacing w:val="0"/>
              <w:jc w:val="both"/>
            </w:pPr>
            <w:r w:rsidRPr="002421E5">
              <w:t>2СE</w:t>
            </w:r>
            <w:r w:rsidRPr="002421E5">
              <w:rPr>
                <w:vertAlign w:val="subscript"/>
              </w:rPr>
              <w:t>16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28"/>
              </w:numPr>
              <w:ind w:left="748" w:hanging="357"/>
              <w:contextualSpacing w:val="0"/>
              <w:jc w:val="both"/>
            </w:pPr>
            <w:r w:rsidRPr="002421E5">
              <w:t>352</w:t>
            </w:r>
            <w:r w:rsidRPr="002421E5">
              <w:rPr>
                <w:vertAlign w:val="subscript"/>
              </w:rPr>
              <w:t>8</w:t>
            </w:r>
          </w:p>
          <w:p w:rsidR="00F50B23" w:rsidRPr="002421E5" w:rsidRDefault="00C22AAE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fldChar w:fldCharType="begin"/>
            </w:r>
            <w:r w:rsidR="00F50B23" w:rsidRPr="002421E5">
              <w:instrText xml:space="preserve"> QUOTE </w:instrText>
            </w:r>
            <w:r w:rsidR="003504D5" w:rsidRPr="00C22AAE">
              <w:rPr>
                <w:position w:val="-30"/>
              </w:rPr>
              <w:pict>
                <v:shape id="_x0000_i1040" type="#_x0000_t75" style="width:376.5pt;height:38.25pt" equationxml="&lt;">
                  <v:imagedata r:id="rId40" o:title="" chromakey="white"/>
                </v:shape>
              </w:pict>
            </w:r>
            <w:r w:rsidRPr="002421E5">
              <w:fldChar w:fldCharType="end"/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правила перевода чисел из одной системы счисления в другую;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осуществлять перевод чисел из одной системы счисления в другую;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Студент демонстрирует код программы и 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её результаты.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результат перевода чисел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25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B44B0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Найти среднее арифметическое и среднее геометрическое чисел a, b, c, d.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 xml:space="preserve">В программе </w:t>
            </w:r>
            <w:r w:rsidRPr="002421E5">
              <w:rPr>
                <w:u w:val="single"/>
                <w:lang w:val="en-US"/>
              </w:rPr>
              <w:t>MSWord</w:t>
            </w:r>
            <w:r w:rsidRPr="002421E5">
              <w:rPr>
                <w:u w:val="single"/>
              </w:rPr>
              <w:t xml:space="preserve"> создать и отформатировать текст по образцу</w:t>
            </w:r>
          </w:p>
          <w:p w:rsidR="00F50B23" w:rsidRPr="002421E5" w:rsidRDefault="00F50B23" w:rsidP="00FB7B4E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noProof/>
              </w:rPr>
              <w:drawing>
                <wp:inline distT="0" distB="0" distL="0" distR="0">
                  <wp:extent cx="1871330" cy="1301280"/>
                  <wp:effectExtent l="0" t="0" r="0" b="0"/>
                  <wp:docPr id="101" name="Рисунок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2963" cy="130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возможности программы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MSWord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работать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MSWord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F50B23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отформатированный текстовый документ</w:t>
            </w:r>
          </w:p>
          <w:p w:rsidR="002421E5" w:rsidRDefault="002421E5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2421E5" w:rsidRDefault="002421E5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2421E5" w:rsidRDefault="002421E5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2421E5" w:rsidRDefault="002421E5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2421E5" w:rsidRDefault="002421E5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2421E5" w:rsidRDefault="002421E5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2421E5" w:rsidRPr="002421E5" w:rsidRDefault="002421E5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26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B44B0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Даны четыре числа x, y, d, z. Найти x</w:t>
            </w:r>
            <w:r w:rsidRPr="002421E5">
              <w:rPr>
                <w:vertAlign w:val="superscript"/>
              </w:rPr>
              <w:t>2</w:t>
            </w:r>
            <w:r w:rsidRPr="002421E5">
              <w:t xml:space="preserve"> + | y – d | + </w:t>
            </w:r>
            <w:r w:rsidRPr="002421E5">
              <w:rPr>
                <w:lang w:val="en-US"/>
              </w:rPr>
              <w:t>x</w:t>
            </w:r>
            <w:r w:rsidRPr="002421E5">
              <w:rPr>
                <w:vertAlign w:val="superscript"/>
              </w:rPr>
              <w:t>z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 xml:space="preserve">Решить задачу в программе </w:t>
            </w:r>
            <w:r w:rsidRPr="002421E5">
              <w:rPr>
                <w:u w:val="single"/>
                <w:lang w:val="en-US"/>
              </w:rPr>
              <w:t>MSExcel</w:t>
            </w:r>
          </w:p>
          <w:p w:rsidR="00F50B23" w:rsidRPr="002421E5" w:rsidRDefault="00F50B23" w:rsidP="00A60158">
            <w:pPr>
              <w:pStyle w:val="ae"/>
              <w:ind w:left="34"/>
              <w:contextualSpacing w:val="0"/>
              <w:jc w:val="both"/>
            </w:pPr>
            <w:r w:rsidRPr="002421E5">
              <w:t>Подготовьте бланк заказа для магазина, если известно: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29"/>
              </w:numPr>
              <w:contextualSpacing w:val="0"/>
              <w:jc w:val="both"/>
            </w:pPr>
            <w:r w:rsidRPr="002421E5">
              <w:t>Продукты (хлеб, мука, макаронные изделия и т.д., не менее 10 наименований);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29"/>
              </w:numPr>
              <w:contextualSpacing w:val="0"/>
              <w:jc w:val="both"/>
            </w:pPr>
            <w:r w:rsidRPr="002421E5">
              <w:t>цена каждого продукта;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29"/>
              </w:numPr>
              <w:contextualSpacing w:val="0"/>
              <w:jc w:val="both"/>
            </w:pPr>
            <w:r w:rsidRPr="002421E5">
              <w:t>количество заказанного каждого продукта.</w:t>
            </w:r>
          </w:p>
          <w:p w:rsidR="00F50B23" w:rsidRPr="002421E5" w:rsidRDefault="00F50B23" w:rsidP="00A60158">
            <w:pPr>
              <w:pStyle w:val="ae"/>
              <w:ind w:left="34"/>
              <w:contextualSpacing w:val="0"/>
              <w:jc w:val="both"/>
            </w:pPr>
            <w:r w:rsidRPr="002421E5">
              <w:t>Рассчитайте, на какую сумму заказано продуктов. Усовершенствуйте бланк заказа, добавив скидку (например 10%), если стоимость купленных продуктов будет более 5000 руб. Постройте диаграмму (гистограмму) стоимости заказанного товара.</w:t>
            </w:r>
            <w:r w:rsidR="00C22AAE" w:rsidRPr="002421E5">
              <w:fldChar w:fldCharType="begin"/>
            </w:r>
            <w:r w:rsidRPr="002421E5">
              <w:instrText xml:space="preserve"> QUOTE </w:instrText>
            </w:r>
            <w:r w:rsidR="003504D5" w:rsidRPr="00C22AAE">
              <w:rPr>
                <w:position w:val="-30"/>
              </w:rPr>
              <w:pict>
                <v:shape id="_x0000_i1041" type="#_x0000_t75" style="width:376.5pt;height:38.25pt" equationxml="&lt;">
                  <v:imagedata r:id="rId40" o:title="" chromakey="white"/>
                </v:shape>
              </w:pict>
            </w:r>
            <w:r w:rsidR="00C22AAE" w:rsidRPr="002421E5">
              <w:fldChar w:fldCharType="end"/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возможности программы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MSExcel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работать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 Excel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Студент демонстрирует решение задачи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MSExcel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B44B0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Вычислить значение выражения: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noProof/>
              </w:rPr>
              <w:drawing>
                <wp:inline distT="0" distB="0" distL="0" distR="0">
                  <wp:extent cx="1499191" cy="350618"/>
                  <wp:effectExtent l="0" t="0" r="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554" cy="350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 xml:space="preserve">Создайте презентацию в программе </w:t>
            </w:r>
            <w:r w:rsidRPr="002421E5">
              <w:rPr>
                <w:u w:val="single"/>
                <w:lang w:val="en-US"/>
              </w:rPr>
              <w:t>MSPowerPoint</w:t>
            </w:r>
          </w:p>
          <w:p w:rsidR="00F50B23" w:rsidRPr="002421E5" w:rsidRDefault="00F50B23" w:rsidP="00A60158">
            <w:pPr>
              <w:pStyle w:val="ae"/>
              <w:spacing w:after="120"/>
              <w:ind w:left="34"/>
              <w:contextualSpacing w:val="0"/>
              <w:jc w:val="both"/>
              <w:rPr>
                <w:b/>
              </w:rPr>
            </w:pPr>
            <w:r w:rsidRPr="002421E5">
              <w:t>Это должна быть реклама какого-либо товара. Презентация должна включать 5-7 слайдов разного типа, должны быть сторонние изображения, звуковой файл, эффекты анимации внутри слайдов и эффекты перехода. Переключение слайдов в автоматическом режиме. На каждом слайде, кроме титульного, должен стоять номер. На титульном слайде указать свои ФИО, группу, тему презентации.</w:t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возможности программы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MSPowerPoint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работать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MSPowerPoint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созданную презентацию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B44B0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Вычислить значение выражения: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noProof/>
              </w:rPr>
              <w:drawing>
                <wp:inline distT="0" distB="0" distL="0" distR="0">
                  <wp:extent cx="1254642" cy="632776"/>
                  <wp:effectExtent l="0" t="0" r="0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3484" cy="632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lastRenderedPageBreak/>
              <w:t>Создайте запросы в базе данных</w:t>
            </w:r>
          </w:p>
          <w:p w:rsidR="00F50B23" w:rsidRPr="002421E5" w:rsidRDefault="00F50B23" w:rsidP="00A60158">
            <w:pPr>
              <w:pStyle w:val="ae"/>
              <w:ind w:left="34"/>
              <w:contextualSpacing w:val="0"/>
              <w:jc w:val="both"/>
            </w:pPr>
            <w:r w:rsidRPr="002421E5">
              <w:t>Имеется база данных «Школьники». В этой БД создайте запросы, которые позволят ответить на следующие вопросы: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 xml:space="preserve">Кто учится в 8 классе? 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 xml:space="preserve">Кто родился в 1984 году? 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 xml:space="preserve">У кого номер дома меньше 50? 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 xml:space="preserve">Кто родился весной? 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 xml:space="preserve">У кого фамилия начинается на букву С? 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 xml:space="preserve">Кто не определил свое хобби? 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 xml:space="preserve">Кто родился до 1.01.85? 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>Кто является однофамильцами с Сухановым Сергеем?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>Кто увлекается аэробикой и лыжами?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>Кто из мальчиков живет на улице Чердынской?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 xml:space="preserve">У кого имена начинаются на букву С, а фамилия — на букву П? 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>У кого из специальной группы женское имя?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 xml:space="preserve">Кто из мальчиков с голубыми глазами занимается каратэ? 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</w:pPr>
            <w:r w:rsidRPr="002421E5">
              <w:t>Кто с серыми глазами учится в классе с нечетным номером, или число в дате его рождения равно 15?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0"/>
              </w:numPr>
              <w:contextualSpacing w:val="0"/>
              <w:jc w:val="both"/>
              <w:rPr>
                <w:b/>
              </w:rPr>
            </w:pPr>
            <w:r w:rsidRPr="002421E5">
              <w:t>Кто из девочек, родившихся в мае или в феврале, номер дома больше 36?</w:t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правила построения запросов в базах данных;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работать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MSAccess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F50B23" w:rsidRPr="002421E5" w:rsidRDefault="00F50B23" w:rsidP="00F50B2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Студент демонстрирует базу данных с созданными запросами и 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результаты их выполнения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29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B44B0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t>Вычислить значение выражения: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noProof/>
              </w:rPr>
              <w:drawing>
                <wp:inline distT="0" distB="0" distL="0" distR="0">
                  <wp:extent cx="1254642" cy="436884"/>
                  <wp:effectExtent l="0" t="0" r="0" b="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2878" cy="436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 xml:space="preserve">Решите задачу в программе </w:t>
            </w:r>
            <w:r w:rsidRPr="002421E5">
              <w:rPr>
                <w:u w:val="single"/>
                <w:lang w:val="en-US"/>
              </w:rPr>
              <w:t>MSExcel</w:t>
            </w:r>
          </w:p>
          <w:p w:rsidR="00F50B23" w:rsidRPr="002421E5" w:rsidRDefault="00F50B23" w:rsidP="00A60158">
            <w:pPr>
              <w:pStyle w:val="ae"/>
              <w:ind w:left="34"/>
              <w:contextualSpacing w:val="0"/>
              <w:jc w:val="both"/>
            </w:pPr>
            <w:r w:rsidRPr="002421E5">
              <w:t>Охотник Пулька всегда берет с собой на охоту собаку Бульку, которая загоняет для него зверя. В декабре Пулька добыл 5 зайцев и 1 волка, в январе - 8 зайцев, 2 волков и 2 лис, в феврале - 1 лис, 6 зайцев и 2 волков, в марте - 4 волков, 3 лис и 5 зайцев.</w:t>
            </w:r>
          </w:p>
          <w:p w:rsidR="00F50B23" w:rsidRPr="002421E5" w:rsidRDefault="00F50B23" w:rsidP="00A60158">
            <w:pPr>
              <w:pStyle w:val="ae"/>
              <w:ind w:left="34"/>
              <w:contextualSpacing w:val="0"/>
              <w:jc w:val="both"/>
            </w:pPr>
            <w:r w:rsidRPr="002421E5">
              <w:t>Требуется: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1"/>
              </w:numPr>
              <w:contextualSpacing w:val="0"/>
              <w:jc w:val="both"/>
            </w:pPr>
            <w:r w:rsidRPr="002421E5">
              <w:t>Построить круговую диаграмму, показывающую количество зайцев, добытых в течение 4 месяцев.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1"/>
              </w:numPr>
              <w:contextualSpacing w:val="0"/>
              <w:jc w:val="both"/>
            </w:pPr>
            <w:r w:rsidRPr="002421E5">
              <w:t>Построить 4 круговые диаграммы, показывающие, сколько и каких зверей было добыто в каждом месяце.</w:t>
            </w:r>
          </w:p>
          <w:p w:rsidR="00F50B23" w:rsidRPr="002421E5" w:rsidRDefault="00F50B23" w:rsidP="00A60158">
            <w:pPr>
              <w:pStyle w:val="ae"/>
              <w:numPr>
                <w:ilvl w:val="0"/>
                <w:numId w:val="331"/>
              </w:numPr>
              <w:contextualSpacing w:val="0"/>
              <w:jc w:val="both"/>
              <w:rPr>
                <w:b/>
              </w:rPr>
            </w:pPr>
            <w:r w:rsidRPr="002421E5">
              <w:t>Построить линейную диаграмму, показывающую, как изменялось из месяца в месяц количество добытых зверей.</w:t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типы диаграмм и правила их использования;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работать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MSExcel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строить диаграммы различных типов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MSExcel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код программы и её результаты.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Студент демонстрирует таблицу в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MSExcel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 и построенные диаграммы</w:t>
            </w:r>
          </w:p>
        </w:tc>
      </w:tr>
      <w:tr w:rsidR="00F50B23" w:rsidRPr="002421E5" w:rsidTr="00FB7B4E">
        <w:tc>
          <w:tcPr>
            <w:tcW w:w="534" w:type="dxa"/>
            <w:vMerge w:val="restart"/>
          </w:tcPr>
          <w:p w:rsidR="00B0748A" w:rsidRPr="002421E5" w:rsidRDefault="00B0748A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6237" w:type="dxa"/>
          </w:tcPr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Теоретический вопрос:</w:t>
            </w:r>
          </w:p>
          <w:p w:rsidR="00B0748A" w:rsidRPr="002421E5" w:rsidRDefault="00B0748A" w:rsidP="00EB56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5811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Знать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понятия информатики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подходы к понятию и измерению информации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виды и свойства алгоритмов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понятия и синтаксис языка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#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аппаратное и программное обеспечение компьютеров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основные информационные процессы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основы построения компьютерных сетей</w:t>
            </w:r>
          </w:p>
          <w:p w:rsidR="00B0748A" w:rsidRPr="002421E5" w:rsidRDefault="00B0748A" w:rsidP="00EB5650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телекоммуникационные технологии</w:t>
            </w:r>
          </w:p>
        </w:tc>
        <w:tc>
          <w:tcPr>
            <w:tcW w:w="2127" w:type="dxa"/>
          </w:tcPr>
          <w:p w:rsidR="00B0748A" w:rsidRPr="002421E5" w:rsidRDefault="00B0748A" w:rsidP="00EB565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проходит тестирование по теоретической составляющей</w:t>
            </w:r>
          </w:p>
        </w:tc>
      </w:tr>
      <w:tr w:rsidR="00F50B23" w:rsidRPr="002421E5" w:rsidTr="00FB7B4E">
        <w:tc>
          <w:tcPr>
            <w:tcW w:w="534" w:type="dxa"/>
            <w:vMerge/>
          </w:tcPr>
          <w:p w:rsidR="00F50B23" w:rsidRPr="002421E5" w:rsidRDefault="00F50B23" w:rsidP="00FB7B4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37" w:type="dxa"/>
          </w:tcPr>
          <w:p w:rsidR="00F50B23" w:rsidRPr="002421E5" w:rsidRDefault="00F50B23" w:rsidP="00B44B0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Практическое задание: 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  <w:rPr>
                <w:u w:val="single"/>
              </w:rPr>
            </w:pPr>
            <w:r w:rsidRPr="002421E5">
              <w:rPr>
                <w:u w:val="single"/>
              </w:rPr>
              <w:t>Написать программу для решения предложенной задачи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lastRenderedPageBreak/>
              <w:t>Вычислить значение функции:</w:t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noProof/>
              </w:rPr>
              <w:drawing>
                <wp:inline distT="0" distB="0" distL="0" distR="0">
                  <wp:extent cx="2636874" cy="559337"/>
                  <wp:effectExtent l="0" t="0" r="0" b="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3534" cy="558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50B23" w:rsidRPr="002421E5" w:rsidRDefault="00F50B23" w:rsidP="00B44B09">
            <w:pPr>
              <w:pStyle w:val="ae"/>
              <w:spacing w:after="120"/>
              <w:ind w:left="34"/>
              <w:contextualSpacing w:val="0"/>
              <w:jc w:val="both"/>
            </w:pPr>
            <w:r w:rsidRPr="002421E5">
              <w:rPr>
                <w:u w:val="single"/>
              </w:rPr>
              <w:t xml:space="preserve">В программе </w:t>
            </w:r>
            <w:r w:rsidRPr="002421E5">
              <w:rPr>
                <w:u w:val="single"/>
                <w:lang w:val="en-US"/>
              </w:rPr>
              <w:t>Paint</w:t>
            </w:r>
            <w:r w:rsidRPr="002421E5">
              <w:rPr>
                <w:u w:val="single"/>
              </w:rPr>
              <w:t xml:space="preserve"> создать рисунок по образцу</w:t>
            </w:r>
          </w:p>
          <w:p w:rsidR="00F50B23" w:rsidRPr="002421E5" w:rsidRDefault="00F50B23" w:rsidP="00FB7B4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object w:dxaOrig="3360" w:dyaOrig="2124">
                <v:shape id="_x0000_i1042" type="#_x0000_t75" style="width:171.75pt;height:108.75pt;mso-position-horizontal:absolute;mso-position-horizontal-relative:text;mso-position-vertical:absolute;mso-position-vertical-relative:text;mso-width-relative:page;mso-height-relative:page" o:ole="" fillcolor="window">
                  <v:imagedata r:id="rId37" o:title=""/>
                </v:shape>
                <o:OLEObject Type="Embed" ProgID="PBrush" ShapeID="_x0000_i1042" DrawAspect="Content" ObjectID="_1621084444" r:id="rId41"/>
              </w:object>
            </w:r>
          </w:p>
        </w:tc>
        <w:tc>
          <w:tcPr>
            <w:tcW w:w="5811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базовые конструкции изучаемых языков программирования;</w:t>
            </w:r>
          </w:p>
          <w:p w:rsidR="00F50B23" w:rsidRPr="002421E5" w:rsidRDefault="00F50B23" w:rsidP="00081767">
            <w:pPr>
              <w:tabs>
                <w:tab w:val="num" w:pos="1134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основные возможности программы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Paint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реализовывать построенные алгоритмы в виде программ на конкретном языке программирования;</w:t>
            </w:r>
          </w:p>
          <w:p w:rsidR="00F50B23" w:rsidRPr="002421E5" w:rsidRDefault="00F50B23" w:rsidP="0008176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 xml:space="preserve">работать в программе </w:t>
            </w:r>
            <w:r w:rsidRPr="002421E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Paint;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Студент демонстрирует код программы и </w:t>
            </w:r>
            <w:r w:rsidRPr="002421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её результаты.</w:t>
            </w:r>
          </w:p>
          <w:p w:rsidR="00F50B23" w:rsidRPr="002421E5" w:rsidRDefault="00F50B23" w:rsidP="0008176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21E5">
              <w:rPr>
                <w:rFonts w:ascii="Times New Roman" w:hAnsi="Times New Roman" w:cs="Times New Roman"/>
                <w:sz w:val="24"/>
                <w:szCs w:val="24"/>
              </w:rPr>
              <w:t>Студент демонстрирует созданный рисунок</w:t>
            </w:r>
          </w:p>
        </w:tc>
      </w:tr>
    </w:tbl>
    <w:p w:rsidR="00D93B48" w:rsidRPr="00D93B48" w:rsidRDefault="00D93B48" w:rsidP="00D93B48">
      <w:pPr>
        <w:tabs>
          <w:tab w:val="left" w:pos="14459"/>
        </w:tabs>
        <w:spacing w:line="240" w:lineRule="auto"/>
        <w:jc w:val="both"/>
        <w:rPr>
          <w:rFonts w:ascii="Times New Roman" w:hAnsi="Times New Roman"/>
          <w:b/>
          <w:bCs/>
          <w:color w:val="FF0000"/>
          <w:sz w:val="24"/>
          <w:szCs w:val="24"/>
        </w:rPr>
      </w:pPr>
    </w:p>
    <w:p w:rsidR="00D93B48" w:rsidRPr="00D93B48" w:rsidRDefault="00D93B48" w:rsidP="00D93B48">
      <w:pPr>
        <w:tabs>
          <w:tab w:val="left" w:pos="14459"/>
        </w:tabs>
        <w:spacing w:line="240" w:lineRule="auto"/>
        <w:jc w:val="both"/>
        <w:rPr>
          <w:rFonts w:ascii="Times New Roman" w:hAnsi="Times New Roman"/>
          <w:b/>
          <w:bCs/>
          <w:color w:val="FF0000"/>
          <w:sz w:val="24"/>
          <w:szCs w:val="24"/>
        </w:rPr>
        <w:sectPr w:rsidR="00D93B48" w:rsidRPr="00D93B48" w:rsidSect="00FB7B4E">
          <w:pgSz w:w="16838" w:h="11906" w:orient="landscape"/>
          <w:pgMar w:top="1134" w:right="1134" w:bottom="850" w:left="1134" w:header="708" w:footer="708" w:gutter="0"/>
          <w:cols w:space="708"/>
          <w:docGrid w:linePitch="360"/>
        </w:sectPr>
      </w:pPr>
    </w:p>
    <w:p w:rsidR="005826B5" w:rsidRPr="00222158" w:rsidRDefault="005826B5" w:rsidP="005826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Ключ к тесту</w:t>
      </w:r>
    </w:p>
    <w:tbl>
      <w:tblPr>
        <w:tblStyle w:val="af6"/>
        <w:tblW w:w="5000" w:type="pct"/>
        <w:jc w:val="center"/>
        <w:tblLook w:val="04A0"/>
      </w:tblPr>
      <w:tblGrid>
        <w:gridCol w:w="1643"/>
        <w:gridCol w:w="1643"/>
        <w:gridCol w:w="1642"/>
        <w:gridCol w:w="1642"/>
        <w:gridCol w:w="1642"/>
        <w:gridCol w:w="1642"/>
      </w:tblGrid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Вопрос</w:t>
            </w:r>
          </w:p>
        </w:tc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Ответ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Вопрос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Ответ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Вопрос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Ответ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21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А, </w:t>
            </w:r>
            <w:r w:rsidR="0086357F">
              <w:rPr>
                <w:rFonts w:ascii="Times New Roman" w:hAnsi="Times New Roman"/>
                <w:sz w:val="26"/>
                <w:szCs w:val="26"/>
              </w:rPr>
              <w:t>Б, Г, Д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41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22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42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833" w:type="pct"/>
          </w:tcPr>
          <w:p w:rsidR="005826B5" w:rsidRPr="00B71444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  <w:lang w:val="en-US"/>
              </w:rPr>
              <w:t>B3, D8, E3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43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44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45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26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46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47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48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29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49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31</w:t>
            </w:r>
          </w:p>
        </w:tc>
        <w:tc>
          <w:tcPr>
            <w:tcW w:w="833" w:type="pct"/>
          </w:tcPr>
          <w:p w:rsidR="005826B5" w:rsidRPr="00106B05" w:rsidRDefault="0086357F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Б, В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51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32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52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33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53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34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54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35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55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16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36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56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37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57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38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58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39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59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</w:tr>
      <w:tr w:rsidR="005826B5" w:rsidRPr="00106B05" w:rsidTr="00D16F84">
        <w:trPr>
          <w:jc w:val="center"/>
        </w:trPr>
        <w:tc>
          <w:tcPr>
            <w:tcW w:w="834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34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Г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40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</w:t>
            </w:r>
          </w:p>
        </w:tc>
        <w:tc>
          <w:tcPr>
            <w:tcW w:w="833" w:type="pct"/>
          </w:tcPr>
          <w:p w:rsidR="005826B5" w:rsidRPr="00106B05" w:rsidRDefault="005826B5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06B05">
              <w:rPr>
                <w:rFonts w:ascii="Times New Roman" w:hAnsi="Times New Roman"/>
                <w:sz w:val="26"/>
                <w:szCs w:val="26"/>
              </w:rPr>
              <w:t>60</w:t>
            </w:r>
          </w:p>
        </w:tc>
        <w:tc>
          <w:tcPr>
            <w:tcW w:w="833" w:type="pct"/>
          </w:tcPr>
          <w:p w:rsidR="005826B5" w:rsidRPr="00106B05" w:rsidRDefault="00B71444" w:rsidP="00D16F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</w:t>
            </w:r>
          </w:p>
        </w:tc>
      </w:tr>
    </w:tbl>
    <w:p w:rsidR="005826B5" w:rsidRDefault="005826B5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br w:type="page"/>
      </w:r>
    </w:p>
    <w:p w:rsidR="00D93B48" w:rsidRPr="00526D6C" w:rsidRDefault="00D93B48" w:rsidP="00D93B48">
      <w:pPr>
        <w:tabs>
          <w:tab w:val="left" w:pos="9922"/>
          <w:tab w:val="left" w:pos="11340"/>
        </w:tabs>
        <w:spacing w:after="4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  <w:r w:rsidRPr="00526D6C">
        <w:rPr>
          <w:rFonts w:ascii="Times New Roman" w:hAnsi="Times New Roman"/>
          <w:b/>
          <w:bCs/>
          <w:sz w:val="24"/>
          <w:szCs w:val="24"/>
        </w:rPr>
        <w:lastRenderedPageBreak/>
        <w:t xml:space="preserve">Количество вариантов </w:t>
      </w:r>
      <w:r w:rsidRPr="00526D6C">
        <w:rPr>
          <w:rFonts w:ascii="Times New Roman" w:hAnsi="Times New Roman"/>
          <w:sz w:val="24"/>
          <w:szCs w:val="24"/>
        </w:rPr>
        <w:t xml:space="preserve">(пакетов) заданий для экзаменующихся: </w:t>
      </w:r>
      <w:r w:rsidRPr="00526D6C">
        <w:rPr>
          <w:rFonts w:ascii="Times New Roman" w:hAnsi="Times New Roman"/>
          <w:sz w:val="24"/>
          <w:szCs w:val="24"/>
          <w:u w:val="single"/>
        </w:rPr>
        <w:t>30</w:t>
      </w:r>
      <w:r w:rsidRPr="00526D6C">
        <w:rPr>
          <w:rFonts w:ascii="Times New Roman" w:hAnsi="Times New Roman"/>
          <w:sz w:val="24"/>
          <w:szCs w:val="24"/>
          <w:u w:val="single"/>
        </w:rPr>
        <w:tab/>
      </w:r>
    </w:p>
    <w:p w:rsidR="00D93B48" w:rsidRPr="00526D6C" w:rsidRDefault="00D93B48" w:rsidP="00D93B48">
      <w:pPr>
        <w:tabs>
          <w:tab w:val="left" w:pos="2268"/>
          <w:tab w:val="left" w:pos="9922"/>
          <w:tab w:val="left" w:pos="11340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526D6C">
        <w:rPr>
          <w:rFonts w:ascii="Times New Roman" w:hAnsi="Times New Roman"/>
          <w:sz w:val="24"/>
          <w:szCs w:val="24"/>
          <w:u w:val="single"/>
        </w:rPr>
        <w:tab/>
        <w:t>Каждое задание представлено в одном варианте.</w:t>
      </w:r>
      <w:r w:rsidRPr="00526D6C">
        <w:rPr>
          <w:rFonts w:ascii="Times New Roman" w:hAnsi="Times New Roman"/>
          <w:sz w:val="24"/>
          <w:szCs w:val="24"/>
          <w:u w:val="single"/>
        </w:rPr>
        <w:tab/>
      </w:r>
    </w:p>
    <w:p w:rsidR="00D93B48" w:rsidRPr="00526D6C" w:rsidRDefault="00D93B48" w:rsidP="00D93B48">
      <w:pPr>
        <w:tabs>
          <w:tab w:val="left" w:pos="6946"/>
          <w:tab w:val="left" w:pos="9922"/>
          <w:tab w:val="left" w:pos="11340"/>
        </w:tabs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526D6C">
        <w:rPr>
          <w:rFonts w:ascii="Times New Roman" w:hAnsi="Times New Roman"/>
          <w:b/>
          <w:sz w:val="24"/>
          <w:szCs w:val="24"/>
        </w:rPr>
        <w:t xml:space="preserve">Время на подготовку и выполнение </w:t>
      </w:r>
      <w:r w:rsidRPr="00526D6C">
        <w:rPr>
          <w:rFonts w:ascii="Times New Roman" w:hAnsi="Times New Roman"/>
          <w:sz w:val="24"/>
          <w:szCs w:val="24"/>
          <w:u w:val="single"/>
        </w:rPr>
        <w:t>каждого</w:t>
      </w:r>
      <w:r w:rsidRPr="00526D6C">
        <w:rPr>
          <w:rFonts w:ascii="Times New Roman" w:hAnsi="Times New Roman"/>
          <w:sz w:val="24"/>
          <w:szCs w:val="24"/>
        </w:rPr>
        <w:t xml:space="preserve"> задания:</w:t>
      </w:r>
      <w:r w:rsidRPr="00526D6C">
        <w:rPr>
          <w:rFonts w:ascii="Times New Roman" w:hAnsi="Times New Roman"/>
          <w:sz w:val="24"/>
          <w:szCs w:val="24"/>
          <w:u w:val="single"/>
        </w:rPr>
        <w:tab/>
        <w:t>не более 40 минут</w:t>
      </w:r>
      <w:r w:rsidRPr="00526D6C">
        <w:rPr>
          <w:rFonts w:ascii="Times New Roman" w:hAnsi="Times New Roman"/>
          <w:sz w:val="24"/>
          <w:szCs w:val="24"/>
          <w:u w:val="single"/>
        </w:rPr>
        <w:tab/>
      </w:r>
    </w:p>
    <w:p w:rsidR="00D93B48" w:rsidRPr="00526D6C" w:rsidRDefault="00D93B48" w:rsidP="00D93B48">
      <w:pPr>
        <w:spacing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526D6C">
        <w:rPr>
          <w:rFonts w:ascii="Times New Roman" w:hAnsi="Times New Roman"/>
          <w:b/>
          <w:bCs/>
          <w:sz w:val="24"/>
          <w:szCs w:val="24"/>
        </w:rPr>
        <w:t>Условия выполнения заданий</w:t>
      </w:r>
    </w:p>
    <w:p w:rsidR="00D93B48" w:rsidRPr="00526D6C" w:rsidRDefault="0075260E" w:rsidP="000720F0">
      <w:pPr>
        <w:numPr>
          <w:ilvl w:val="0"/>
          <w:numId w:val="249"/>
        </w:numPr>
        <w:tabs>
          <w:tab w:val="left" w:pos="567"/>
          <w:tab w:val="left" w:pos="3828"/>
          <w:tab w:val="left" w:pos="9922"/>
          <w:tab w:val="left" w:pos="11340"/>
        </w:tabs>
        <w:spacing w:after="0" w:line="240" w:lineRule="auto"/>
        <w:ind w:left="567" w:hanging="288"/>
        <w:jc w:val="both"/>
        <w:rPr>
          <w:rFonts w:ascii="Times New Roman" w:hAnsi="Times New Roman"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Требования охраны труд</w:t>
      </w:r>
      <w:r w:rsidR="00D93B48" w:rsidRPr="00526D6C">
        <w:rPr>
          <w:rFonts w:ascii="Times New Roman" w:hAnsi="Times New Roman"/>
          <w:sz w:val="24"/>
          <w:szCs w:val="24"/>
        </w:rPr>
        <w:t>:</w:t>
      </w:r>
      <w:r w:rsidR="00D93B48" w:rsidRPr="00526D6C">
        <w:rPr>
          <w:rFonts w:ascii="Times New Roman" w:hAnsi="Times New Roman"/>
          <w:iCs/>
          <w:sz w:val="24"/>
          <w:szCs w:val="24"/>
          <w:u w:val="single"/>
        </w:rPr>
        <w:t>наличие инструктажа по техни</w:t>
      </w:r>
      <w:r w:rsidR="009A259F">
        <w:rPr>
          <w:rFonts w:ascii="Times New Roman" w:hAnsi="Times New Roman"/>
          <w:iCs/>
          <w:sz w:val="24"/>
          <w:szCs w:val="24"/>
          <w:u w:val="single"/>
        </w:rPr>
        <w:t>ке безопасности при работе с ПК</w:t>
      </w:r>
    </w:p>
    <w:p w:rsidR="00D93B48" w:rsidRPr="00526D6C" w:rsidRDefault="00D93B48" w:rsidP="000720F0">
      <w:pPr>
        <w:numPr>
          <w:ilvl w:val="0"/>
          <w:numId w:val="249"/>
        </w:numPr>
        <w:tabs>
          <w:tab w:val="left" w:pos="567"/>
          <w:tab w:val="left" w:pos="2694"/>
          <w:tab w:val="left" w:pos="9922"/>
          <w:tab w:val="left" w:pos="11340"/>
        </w:tabs>
        <w:spacing w:after="0" w:line="240" w:lineRule="auto"/>
        <w:ind w:left="567" w:hanging="288"/>
        <w:jc w:val="both"/>
        <w:rPr>
          <w:rFonts w:ascii="Times New Roman" w:hAnsi="Times New Roman"/>
          <w:sz w:val="24"/>
          <w:szCs w:val="24"/>
          <w:lang w:val="en-US"/>
        </w:rPr>
      </w:pPr>
      <w:r w:rsidRPr="00526D6C">
        <w:rPr>
          <w:rFonts w:ascii="Times New Roman" w:hAnsi="Times New Roman"/>
          <w:sz w:val="24"/>
          <w:szCs w:val="24"/>
        </w:rPr>
        <w:t>Оборудование</w:t>
      </w:r>
      <w:r w:rsidRPr="00526D6C">
        <w:rPr>
          <w:rFonts w:ascii="Times New Roman" w:hAnsi="Times New Roman"/>
          <w:sz w:val="24"/>
          <w:szCs w:val="24"/>
          <w:lang w:val="en-US"/>
        </w:rPr>
        <w:t xml:space="preserve">: </w:t>
      </w:r>
      <w:r w:rsidRPr="00526D6C">
        <w:rPr>
          <w:rFonts w:ascii="Times New Roman" w:hAnsi="Times New Roman"/>
          <w:sz w:val="24"/>
          <w:szCs w:val="24"/>
          <w:u w:val="single"/>
        </w:rPr>
        <w:t>ПК</w:t>
      </w:r>
      <w:r w:rsidRPr="00526D6C">
        <w:rPr>
          <w:rFonts w:ascii="Times New Roman" w:hAnsi="Times New Roman"/>
          <w:sz w:val="24"/>
          <w:szCs w:val="24"/>
          <w:u w:val="single"/>
          <w:lang w:val="en-US"/>
        </w:rPr>
        <w:t>, Microsoft Window</w:t>
      </w:r>
      <w:r w:rsidR="009A259F">
        <w:rPr>
          <w:rFonts w:ascii="Times New Roman" w:hAnsi="Times New Roman"/>
          <w:sz w:val="24"/>
          <w:szCs w:val="24"/>
          <w:u w:val="single"/>
          <w:lang w:val="en-US"/>
        </w:rPr>
        <w:t>s, Microsoft Visual Studio</w:t>
      </w:r>
    </w:p>
    <w:p w:rsidR="00D93B48" w:rsidRPr="00526D6C" w:rsidRDefault="00D93B48" w:rsidP="000720F0">
      <w:pPr>
        <w:numPr>
          <w:ilvl w:val="0"/>
          <w:numId w:val="249"/>
        </w:numPr>
        <w:tabs>
          <w:tab w:val="left" w:pos="567"/>
          <w:tab w:val="left" w:pos="9922"/>
          <w:tab w:val="left" w:pos="11340"/>
        </w:tabs>
        <w:spacing w:after="0" w:line="240" w:lineRule="auto"/>
        <w:ind w:left="567" w:hanging="288"/>
        <w:jc w:val="both"/>
        <w:rPr>
          <w:rFonts w:ascii="Times New Roman" w:hAnsi="Times New Roman"/>
          <w:sz w:val="24"/>
          <w:szCs w:val="24"/>
        </w:rPr>
      </w:pPr>
      <w:r w:rsidRPr="00526D6C">
        <w:rPr>
          <w:rFonts w:ascii="Times New Roman" w:hAnsi="Times New Roman"/>
          <w:sz w:val="24"/>
          <w:szCs w:val="24"/>
        </w:rPr>
        <w:t>Литература для экзаменующихся (справочная, методическая и др.)</w:t>
      </w:r>
      <w:r w:rsidR="009A259F">
        <w:rPr>
          <w:rFonts w:ascii="Times New Roman" w:hAnsi="Times New Roman"/>
          <w:sz w:val="24"/>
          <w:szCs w:val="24"/>
        </w:rPr>
        <w:t>:</w:t>
      </w:r>
      <w:r w:rsidRPr="00526D6C">
        <w:rPr>
          <w:rFonts w:ascii="Times New Roman" w:hAnsi="Times New Roman"/>
          <w:sz w:val="24"/>
          <w:szCs w:val="24"/>
          <w:u w:val="single"/>
        </w:rPr>
        <w:t xml:space="preserve">практические работы, </w:t>
      </w:r>
      <w:r w:rsidR="009A259F">
        <w:rPr>
          <w:rFonts w:ascii="Times New Roman" w:hAnsi="Times New Roman"/>
          <w:sz w:val="24"/>
          <w:szCs w:val="24"/>
          <w:u w:val="single"/>
        </w:rPr>
        <w:t>выполненные в течение семестра.</w:t>
      </w:r>
    </w:p>
    <w:p w:rsidR="00D93B48" w:rsidRPr="00EB0075" w:rsidRDefault="00D93B48" w:rsidP="00EB0075"/>
    <w:p w:rsidR="00D93B48" w:rsidRPr="00EB0075" w:rsidRDefault="00D93B48" w:rsidP="00EB0075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EB0075">
        <w:rPr>
          <w:rFonts w:ascii="Times New Roman" w:hAnsi="Times New Roman" w:cs="Times New Roman"/>
          <w:sz w:val="24"/>
          <w:szCs w:val="24"/>
        </w:rPr>
        <w:t>Критерии оценки (</w:t>
      </w:r>
      <w:r w:rsidRPr="00EB0075">
        <w:rPr>
          <w:rFonts w:ascii="Times New Roman" w:hAnsi="Times New Roman" w:cs="Times New Roman"/>
          <w:b/>
          <w:sz w:val="24"/>
          <w:szCs w:val="24"/>
        </w:rPr>
        <w:t>приводятся критерии оценки процесса и/или результата деятельности обучающегося</w:t>
      </w:r>
      <w:r w:rsidRPr="00EB0075">
        <w:rPr>
          <w:rFonts w:ascii="Times New Roman" w:hAnsi="Times New Roman" w:cs="Times New Roman"/>
          <w:sz w:val="24"/>
          <w:szCs w:val="24"/>
        </w:rPr>
        <w:t>)</w:t>
      </w:r>
    </w:p>
    <w:p w:rsidR="00D93B48" w:rsidRPr="009A259F" w:rsidRDefault="00D93B48" w:rsidP="000720F0">
      <w:pPr>
        <w:numPr>
          <w:ilvl w:val="0"/>
          <w:numId w:val="248"/>
        </w:numPr>
        <w:spacing w:after="0" w:line="240" w:lineRule="auto"/>
        <w:ind w:left="567" w:hanging="283"/>
        <w:rPr>
          <w:rFonts w:ascii="Times New Roman" w:hAnsi="Times New Roman"/>
          <w:sz w:val="24"/>
        </w:rPr>
      </w:pPr>
      <w:r w:rsidRPr="009A259F">
        <w:rPr>
          <w:rFonts w:ascii="Times New Roman" w:hAnsi="Times New Roman"/>
          <w:sz w:val="24"/>
        </w:rPr>
        <w:t>Если выполнено только теоретическое задание – ставится оценка «2».</w:t>
      </w:r>
    </w:p>
    <w:p w:rsidR="00D93B48" w:rsidRPr="009A259F" w:rsidRDefault="00D93B48" w:rsidP="000720F0">
      <w:pPr>
        <w:numPr>
          <w:ilvl w:val="0"/>
          <w:numId w:val="248"/>
        </w:numPr>
        <w:spacing w:after="0" w:line="240" w:lineRule="auto"/>
        <w:ind w:left="567" w:hanging="283"/>
        <w:rPr>
          <w:rFonts w:ascii="Times New Roman" w:hAnsi="Times New Roman"/>
          <w:sz w:val="24"/>
        </w:rPr>
      </w:pPr>
      <w:r w:rsidRPr="009A259F">
        <w:rPr>
          <w:rFonts w:ascii="Times New Roman" w:hAnsi="Times New Roman"/>
          <w:sz w:val="24"/>
        </w:rPr>
        <w:t>Если выполнено только практическое задание – ставится оценка «3».</w:t>
      </w:r>
    </w:p>
    <w:p w:rsidR="00D93B48" w:rsidRPr="009A259F" w:rsidRDefault="00D93B48" w:rsidP="000720F0">
      <w:pPr>
        <w:numPr>
          <w:ilvl w:val="0"/>
          <w:numId w:val="248"/>
        </w:numPr>
        <w:spacing w:after="0" w:line="240" w:lineRule="auto"/>
        <w:ind w:left="567" w:hanging="283"/>
        <w:jc w:val="both"/>
        <w:rPr>
          <w:rFonts w:ascii="Times New Roman" w:hAnsi="Times New Roman"/>
          <w:sz w:val="24"/>
        </w:rPr>
      </w:pPr>
      <w:r w:rsidRPr="009A259F">
        <w:rPr>
          <w:rFonts w:ascii="Times New Roman" w:hAnsi="Times New Roman"/>
          <w:sz w:val="24"/>
        </w:rPr>
        <w:t>Если экзаменационный тест пройден, а практическое задание было выполнено с небольшими недочетами, то ставится оценка «4».</w:t>
      </w:r>
    </w:p>
    <w:p w:rsidR="00D93B48" w:rsidRPr="00526D6C" w:rsidRDefault="00D93B48" w:rsidP="0075260E">
      <w:pPr>
        <w:numPr>
          <w:ilvl w:val="0"/>
          <w:numId w:val="24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9" w:hanging="283"/>
        <w:jc w:val="both"/>
        <w:rPr>
          <w:rFonts w:ascii="Times New Roman" w:hAnsi="Times New Roman"/>
          <w:sz w:val="24"/>
        </w:rPr>
      </w:pPr>
      <w:r w:rsidRPr="0075260E">
        <w:rPr>
          <w:rFonts w:ascii="Times New Roman" w:hAnsi="Times New Roman"/>
          <w:sz w:val="24"/>
        </w:rPr>
        <w:t>Если теоретическое и практическое задания выполнены правильно и в полном объеме – ставится оценка «5».</w:t>
      </w:r>
    </w:p>
    <w:sectPr w:rsidR="00D93B48" w:rsidRPr="00526D6C" w:rsidSect="00D93B48"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1768B" w:rsidRDefault="0021768B" w:rsidP="00F3798F">
      <w:pPr>
        <w:spacing w:after="0" w:line="240" w:lineRule="auto"/>
      </w:pPr>
      <w:r>
        <w:separator/>
      </w:r>
    </w:p>
  </w:endnote>
  <w:endnote w:type="continuationSeparator" w:id="1">
    <w:p w:rsidR="0021768B" w:rsidRDefault="0021768B" w:rsidP="00F379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Modern No. 20">
    <w:panose1 w:val="02070704070505020303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EC5" w:rsidRPr="002E3761" w:rsidRDefault="00C22AAE">
    <w:pPr>
      <w:pStyle w:val="ac"/>
      <w:jc w:val="center"/>
      <w:rPr>
        <w:rFonts w:ascii="Times New Roman" w:hAnsi="Times New Roman"/>
        <w:sz w:val="26"/>
        <w:szCs w:val="26"/>
      </w:rPr>
    </w:pPr>
    <w:r w:rsidRPr="002E3761">
      <w:rPr>
        <w:rFonts w:ascii="Times New Roman" w:hAnsi="Times New Roman"/>
        <w:sz w:val="26"/>
        <w:szCs w:val="26"/>
      </w:rPr>
      <w:fldChar w:fldCharType="begin"/>
    </w:r>
    <w:r w:rsidR="00883EC5" w:rsidRPr="002E3761">
      <w:rPr>
        <w:rFonts w:ascii="Times New Roman" w:hAnsi="Times New Roman"/>
        <w:sz w:val="26"/>
        <w:szCs w:val="26"/>
      </w:rPr>
      <w:instrText xml:space="preserve"> PAGE   \* MERGEFORMAT </w:instrText>
    </w:r>
    <w:r w:rsidRPr="002E3761">
      <w:rPr>
        <w:rFonts w:ascii="Times New Roman" w:hAnsi="Times New Roman"/>
        <w:sz w:val="26"/>
        <w:szCs w:val="26"/>
      </w:rPr>
      <w:fldChar w:fldCharType="separate"/>
    </w:r>
    <w:r w:rsidR="003504D5">
      <w:rPr>
        <w:rFonts w:ascii="Times New Roman" w:hAnsi="Times New Roman"/>
        <w:noProof/>
        <w:sz w:val="26"/>
        <w:szCs w:val="26"/>
      </w:rPr>
      <w:t>3</w:t>
    </w:r>
    <w:r w:rsidRPr="002E3761">
      <w:rPr>
        <w:rFonts w:ascii="Times New Roman" w:hAnsi="Times New Roman"/>
        <w:sz w:val="26"/>
        <w:szCs w:val="26"/>
      </w:rPr>
      <w:fldChar w:fldCharType="end"/>
    </w:r>
  </w:p>
  <w:p w:rsidR="00883EC5" w:rsidRDefault="00883EC5">
    <w:pPr>
      <w:pStyle w:val="ac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EC5" w:rsidRPr="00195DB7" w:rsidRDefault="00883EC5" w:rsidP="00195DB7">
    <w:pPr>
      <w:pStyle w:val="ac"/>
      <w:tabs>
        <w:tab w:val="left" w:pos="4605"/>
        <w:tab w:val="center" w:pos="4819"/>
      </w:tabs>
      <w:rPr>
        <w:rFonts w:ascii="Times New Roman" w:hAnsi="Times New Roman"/>
        <w:sz w:val="24"/>
      </w:rPr>
    </w:pPr>
    <w:r>
      <w:rPr>
        <w:rFonts w:ascii="Times New Roman" w:hAnsi="Times New Roman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tab/>
    </w:r>
    <w:r w:rsidR="00C22AAE" w:rsidRPr="00195DB7">
      <w:rPr>
        <w:rFonts w:ascii="Times New Roman" w:hAnsi="Times New Roman"/>
        <w:sz w:val="24"/>
      </w:rPr>
      <w:fldChar w:fldCharType="begin"/>
    </w:r>
    <w:r w:rsidRPr="00195DB7">
      <w:rPr>
        <w:rFonts w:ascii="Times New Roman" w:hAnsi="Times New Roman"/>
        <w:sz w:val="24"/>
      </w:rPr>
      <w:instrText xml:space="preserve"> PAGE   \* MERGEFORMAT </w:instrText>
    </w:r>
    <w:r w:rsidR="00C22AAE" w:rsidRPr="00195DB7">
      <w:rPr>
        <w:rFonts w:ascii="Times New Roman" w:hAnsi="Times New Roman"/>
        <w:sz w:val="24"/>
      </w:rPr>
      <w:fldChar w:fldCharType="separate"/>
    </w:r>
    <w:r w:rsidR="003504D5">
      <w:rPr>
        <w:rFonts w:ascii="Times New Roman" w:hAnsi="Times New Roman"/>
        <w:noProof/>
        <w:sz w:val="24"/>
      </w:rPr>
      <w:t>72</w:t>
    </w:r>
    <w:r w:rsidR="00C22AAE" w:rsidRPr="00195DB7">
      <w:rPr>
        <w:rFonts w:ascii="Times New Roman" w:hAnsi="Times New Roman"/>
        <w:sz w:val="2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1768B" w:rsidRDefault="0021768B" w:rsidP="00F3798F">
      <w:pPr>
        <w:spacing w:after="0" w:line="240" w:lineRule="auto"/>
      </w:pPr>
      <w:r>
        <w:separator/>
      </w:r>
    </w:p>
  </w:footnote>
  <w:footnote w:type="continuationSeparator" w:id="1">
    <w:p w:rsidR="0021768B" w:rsidRDefault="0021768B" w:rsidP="00F3798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A"/>
    <w:multiLevelType w:val="singleLevel"/>
    <w:tmpl w:val="0000000A"/>
    <w:name w:val="WW8Num22"/>
    <w:lvl w:ilvl="0">
      <w:start w:val="1"/>
      <w:numFmt w:val="lowerLetter"/>
      <w:lvlText w:val="%1)"/>
      <w:lvlJc w:val="left"/>
      <w:pPr>
        <w:tabs>
          <w:tab w:val="num" w:pos="1776"/>
        </w:tabs>
        <w:ind w:left="1776" w:hanging="360"/>
      </w:pPr>
    </w:lvl>
  </w:abstractNum>
  <w:abstractNum w:abstractNumId="1">
    <w:nsid w:val="0000000C"/>
    <w:multiLevelType w:val="singleLevel"/>
    <w:tmpl w:val="0000000C"/>
    <w:name w:val="WW8Num24"/>
    <w:lvl w:ilvl="0">
      <w:start w:val="1"/>
      <w:numFmt w:val="lowerLetter"/>
      <w:lvlText w:val="%1)"/>
      <w:lvlJc w:val="left"/>
      <w:pPr>
        <w:tabs>
          <w:tab w:val="num" w:pos="1560"/>
        </w:tabs>
        <w:ind w:left="1560" w:hanging="360"/>
      </w:pPr>
    </w:lvl>
  </w:abstractNum>
  <w:abstractNum w:abstractNumId="2">
    <w:nsid w:val="00000010"/>
    <w:multiLevelType w:val="singleLevel"/>
    <w:tmpl w:val="00000010"/>
    <w:name w:val="WW8Num30"/>
    <w:lvl w:ilvl="0">
      <w:start w:val="1"/>
      <w:numFmt w:val="lowerLetter"/>
      <w:lvlText w:val="%1)"/>
      <w:lvlJc w:val="left"/>
      <w:pPr>
        <w:tabs>
          <w:tab w:val="num" w:pos="1560"/>
        </w:tabs>
        <w:ind w:left="1560" w:hanging="360"/>
      </w:pPr>
    </w:lvl>
  </w:abstractNum>
  <w:abstractNum w:abstractNumId="3">
    <w:nsid w:val="00000014"/>
    <w:multiLevelType w:val="singleLevel"/>
    <w:tmpl w:val="00000014"/>
    <w:name w:val="WW8Num41"/>
    <w:lvl w:ilvl="0">
      <w:start w:val="1"/>
      <w:numFmt w:val="lowerLetter"/>
      <w:lvlText w:val="%1)"/>
      <w:lvlJc w:val="left"/>
      <w:pPr>
        <w:tabs>
          <w:tab w:val="num" w:pos="1560"/>
        </w:tabs>
        <w:ind w:left="1560" w:hanging="360"/>
      </w:pPr>
    </w:lvl>
  </w:abstractNum>
  <w:abstractNum w:abstractNumId="4">
    <w:nsid w:val="00000018"/>
    <w:multiLevelType w:val="singleLevel"/>
    <w:tmpl w:val="00000018"/>
    <w:name w:val="WW8Num60"/>
    <w:lvl w:ilvl="0">
      <w:start w:val="1"/>
      <w:numFmt w:val="lowerLetter"/>
      <w:lvlText w:val="%1)"/>
      <w:lvlJc w:val="left"/>
      <w:pPr>
        <w:tabs>
          <w:tab w:val="num" w:pos="1560"/>
        </w:tabs>
        <w:ind w:left="1560" w:hanging="360"/>
      </w:pPr>
    </w:lvl>
  </w:abstractNum>
  <w:abstractNum w:abstractNumId="5">
    <w:nsid w:val="00000019"/>
    <w:multiLevelType w:val="singleLevel"/>
    <w:tmpl w:val="00000019"/>
    <w:name w:val="WW8Num63"/>
    <w:lvl w:ilvl="0">
      <w:start w:val="1"/>
      <w:numFmt w:val="lowerLetter"/>
      <w:lvlText w:val="%1)"/>
      <w:lvlJc w:val="left"/>
      <w:pPr>
        <w:tabs>
          <w:tab w:val="num" w:pos="1776"/>
        </w:tabs>
        <w:ind w:left="1776" w:hanging="360"/>
      </w:pPr>
    </w:lvl>
  </w:abstractNum>
  <w:abstractNum w:abstractNumId="6">
    <w:nsid w:val="00000020"/>
    <w:multiLevelType w:val="multilevel"/>
    <w:tmpl w:val="00000020"/>
    <w:name w:val="WW8Num10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50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00000021"/>
    <w:multiLevelType w:val="singleLevel"/>
    <w:tmpl w:val="00000021"/>
    <w:name w:val="WW8Num111"/>
    <w:lvl w:ilvl="0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</w:abstractNum>
  <w:abstractNum w:abstractNumId="8">
    <w:nsid w:val="00000029"/>
    <w:multiLevelType w:val="multilevel"/>
    <w:tmpl w:val="00000029"/>
    <w:name w:val="WW8Num141"/>
    <w:lvl w:ilvl="0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</w:lvl>
    <w:lvl w:ilvl="1">
      <w:start w:val="45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0000002B"/>
    <w:multiLevelType w:val="multilevel"/>
    <w:tmpl w:val="0000002B"/>
    <w:name w:val="WW8Num14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000002C"/>
    <w:multiLevelType w:val="singleLevel"/>
    <w:tmpl w:val="0000002C"/>
    <w:name w:val="WW8Num114"/>
    <w:lvl w:ilvl="0">
      <w:start w:val="1"/>
      <w:numFmt w:val="lowerLetter"/>
      <w:lvlText w:val="%1)"/>
      <w:lvlJc w:val="left"/>
      <w:pPr>
        <w:tabs>
          <w:tab w:val="num" w:pos="1428"/>
        </w:tabs>
        <w:ind w:left="1428" w:hanging="360"/>
      </w:pPr>
    </w:lvl>
  </w:abstractNum>
  <w:abstractNum w:abstractNumId="11">
    <w:nsid w:val="0000002D"/>
    <w:multiLevelType w:val="singleLevel"/>
    <w:tmpl w:val="0000002D"/>
    <w:name w:val="WW8Num116"/>
    <w:lvl w:ilvl="0">
      <w:start w:val="1"/>
      <w:numFmt w:val="lowerLetter"/>
      <w:lvlText w:val="%1)"/>
      <w:lvlJc w:val="left"/>
      <w:pPr>
        <w:tabs>
          <w:tab w:val="num" w:pos="1428"/>
        </w:tabs>
        <w:ind w:left="1428" w:hanging="360"/>
      </w:pPr>
    </w:lvl>
  </w:abstractNum>
  <w:abstractNum w:abstractNumId="12">
    <w:nsid w:val="0000002E"/>
    <w:multiLevelType w:val="singleLevel"/>
    <w:tmpl w:val="0000002E"/>
    <w:name w:val="WW8Num117"/>
    <w:lvl w:ilvl="0">
      <w:start w:val="1"/>
      <w:numFmt w:val="lowerLetter"/>
      <w:lvlText w:val="%1)"/>
      <w:lvlJc w:val="left"/>
      <w:pPr>
        <w:tabs>
          <w:tab w:val="num" w:pos="1560"/>
        </w:tabs>
        <w:ind w:left="1560" w:hanging="360"/>
      </w:pPr>
    </w:lvl>
  </w:abstractNum>
  <w:abstractNum w:abstractNumId="13">
    <w:nsid w:val="0000003A"/>
    <w:multiLevelType w:val="singleLevel"/>
    <w:tmpl w:val="0000003A"/>
    <w:name w:val="WW8Num161"/>
    <w:lvl w:ilvl="0">
      <w:start w:val="1"/>
      <w:numFmt w:val="lowerLetter"/>
      <w:lvlText w:val="%1)"/>
      <w:lvlJc w:val="left"/>
      <w:pPr>
        <w:tabs>
          <w:tab w:val="num" w:pos="1428"/>
        </w:tabs>
        <w:ind w:left="1428" w:hanging="360"/>
      </w:pPr>
    </w:lvl>
  </w:abstractNum>
  <w:abstractNum w:abstractNumId="14">
    <w:nsid w:val="0000003D"/>
    <w:multiLevelType w:val="multilevel"/>
    <w:tmpl w:val="0000003D"/>
    <w:name w:val="WW8Num166"/>
    <w:lvl w:ilvl="0">
      <w:start w:val="1"/>
      <w:numFmt w:val="decimal"/>
      <w:lvlText w:val="%1)"/>
      <w:lvlJc w:val="left"/>
      <w:pPr>
        <w:tabs>
          <w:tab w:val="num" w:pos="660"/>
        </w:tabs>
        <w:ind w:left="660" w:hanging="360"/>
      </w:pPr>
      <w:rPr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00000042"/>
    <w:multiLevelType w:val="singleLevel"/>
    <w:tmpl w:val="00000042"/>
    <w:name w:val="WW8Num185"/>
    <w:lvl w:ilvl="0">
      <w:start w:val="1"/>
      <w:numFmt w:val="lowerLetter"/>
      <w:lvlText w:val="%1)"/>
      <w:lvlJc w:val="left"/>
      <w:pPr>
        <w:tabs>
          <w:tab w:val="num" w:pos="1560"/>
        </w:tabs>
        <w:ind w:left="1560" w:hanging="360"/>
      </w:pPr>
    </w:lvl>
  </w:abstractNum>
  <w:abstractNum w:abstractNumId="16">
    <w:nsid w:val="0000004C"/>
    <w:multiLevelType w:val="singleLevel"/>
    <w:tmpl w:val="0000004C"/>
    <w:name w:val="WW8Num205"/>
    <w:lvl w:ilvl="0">
      <w:start w:val="1"/>
      <w:numFmt w:val="lowerLetter"/>
      <w:lvlText w:val="%1)"/>
      <w:lvlJc w:val="left"/>
      <w:pPr>
        <w:tabs>
          <w:tab w:val="num" w:pos="1560"/>
        </w:tabs>
        <w:ind w:left="1560" w:hanging="360"/>
      </w:pPr>
    </w:lvl>
  </w:abstractNum>
  <w:abstractNum w:abstractNumId="17">
    <w:nsid w:val="0000004E"/>
    <w:multiLevelType w:val="singleLevel"/>
    <w:tmpl w:val="0000004E"/>
    <w:name w:val="WW8Num223"/>
    <w:lvl w:ilvl="0">
      <w:start w:val="1"/>
      <w:numFmt w:val="lowerLetter"/>
      <w:lvlText w:val="%1)"/>
      <w:lvlJc w:val="left"/>
      <w:pPr>
        <w:tabs>
          <w:tab w:val="num" w:pos="1560"/>
        </w:tabs>
        <w:ind w:left="1560" w:hanging="360"/>
      </w:pPr>
    </w:lvl>
  </w:abstractNum>
  <w:abstractNum w:abstractNumId="18">
    <w:nsid w:val="00000051"/>
    <w:multiLevelType w:val="singleLevel"/>
    <w:tmpl w:val="00000051"/>
    <w:name w:val="WW8Num248"/>
    <w:lvl w:ilvl="0">
      <w:start w:val="1"/>
      <w:numFmt w:val="lowerLetter"/>
      <w:lvlText w:val="%1)"/>
      <w:lvlJc w:val="left"/>
      <w:pPr>
        <w:tabs>
          <w:tab w:val="num" w:pos="1776"/>
        </w:tabs>
        <w:ind w:left="1776" w:hanging="360"/>
      </w:pPr>
    </w:lvl>
  </w:abstractNum>
  <w:abstractNum w:abstractNumId="19">
    <w:nsid w:val="00000054"/>
    <w:multiLevelType w:val="singleLevel"/>
    <w:tmpl w:val="00000054"/>
    <w:name w:val="WW8Num258"/>
    <w:lvl w:ilvl="0">
      <w:start w:val="1"/>
      <w:numFmt w:val="decimal"/>
      <w:lvlText w:val="%1)"/>
      <w:lvlJc w:val="left"/>
      <w:pPr>
        <w:tabs>
          <w:tab w:val="num" w:pos="170"/>
        </w:tabs>
        <w:ind w:left="170" w:hanging="170"/>
      </w:pPr>
      <w:rPr>
        <w:b/>
        <w:i w:val="0"/>
      </w:rPr>
    </w:lvl>
  </w:abstractNum>
  <w:abstractNum w:abstractNumId="20">
    <w:nsid w:val="00000056"/>
    <w:multiLevelType w:val="singleLevel"/>
    <w:tmpl w:val="00000056"/>
    <w:name w:val="WW8Num266"/>
    <w:lvl w:ilvl="0">
      <w:start w:val="1"/>
      <w:numFmt w:val="lowerLetter"/>
      <w:lvlText w:val="%1)"/>
      <w:lvlJc w:val="left"/>
      <w:pPr>
        <w:tabs>
          <w:tab w:val="num" w:pos="1776"/>
        </w:tabs>
        <w:ind w:left="1776" w:hanging="360"/>
      </w:pPr>
    </w:lvl>
  </w:abstractNum>
  <w:abstractNum w:abstractNumId="21">
    <w:nsid w:val="0000005B"/>
    <w:multiLevelType w:val="singleLevel"/>
    <w:tmpl w:val="0000005B"/>
    <w:name w:val="WW8Num288"/>
    <w:lvl w:ilvl="0">
      <w:start w:val="1"/>
      <w:numFmt w:val="lowerLetter"/>
      <w:lvlText w:val="%1)"/>
      <w:lvlJc w:val="left"/>
      <w:pPr>
        <w:tabs>
          <w:tab w:val="num" w:pos="530"/>
        </w:tabs>
        <w:ind w:left="530" w:hanging="360"/>
      </w:pPr>
    </w:lvl>
  </w:abstractNum>
  <w:abstractNum w:abstractNumId="22">
    <w:nsid w:val="00172886"/>
    <w:multiLevelType w:val="hybridMultilevel"/>
    <w:tmpl w:val="923208D4"/>
    <w:lvl w:ilvl="0" w:tplc="3F44A142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00AF5C77"/>
    <w:multiLevelType w:val="hybridMultilevel"/>
    <w:tmpl w:val="21AC3704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4">
    <w:nsid w:val="00E753C8"/>
    <w:multiLevelType w:val="multilevel"/>
    <w:tmpl w:val="AE600E4E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5">
    <w:nsid w:val="01AE1C5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6">
    <w:nsid w:val="01D33285"/>
    <w:multiLevelType w:val="hybridMultilevel"/>
    <w:tmpl w:val="99E0A18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7">
    <w:nsid w:val="027C101A"/>
    <w:multiLevelType w:val="hybridMultilevel"/>
    <w:tmpl w:val="E124AB84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8">
    <w:nsid w:val="02CD1EFB"/>
    <w:multiLevelType w:val="multilevel"/>
    <w:tmpl w:val="30AEE18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9">
    <w:nsid w:val="03230208"/>
    <w:multiLevelType w:val="hybridMultilevel"/>
    <w:tmpl w:val="422CEB36"/>
    <w:lvl w:ilvl="0" w:tplc="B6A690F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03766217"/>
    <w:multiLevelType w:val="hybridMultilevel"/>
    <w:tmpl w:val="930A7EE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1">
    <w:nsid w:val="038A65C3"/>
    <w:multiLevelType w:val="hybridMultilevel"/>
    <w:tmpl w:val="8DE61A04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2">
    <w:nsid w:val="03BA25A4"/>
    <w:multiLevelType w:val="hybridMultilevel"/>
    <w:tmpl w:val="58BCB596"/>
    <w:lvl w:ilvl="0" w:tplc="374E1EC6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03E938AC"/>
    <w:multiLevelType w:val="hybridMultilevel"/>
    <w:tmpl w:val="B2085F30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4">
    <w:nsid w:val="03FC0806"/>
    <w:multiLevelType w:val="hybridMultilevel"/>
    <w:tmpl w:val="F488D136"/>
    <w:lvl w:ilvl="0" w:tplc="26B4162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040438AB"/>
    <w:multiLevelType w:val="hybridMultilevel"/>
    <w:tmpl w:val="8C30926A"/>
    <w:lvl w:ilvl="0" w:tplc="AB1E1BAA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A0E88F6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5D2E455C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040D252E"/>
    <w:multiLevelType w:val="hybridMultilevel"/>
    <w:tmpl w:val="31CE12AC"/>
    <w:lvl w:ilvl="0" w:tplc="4AA4F840">
      <w:numFmt w:val="bullet"/>
      <w:lvlText w:val="–"/>
      <w:lvlJc w:val="left"/>
      <w:pPr>
        <w:ind w:left="360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04266675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04BD0577"/>
    <w:multiLevelType w:val="hybridMultilevel"/>
    <w:tmpl w:val="B4E06A72"/>
    <w:lvl w:ilvl="0" w:tplc="661CA51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04CB0258"/>
    <w:multiLevelType w:val="hybridMultilevel"/>
    <w:tmpl w:val="5798DB14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0">
    <w:nsid w:val="04EB685D"/>
    <w:multiLevelType w:val="hybridMultilevel"/>
    <w:tmpl w:val="25186BC8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1">
    <w:nsid w:val="050B1477"/>
    <w:multiLevelType w:val="hybridMultilevel"/>
    <w:tmpl w:val="7846AAE8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42">
    <w:nsid w:val="052A4805"/>
    <w:multiLevelType w:val="multilevel"/>
    <w:tmpl w:val="DA941D94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3">
    <w:nsid w:val="05541FC8"/>
    <w:multiLevelType w:val="multilevel"/>
    <w:tmpl w:val="8792598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4">
    <w:nsid w:val="05CC08DC"/>
    <w:multiLevelType w:val="multilevel"/>
    <w:tmpl w:val="818EA2E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5">
    <w:nsid w:val="064953B2"/>
    <w:multiLevelType w:val="hybridMultilevel"/>
    <w:tmpl w:val="5B88E55E"/>
    <w:lvl w:ilvl="0" w:tplc="EB78E678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07F864C5"/>
    <w:multiLevelType w:val="hybridMultilevel"/>
    <w:tmpl w:val="45868E24"/>
    <w:lvl w:ilvl="0" w:tplc="F33A82E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07FE5BBD"/>
    <w:multiLevelType w:val="hybridMultilevel"/>
    <w:tmpl w:val="4BEAB038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>
    <w:nsid w:val="08055C21"/>
    <w:multiLevelType w:val="hybridMultilevel"/>
    <w:tmpl w:val="42CA9E9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9">
    <w:nsid w:val="08AA0BBD"/>
    <w:multiLevelType w:val="hybridMultilevel"/>
    <w:tmpl w:val="547EB8DE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0">
    <w:nsid w:val="08F26249"/>
    <w:multiLevelType w:val="hybridMultilevel"/>
    <w:tmpl w:val="9388417C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1">
    <w:nsid w:val="09E551AD"/>
    <w:multiLevelType w:val="hybridMultilevel"/>
    <w:tmpl w:val="581A357C"/>
    <w:lvl w:ilvl="0" w:tplc="B0403914">
      <w:start w:val="1"/>
      <w:numFmt w:val="bullet"/>
      <w:lvlText w:val="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52">
    <w:nsid w:val="09F36FB1"/>
    <w:multiLevelType w:val="hybridMultilevel"/>
    <w:tmpl w:val="4386C25A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3">
    <w:nsid w:val="09FF3E40"/>
    <w:multiLevelType w:val="hybridMultilevel"/>
    <w:tmpl w:val="CE8429F2"/>
    <w:lvl w:ilvl="0" w:tplc="B6AECCF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0A10289B"/>
    <w:multiLevelType w:val="hybridMultilevel"/>
    <w:tmpl w:val="0FA0E58E"/>
    <w:lvl w:ilvl="0" w:tplc="34FAC618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0A4C329D"/>
    <w:multiLevelType w:val="hybridMultilevel"/>
    <w:tmpl w:val="CBC832FC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6">
    <w:nsid w:val="0A7F5D9F"/>
    <w:multiLevelType w:val="multilevel"/>
    <w:tmpl w:val="984AF8D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7">
    <w:nsid w:val="0B130B35"/>
    <w:multiLevelType w:val="multilevel"/>
    <w:tmpl w:val="4C060FB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8">
    <w:nsid w:val="0B143365"/>
    <w:multiLevelType w:val="hybridMultilevel"/>
    <w:tmpl w:val="B008929E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59">
    <w:nsid w:val="0B184C5D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0BAD29A1"/>
    <w:multiLevelType w:val="hybridMultilevel"/>
    <w:tmpl w:val="9F46E36C"/>
    <w:lvl w:ilvl="0" w:tplc="C67C0D92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0BBE2C5C"/>
    <w:multiLevelType w:val="hybridMultilevel"/>
    <w:tmpl w:val="0EE23CC2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62">
    <w:nsid w:val="0BC70A7A"/>
    <w:multiLevelType w:val="hybridMultilevel"/>
    <w:tmpl w:val="5EB00B30"/>
    <w:lvl w:ilvl="0" w:tplc="17CAE042">
      <w:start w:val="1"/>
      <w:numFmt w:val="upperRoman"/>
      <w:lvlText w:val="%1."/>
      <w:lvlJc w:val="left"/>
      <w:pPr>
        <w:tabs>
          <w:tab w:val="num" w:pos="-207"/>
        </w:tabs>
        <w:ind w:left="513" w:hanging="513"/>
      </w:pPr>
      <w:rPr>
        <w:rFonts w:hint="default"/>
      </w:rPr>
    </w:lvl>
    <w:lvl w:ilvl="1" w:tplc="2F900266">
      <w:start w:val="1"/>
      <w:numFmt w:val="decimal"/>
      <w:lvlText w:val="%2.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52ECC94">
      <w:start w:val="1"/>
      <w:numFmt w:val="decimal"/>
      <w:lvlText w:val="%4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3">
    <w:nsid w:val="0EBC61C4"/>
    <w:multiLevelType w:val="multilevel"/>
    <w:tmpl w:val="06EA9F0C"/>
    <w:lvl w:ilvl="0">
      <w:start w:val="4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4">
    <w:nsid w:val="0EE64220"/>
    <w:multiLevelType w:val="hybridMultilevel"/>
    <w:tmpl w:val="0CA8019A"/>
    <w:lvl w:ilvl="0" w:tplc="B040391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0F8C28B7"/>
    <w:multiLevelType w:val="hybridMultilevel"/>
    <w:tmpl w:val="51325586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6">
    <w:nsid w:val="0FA607CC"/>
    <w:multiLevelType w:val="hybridMultilevel"/>
    <w:tmpl w:val="9E4C3CC8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7">
    <w:nsid w:val="101D6E1A"/>
    <w:multiLevelType w:val="hybridMultilevel"/>
    <w:tmpl w:val="38185BC8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8">
    <w:nsid w:val="1076216E"/>
    <w:multiLevelType w:val="multilevel"/>
    <w:tmpl w:val="8E48F8BE"/>
    <w:lvl w:ilvl="0">
      <w:start w:val="10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9">
    <w:nsid w:val="10931A8C"/>
    <w:multiLevelType w:val="hybridMultilevel"/>
    <w:tmpl w:val="60B8F00E"/>
    <w:lvl w:ilvl="0" w:tplc="FB7660F6">
      <w:start w:val="1"/>
      <w:numFmt w:val="russianLow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0">
    <w:nsid w:val="11232372"/>
    <w:multiLevelType w:val="hybridMultilevel"/>
    <w:tmpl w:val="F6F0DE26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71">
    <w:nsid w:val="115401A4"/>
    <w:multiLevelType w:val="hybridMultilevel"/>
    <w:tmpl w:val="5BD0CF4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2">
    <w:nsid w:val="1159460E"/>
    <w:multiLevelType w:val="hybridMultilevel"/>
    <w:tmpl w:val="A328CD0E"/>
    <w:lvl w:ilvl="0" w:tplc="A9AEE7A4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126A1BC1"/>
    <w:multiLevelType w:val="multilevel"/>
    <w:tmpl w:val="41C803A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4">
    <w:nsid w:val="12877981"/>
    <w:multiLevelType w:val="hybridMultilevel"/>
    <w:tmpl w:val="44F0372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5">
    <w:nsid w:val="12A90207"/>
    <w:multiLevelType w:val="multilevel"/>
    <w:tmpl w:val="FE2A4810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6">
    <w:nsid w:val="13000A22"/>
    <w:multiLevelType w:val="hybridMultilevel"/>
    <w:tmpl w:val="F3A814BE"/>
    <w:lvl w:ilvl="0" w:tplc="732610C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13572338"/>
    <w:multiLevelType w:val="hybridMultilevel"/>
    <w:tmpl w:val="9FCA8C1A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8">
    <w:nsid w:val="13DC0A4F"/>
    <w:multiLevelType w:val="hybridMultilevel"/>
    <w:tmpl w:val="37202E82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79">
    <w:nsid w:val="13F37674"/>
    <w:multiLevelType w:val="hybridMultilevel"/>
    <w:tmpl w:val="2D30F332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80">
    <w:nsid w:val="141804B2"/>
    <w:multiLevelType w:val="hybridMultilevel"/>
    <w:tmpl w:val="8C503B3E"/>
    <w:lvl w:ilvl="0" w:tplc="82B26BA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14954544"/>
    <w:multiLevelType w:val="hybridMultilevel"/>
    <w:tmpl w:val="134A4F96"/>
    <w:lvl w:ilvl="0" w:tplc="D0FCE7A0">
      <w:start w:val="1"/>
      <w:numFmt w:val="decimal"/>
      <w:lvlText w:val="%1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1" w:tplc="B842700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5D2E455C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2">
    <w:nsid w:val="14A354C8"/>
    <w:multiLevelType w:val="hybridMultilevel"/>
    <w:tmpl w:val="62782F00"/>
    <w:lvl w:ilvl="0" w:tplc="6862D6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>
    <w:nsid w:val="1539694E"/>
    <w:multiLevelType w:val="hybridMultilevel"/>
    <w:tmpl w:val="44CCA544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84">
    <w:nsid w:val="157E452D"/>
    <w:multiLevelType w:val="hybridMultilevel"/>
    <w:tmpl w:val="154EBFCE"/>
    <w:lvl w:ilvl="0" w:tplc="B0403914">
      <w:start w:val="1"/>
      <w:numFmt w:val="bullet"/>
      <w:lvlText w:val="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85">
    <w:nsid w:val="15C42284"/>
    <w:multiLevelType w:val="multilevel"/>
    <w:tmpl w:val="9216E76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6">
    <w:nsid w:val="15E5206D"/>
    <w:multiLevelType w:val="hybridMultilevel"/>
    <w:tmpl w:val="64325E2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7">
    <w:nsid w:val="16254445"/>
    <w:multiLevelType w:val="hybridMultilevel"/>
    <w:tmpl w:val="921CBAB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8">
    <w:nsid w:val="174D082B"/>
    <w:multiLevelType w:val="hybridMultilevel"/>
    <w:tmpl w:val="372C0572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89">
    <w:nsid w:val="17EA2968"/>
    <w:multiLevelType w:val="hybridMultilevel"/>
    <w:tmpl w:val="7DEAE6A0"/>
    <w:lvl w:ilvl="0" w:tplc="DED2D4DA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>
    <w:nsid w:val="18424658"/>
    <w:multiLevelType w:val="hybridMultilevel"/>
    <w:tmpl w:val="C84ED4FA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1">
    <w:nsid w:val="1955188E"/>
    <w:multiLevelType w:val="hybridMultilevel"/>
    <w:tmpl w:val="5A2A6C4C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92">
    <w:nsid w:val="19AA47A2"/>
    <w:multiLevelType w:val="hybridMultilevel"/>
    <w:tmpl w:val="A84E4E26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93">
    <w:nsid w:val="19B56C67"/>
    <w:multiLevelType w:val="hybridMultilevel"/>
    <w:tmpl w:val="FD7E6FA8"/>
    <w:lvl w:ilvl="0" w:tplc="41B8C61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>
    <w:nsid w:val="1A350B57"/>
    <w:multiLevelType w:val="multilevel"/>
    <w:tmpl w:val="539AD6C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5">
    <w:nsid w:val="1AE570C3"/>
    <w:multiLevelType w:val="hybridMultilevel"/>
    <w:tmpl w:val="2A4AE606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28"/>
        <w:szCs w:val="28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96">
    <w:nsid w:val="1B066C6B"/>
    <w:multiLevelType w:val="hybridMultilevel"/>
    <w:tmpl w:val="3DDC7378"/>
    <w:lvl w:ilvl="0" w:tplc="C428BDC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>
    <w:nsid w:val="1B2058DE"/>
    <w:multiLevelType w:val="multilevel"/>
    <w:tmpl w:val="0419001D"/>
    <w:styleLink w:val="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8">
    <w:nsid w:val="1C191CB4"/>
    <w:multiLevelType w:val="hybridMultilevel"/>
    <w:tmpl w:val="BD6A1DAE"/>
    <w:lvl w:ilvl="0" w:tplc="B040391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9">
    <w:nsid w:val="1CD676BD"/>
    <w:multiLevelType w:val="hybridMultilevel"/>
    <w:tmpl w:val="F56CEDF8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00">
    <w:nsid w:val="1CE82971"/>
    <w:multiLevelType w:val="multilevel"/>
    <w:tmpl w:val="9B2C7F62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1">
    <w:nsid w:val="1D1D0B33"/>
    <w:multiLevelType w:val="hybridMultilevel"/>
    <w:tmpl w:val="BD98F9EA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2">
    <w:nsid w:val="1D754751"/>
    <w:multiLevelType w:val="hybridMultilevel"/>
    <w:tmpl w:val="1DC447DE"/>
    <w:lvl w:ilvl="0" w:tplc="30FEE0D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1DAB6059"/>
    <w:multiLevelType w:val="hybridMultilevel"/>
    <w:tmpl w:val="547EB8DE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4">
    <w:nsid w:val="1E3633F3"/>
    <w:multiLevelType w:val="hybridMultilevel"/>
    <w:tmpl w:val="642C43AC"/>
    <w:lvl w:ilvl="0" w:tplc="8A6CD29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>
    <w:nsid w:val="1E95734D"/>
    <w:multiLevelType w:val="hybridMultilevel"/>
    <w:tmpl w:val="67803800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06">
    <w:nsid w:val="1FFF304A"/>
    <w:multiLevelType w:val="hybridMultilevel"/>
    <w:tmpl w:val="AAC4D70A"/>
    <w:lvl w:ilvl="0" w:tplc="7E68C90C">
      <w:start w:val="1"/>
      <w:numFmt w:val="russianLower"/>
      <w:lvlText w:val="%1)"/>
      <w:lvlJc w:val="left"/>
      <w:pPr>
        <w:tabs>
          <w:tab w:val="num" w:pos="2520"/>
        </w:tabs>
        <w:ind w:left="25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240"/>
        </w:tabs>
        <w:ind w:left="32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960"/>
        </w:tabs>
        <w:ind w:left="39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680"/>
        </w:tabs>
        <w:ind w:left="46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400"/>
        </w:tabs>
        <w:ind w:left="54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6120"/>
        </w:tabs>
        <w:ind w:left="61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840"/>
        </w:tabs>
        <w:ind w:left="68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560"/>
        </w:tabs>
        <w:ind w:left="75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280"/>
        </w:tabs>
        <w:ind w:left="8280" w:hanging="180"/>
      </w:pPr>
    </w:lvl>
  </w:abstractNum>
  <w:abstractNum w:abstractNumId="107">
    <w:nsid w:val="20773A72"/>
    <w:multiLevelType w:val="hybridMultilevel"/>
    <w:tmpl w:val="C11E2792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08">
    <w:nsid w:val="210A45B4"/>
    <w:multiLevelType w:val="multilevel"/>
    <w:tmpl w:val="C38A0E92"/>
    <w:lvl w:ilvl="0">
      <w:start w:val="10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9">
    <w:nsid w:val="216B3ED9"/>
    <w:multiLevelType w:val="hybridMultilevel"/>
    <w:tmpl w:val="75F01CA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0">
    <w:nsid w:val="224D2377"/>
    <w:multiLevelType w:val="hybridMultilevel"/>
    <w:tmpl w:val="92AA24EA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11">
    <w:nsid w:val="22D74B0E"/>
    <w:multiLevelType w:val="multilevel"/>
    <w:tmpl w:val="0464C5D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2">
    <w:nsid w:val="230E0F8A"/>
    <w:multiLevelType w:val="hybridMultilevel"/>
    <w:tmpl w:val="8B500956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3">
    <w:nsid w:val="2318075A"/>
    <w:multiLevelType w:val="hybridMultilevel"/>
    <w:tmpl w:val="4FB42EC8"/>
    <w:lvl w:ilvl="0" w:tplc="BC42C09E">
      <w:start w:val="1"/>
      <w:numFmt w:val="decimal"/>
      <w:pStyle w:val="1"/>
      <w:lvlText w:val="%1."/>
      <w:lvlJc w:val="left"/>
      <w:pPr>
        <w:ind w:left="720" w:hanging="360"/>
      </w:pPr>
    </w:lvl>
    <w:lvl w:ilvl="1" w:tplc="D730F9D0">
      <w:start w:val="1"/>
      <w:numFmt w:val="russianLower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>
    <w:nsid w:val="23401143"/>
    <w:multiLevelType w:val="multilevel"/>
    <w:tmpl w:val="716E201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5">
    <w:nsid w:val="23AE7B79"/>
    <w:multiLevelType w:val="hybridMultilevel"/>
    <w:tmpl w:val="4E905518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6">
    <w:nsid w:val="247F5620"/>
    <w:multiLevelType w:val="hybridMultilevel"/>
    <w:tmpl w:val="927065AC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17">
    <w:nsid w:val="24866926"/>
    <w:multiLevelType w:val="multilevel"/>
    <w:tmpl w:val="D326DA6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8">
    <w:nsid w:val="251F3EEA"/>
    <w:multiLevelType w:val="hybridMultilevel"/>
    <w:tmpl w:val="D2384BA6"/>
    <w:lvl w:ilvl="0" w:tplc="FBF4569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>
    <w:nsid w:val="2564393F"/>
    <w:multiLevelType w:val="hybridMultilevel"/>
    <w:tmpl w:val="BE14A93A"/>
    <w:lvl w:ilvl="0" w:tplc="B040391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0">
    <w:nsid w:val="26500192"/>
    <w:multiLevelType w:val="hybridMultilevel"/>
    <w:tmpl w:val="F1A6230E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21">
    <w:nsid w:val="269D7DA3"/>
    <w:multiLevelType w:val="hybridMultilevel"/>
    <w:tmpl w:val="3BDCE030"/>
    <w:lvl w:ilvl="0" w:tplc="CB38C71E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A0E88F6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122">
    <w:nsid w:val="26E8415B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>
    <w:nsid w:val="27371EB4"/>
    <w:multiLevelType w:val="hybridMultilevel"/>
    <w:tmpl w:val="0A1C46D2"/>
    <w:lvl w:ilvl="0" w:tplc="FF04DDF2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>
    <w:nsid w:val="273C644C"/>
    <w:multiLevelType w:val="hybridMultilevel"/>
    <w:tmpl w:val="F9A6F4B6"/>
    <w:lvl w:ilvl="0" w:tplc="1C6CC2B0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>
    <w:nsid w:val="273F4E24"/>
    <w:multiLevelType w:val="hybridMultilevel"/>
    <w:tmpl w:val="E1F4FFD6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26">
    <w:nsid w:val="275D549B"/>
    <w:multiLevelType w:val="hybridMultilevel"/>
    <w:tmpl w:val="F092B4F0"/>
    <w:lvl w:ilvl="0" w:tplc="94482874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>
    <w:nsid w:val="27CC09DA"/>
    <w:multiLevelType w:val="hybridMultilevel"/>
    <w:tmpl w:val="2382766A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28">
    <w:nsid w:val="27EF2ECD"/>
    <w:multiLevelType w:val="hybridMultilevel"/>
    <w:tmpl w:val="729C2680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29">
    <w:nsid w:val="285F07CE"/>
    <w:multiLevelType w:val="hybridMultilevel"/>
    <w:tmpl w:val="103C2B50"/>
    <w:lvl w:ilvl="0" w:tplc="041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0">
    <w:nsid w:val="2AB510A7"/>
    <w:multiLevelType w:val="hybridMultilevel"/>
    <w:tmpl w:val="6274577A"/>
    <w:lvl w:ilvl="0" w:tplc="54827D70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-180"/>
        </w:tabs>
        <w:ind w:left="-1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540"/>
        </w:tabs>
        <w:ind w:left="5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4860"/>
        </w:tabs>
        <w:ind w:left="4860" w:hanging="180"/>
      </w:pPr>
      <w:rPr>
        <w:rFonts w:cs="Times New Roman"/>
      </w:rPr>
    </w:lvl>
  </w:abstractNum>
  <w:abstractNum w:abstractNumId="131">
    <w:nsid w:val="2AB76417"/>
    <w:multiLevelType w:val="hybridMultilevel"/>
    <w:tmpl w:val="421205C6"/>
    <w:lvl w:ilvl="0" w:tplc="983480CA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2">
    <w:nsid w:val="2ADD18CC"/>
    <w:multiLevelType w:val="hybridMultilevel"/>
    <w:tmpl w:val="1BCA59B6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3">
    <w:nsid w:val="2B1E5596"/>
    <w:multiLevelType w:val="singleLevel"/>
    <w:tmpl w:val="0419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34">
    <w:nsid w:val="2BAA4650"/>
    <w:multiLevelType w:val="multilevel"/>
    <w:tmpl w:val="216A6A4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5">
    <w:nsid w:val="2BFB7F9B"/>
    <w:multiLevelType w:val="hybridMultilevel"/>
    <w:tmpl w:val="5724716A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6">
    <w:nsid w:val="2C60163E"/>
    <w:multiLevelType w:val="multilevel"/>
    <w:tmpl w:val="0480EC22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7">
    <w:nsid w:val="2CEB5D8A"/>
    <w:multiLevelType w:val="hybridMultilevel"/>
    <w:tmpl w:val="62E8FC4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8">
    <w:nsid w:val="2D0C5598"/>
    <w:multiLevelType w:val="hybridMultilevel"/>
    <w:tmpl w:val="DF70519A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39">
    <w:nsid w:val="2D862A1C"/>
    <w:multiLevelType w:val="hybridMultilevel"/>
    <w:tmpl w:val="3B5C919C"/>
    <w:lvl w:ilvl="0" w:tplc="7EC852F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>
    <w:nsid w:val="2E2E5B24"/>
    <w:multiLevelType w:val="hybridMultilevel"/>
    <w:tmpl w:val="7CFEBA20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41">
    <w:nsid w:val="2E471DB8"/>
    <w:multiLevelType w:val="hybridMultilevel"/>
    <w:tmpl w:val="ABFA2DA6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2">
    <w:nsid w:val="2EAD619D"/>
    <w:multiLevelType w:val="hybridMultilevel"/>
    <w:tmpl w:val="BD1EB180"/>
    <w:lvl w:ilvl="0" w:tplc="0C60FF2A">
      <w:start w:val="1"/>
      <w:numFmt w:val="bullet"/>
      <w:lvlText w:val=""/>
      <w:lvlJc w:val="left"/>
      <w:pPr>
        <w:ind w:left="754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43">
    <w:nsid w:val="2F8C48ED"/>
    <w:multiLevelType w:val="hybridMultilevel"/>
    <w:tmpl w:val="6A1C2628"/>
    <w:lvl w:ilvl="0" w:tplc="4A88CF2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i w:val="0"/>
        <w:sz w:val="28"/>
        <w:szCs w:val="28"/>
      </w:rPr>
    </w:lvl>
    <w:lvl w:ilvl="1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44">
    <w:nsid w:val="2F9101CE"/>
    <w:multiLevelType w:val="hybridMultilevel"/>
    <w:tmpl w:val="B34C082C"/>
    <w:lvl w:ilvl="0" w:tplc="641A950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5">
    <w:nsid w:val="2FC83FF1"/>
    <w:multiLevelType w:val="hybridMultilevel"/>
    <w:tmpl w:val="6C5C90DA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46">
    <w:nsid w:val="2FD538F2"/>
    <w:multiLevelType w:val="hybridMultilevel"/>
    <w:tmpl w:val="C2909B00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47">
    <w:nsid w:val="30347B30"/>
    <w:multiLevelType w:val="hybridMultilevel"/>
    <w:tmpl w:val="635A0E42"/>
    <w:lvl w:ilvl="0" w:tplc="B740B788">
      <w:start w:val="1"/>
      <w:numFmt w:val="russianLower"/>
      <w:lvlText w:val="%1)"/>
      <w:lvlJc w:val="left"/>
      <w:pPr>
        <w:ind w:left="1429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8">
    <w:nsid w:val="30990D5F"/>
    <w:multiLevelType w:val="hybridMultilevel"/>
    <w:tmpl w:val="55B42CF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9">
    <w:nsid w:val="30F31E2D"/>
    <w:multiLevelType w:val="hybridMultilevel"/>
    <w:tmpl w:val="D9B6B79A"/>
    <w:lvl w:ilvl="0" w:tplc="90104054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>
    <w:nsid w:val="313C01D0"/>
    <w:multiLevelType w:val="multilevel"/>
    <w:tmpl w:val="D9809F3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1">
    <w:nsid w:val="321E717B"/>
    <w:multiLevelType w:val="hybridMultilevel"/>
    <w:tmpl w:val="B3D20CC8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52">
    <w:nsid w:val="32581D4E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>
    <w:nsid w:val="3338236E"/>
    <w:multiLevelType w:val="multilevel"/>
    <w:tmpl w:val="BD44783E"/>
    <w:lvl w:ilvl="0">
      <w:start w:val="10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4">
    <w:nsid w:val="33B327ED"/>
    <w:multiLevelType w:val="hybridMultilevel"/>
    <w:tmpl w:val="B5028E50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55">
    <w:nsid w:val="34211C8E"/>
    <w:multiLevelType w:val="hybridMultilevel"/>
    <w:tmpl w:val="5FAA952A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6">
    <w:nsid w:val="34E158BB"/>
    <w:multiLevelType w:val="hybridMultilevel"/>
    <w:tmpl w:val="A29CC96C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7">
    <w:nsid w:val="357925E9"/>
    <w:multiLevelType w:val="hybridMultilevel"/>
    <w:tmpl w:val="1F3EF942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58">
    <w:nsid w:val="358C03D6"/>
    <w:multiLevelType w:val="multilevel"/>
    <w:tmpl w:val="F258CF1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9">
    <w:nsid w:val="359C6C50"/>
    <w:multiLevelType w:val="hybridMultilevel"/>
    <w:tmpl w:val="1A58E140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60">
    <w:nsid w:val="359F5039"/>
    <w:multiLevelType w:val="multilevel"/>
    <w:tmpl w:val="3FAE5C10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1">
    <w:nsid w:val="35B1032B"/>
    <w:multiLevelType w:val="hybridMultilevel"/>
    <w:tmpl w:val="4962B5E6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2">
    <w:nsid w:val="3635429A"/>
    <w:multiLevelType w:val="hybridMultilevel"/>
    <w:tmpl w:val="9BDCADC2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63">
    <w:nsid w:val="36C846C0"/>
    <w:multiLevelType w:val="hybridMultilevel"/>
    <w:tmpl w:val="D7F8ED58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4">
    <w:nsid w:val="372118D9"/>
    <w:multiLevelType w:val="hybridMultilevel"/>
    <w:tmpl w:val="FCAE2F6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5">
    <w:nsid w:val="376978B1"/>
    <w:multiLevelType w:val="hybridMultilevel"/>
    <w:tmpl w:val="E500F59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6">
    <w:nsid w:val="37FC77E6"/>
    <w:multiLevelType w:val="hybridMultilevel"/>
    <w:tmpl w:val="CEA65D56"/>
    <w:lvl w:ilvl="0" w:tplc="A804363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>
    <w:nsid w:val="38CF0A56"/>
    <w:multiLevelType w:val="multilevel"/>
    <w:tmpl w:val="6068139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8">
    <w:nsid w:val="39426110"/>
    <w:multiLevelType w:val="hybridMultilevel"/>
    <w:tmpl w:val="BD74AB6E"/>
    <w:lvl w:ilvl="0" w:tplc="62E4532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9">
    <w:nsid w:val="39582C36"/>
    <w:multiLevelType w:val="singleLevel"/>
    <w:tmpl w:val="2EF4BFD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70">
    <w:nsid w:val="39F228B8"/>
    <w:multiLevelType w:val="multilevel"/>
    <w:tmpl w:val="C04A6B30"/>
    <w:lvl w:ilvl="0">
      <w:start w:val="10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1">
    <w:nsid w:val="3B9D3ACB"/>
    <w:multiLevelType w:val="hybridMultilevel"/>
    <w:tmpl w:val="6422DDD2"/>
    <w:lvl w:ilvl="0" w:tplc="A65EE074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2">
    <w:nsid w:val="3C4F5E21"/>
    <w:multiLevelType w:val="hybridMultilevel"/>
    <w:tmpl w:val="CDA0334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3">
    <w:nsid w:val="3D400AA8"/>
    <w:multiLevelType w:val="multilevel"/>
    <w:tmpl w:val="58EE3AC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4">
    <w:nsid w:val="3DB92F2D"/>
    <w:multiLevelType w:val="hybridMultilevel"/>
    <w:tmpl w:val="35F0B336"/>
    <w:lvl w:ilvl="0" w:tplc="B040391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5">
    <w:nsid w:val="3DE1254C"/>
    <w:multiLevelType w:val="hybridMultilevel"/>
    <w:tmpl w:val="04AC8B28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76">
    <w:nsid w:val="3E4770A6"/>
    <w:multiLevelType w:val="hybridMultilevel"/>
    <w:tmpl w:val="4BEAB038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7">
    <w:nsid w:val="3EB2057A"/>
    <w:multiLevelType w:val="multilevel"/>
    <w:tmpl w:val="9368A376"/>
    <w:lvl w:ilvl="0">
      <w:start w:val="1"/>
      <w:numFmt w:val="decimal"/>
      <w:lvlText w:val="%1).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178">
    <w:nsid w:val="3F887C5C"/>
    <w:multiLevelType w:val="hybridMultilevel"/>
    <w:tmpl w:val="F8C6771C"/>
    <w:lvl w:ilvl="0" w:tplc="DAA0A9CA">
      <w:start w:val="2"/>
      <w:numFmt w:val="bullet"/>
      <w:pStyle w:val="a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9">
    <w:nsid w:val="40AE240E"/>
    <w:multiLevelType w:val="hybridMultilevel"/>
    <w:tmpl w:val="E3001BFA"/>
    <w:lvl w:ilvl="0" w:tplc="11C88352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0">
    <w:nsid w:val="40B47A15"/>
    <w:multiLevelType w:val="hybridMultilevel"/>
    <w:tmpl w:val="A5BC85F6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1">
    <w:nsid w:val="40E84659"/>
    <w:multiLevelType w:val="multilevel"/>
    <w:tmpl w:val="EEC4729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2">
    <w:nsid w:val="411748D7"/>
    <w:multiLevelType w:val="hybridMultilevel"/>
    <w:tmpl w:val="5CF8EBF0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83">
    <w:nsid w:val="413140AC"/>
    <w:multiLevelType w:val="hybridMultilevel"/>
    <w:tmpl w:val="854678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4">
    <w:nsid w:val="41AF0C51"/>
    <w:multiLevelType w:val="multilevel"/>
    <w:tmpl w:val="703654BE"/>
    <w:lvl w:ilvl="0">
      <w:start w:val="10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5">
    <w:nsid w:val="427B1EC4"/>
    <w:multiLevelType w:val="multilevel"/>
    <w:tmpl w:val="86A4BCC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6">
    <w:nsid w:val="42F2008C"/>
    <w:multiLevelType w:val="hybridMultilevel"/>
    <w:tmpl w:val="6778CD7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7">
    <w:nsid w:val="431A7C65"/>
    <w:multiLevelType w:val="hybridMultilevel"/>
    <w:tmpl w:val="03F6609E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88">
    <w:nsid w:val="43625986"/>
    <w:multiLevelType w:val="hybridMultilevel"/>
    <w:tmpl w:val="4EC2BCB8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89">
    <w:nsid w:val="43880557"/>
    <w:multiLevelType w:val="multilevel"/>
    <w:tmpl w:val="B80C252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0">
    <w:nsid w:val="44831614"/>
    <w:multiLevelType w:val="hybridMultilevel"/>
    <w:tmpl w:val="69487D6E"/>
    <w:lvl w:ilvl="0" w:tplc="50FE958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1">
    <w:nsid w:val="44A11BE5"/>
    <w:multiLevelType w:val="hybridMultilevel"/>
    <w:tmpl w:val="CB8EBB0E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92">
    <w:nsid w:val="44B64C9E"/>
    <w:multiLevelType w:val="singleLevel"/>
    <w:tmpl w:val="0419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93">
    <w:nsid w:val="44BA6319"/>
    <w:multiLevelType w:val="hybridMultilevel"/>
    <w:tmpl w:val="1B8AFF12"/>
    <w:lvl w:ilvl="0" w:tplc="8DCC60D0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4">
    <w:nsid w:val="44C86BAB"/>
    <w:multiLevelType w:val="hybridMultilevel"/>
    <w:tmpl w:val="7D3AAD06"/>
    <w:lvl w:ilvl="0" w:tplc="292CDEC4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5">
    <w:nsid w:val="44DA2B2D"/>
    <w:multiLevelType w:val="hybridMultilevel"/>
    <w:tmpl w:val="0B4A51B4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6">
    <w:nsid w:val="45076BA2"/>
    <w:multiLevelType w:val="hybridMultilevel"/>
    <w:tmpl w:val="93409C82"/>
    <w:lvl w:ilvl="0" w:tplc="0419000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28"/>
        </w:tabs>
        <w:ind w:left="142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48"/>
        </w:tabs>
        <w:ind w:left="214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68"/>
        </w:tabs>
        <w:ind w:left="286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88"/>
        </w:tabs>
        <w:ind w:left="358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08"/>
        </w:tabs>
        <w:ind w:left="430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28"/>
        </w:tabs>
        <w:ind w:left="502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48"/>
        </w:tabs>
        <w:ind w:left="574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68"/>
        </w:tabs>
        <w:ind w:left="6468" w:hanging="180"/>
      </w:pPr>
      <w:rPr>
        <w:rFonts w:cs="Times New Roman"/>
      </w:rPr>
    </w:lvl>
  </w:abstractNum>
  <w:abstractNum w:abstractNumId="197">
    <w:nsid w:val="452B3977"/>
    <w:multiLevelType w:val="hybridMultilevel"/>
    <w:tmpl w:val="72662D0C"/>
    <w:lvl w:ilvl="0" w:tplc="B040391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8">
    <w:nsid w:val="45493ABF"/>
    <w:multiLevelType w:val="hybridMultilevel"/>
    <w:tmpl w:val="C05E6548"/>
    <w:lvl w:ilvl="0" w:tplc="B0403914">
      <w:start w:val="1"/>
      <w:numFmt w:val="bullet"/>
      <w:lvlText w:val="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99">
    <w:nsid w:val="460E5C84"/>
    <w:multiLevelType w:val="hybridMultilevel"/>
    <w:tmpl w:val="0802B5E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0">
    <w:nsid w:val="461E1E44"/>
    <w:multiLevelType w:val="hybridMultilevel"/>
    <w:tmpl w:val="B4DCD8B6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01">
    <w:nsid w:val="469E6366"/>
    <w:multiLevelType w:val="hybridMultilevel"/>
    <w:tmpl w:val="1F74EBE8"/>
    <w:lvl w:ilvl="0" w:tplc="B040391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2">
    <w:nsid w:val="46E636A0"/>
    <w:multiLevelType w:val="hybridMultilevel"/>
    <w:tmpl w:val="87D6AE8A"/>
    <w:lvl w:ilvl="0" w:tplc="B040391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3">
    <w:nsid w:val="47111542"/>
    <w:multiLevelType w:val="hybridMultilevel"/>
    <w:tmpl w:val="2536D4E6"/>
    <w:lvl w:ilvl="0" w:tplc="F3EAD83E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4">
    <w:nsid w:val="477C1E6A"/>
    <w:multiLevelType w:val="hybridMultilevel"/>
    <w:tmpl w:val="E384C1CA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05">
    <w:nsid w:val="47B9515C"/>
    <w:multiLevelType w:val="multilevel"/>
    <w:tmpl w:val="B28C583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06">
    <w:nsid w:val="48361398"/>
    <w:multiLevelType w:val="hybridMultilevel"/>
    <w:tmpl w:val="D5A6DB02"/>
    <w:lvl w:ilvl="0" w:tplc="B040391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7">
    <w:nsid w:val="485E0648"/>
    <w:multiLevelType w:val="hybridMultilevel"/>
    <w:tmpl w:val="33C68D7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8">
    <w:nsid w:val="48F11BB2"/>
    <w:multiLevelType w:val="hybridMultilevel"/>
    <w:tmpl w:val="6F1AAA4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9">
    <w:nsid w:val="4A7D5C88"/>
    <w:multiLevelType w:val="hybridMultilevel"/>
    <w:tmpl w:val="4FE8CD3E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10">
    <w:nsid w:val="4B3320F8"/>
    <w:multiLevelType w:val="hybridMultilevel"/>
    <w:tmpl w:val="073C0816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11">
    <w:nsid w:val="4B665F4F"/>
    <w:multiLevelType w:val="hybridMultilevel"/>
    <w:tmpl w:val="254C5F50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12">
    <w:nsid w:val="4B7C1ADB"/>
    <w:multiLevelType w:val="hybridMultilevel"/>
    <w:tmpl w:val="139E0962"/>
    <w:lvl w:ilvl="0" w:tplc="6862D6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3">
    <w:nsid w:val="4BE01EE0"/>
    <w:multiLevelType w:val="hybridMultilevel"/>
    <w:tmpl w:val="41DE77B4"/>
    <w:lvl w:ilvl="0" w:tplc="94E460B0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4">
    <w:nsid w:val="4DA318C0"/>
    <w:multiLevelType w:val="hybridMultilevel"/>
    <w:tmpl w:val="438CC36E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15">
    <w:nsid w:val="4DA87454"/>
    <w:multiLevelType w:val="hybridMultilevel"/>
    <w:tmpl w:val="09AA309A"/>
    <w:lvl w:ilvl="0" w:tplc="F81E535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6">
    <w:nsid w:val="4E177F46"/>
    <w:multiLevelType w:val="multilevel"/>
    <w:tmpl w:val="A9C2218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17">
    <w:nsid w:val="4E364603"/>
    <w:multiLevelType w:val="hybridMultilevel"/>
    <w:tmpl w:val="2460F708"/>
    <w:lvl w:ilvl="0" w:tplc="65CCD172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8">
    <w:nsid w:val="4EC64211"/>
    <w:multiLevelType w:val="hybridMultilevel"/>
    <w:tmpl w:val="719003CC"/>
    <w:lvl w:ilvl="0" w:tplc="3EEC2F72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9">
    <w:nsid w:val="5058789B"/>
    <w:multiLevelType w:val="hybridMultilevel"/>
    <w:tmpl w:val="2624843A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20">
    <w:nsid w:val="507C5DA1"/>
    <w:multiLevelType w:val="hybridMultilevel"/>
    <w:tmpl w:val="8126128E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21">
    <w:nsid w:val="51363A2A"/>
    <w:multiLevelType w:val="multilevel"/>
    <w:tmpl w:val="49023264"/>
    <w:lvl w:ilvl="0">
      <w:start w:val="10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22">
    <w:nsid w:val="513811DE"/>
    <w:multiLevelType w:val="multilevel"/>
    <w:tmpl w:val="0FCEA34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23">
    <w:nsid w:val="517A0AFD"/>
    <w:multiLevelType w:val="hybridMultilevel"/>
    <w:tmpl w:val="91EEFAAA"/>
    <w:lvl w:ilvl="0" w:tplc="FD6476D8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4">
    <w:nsid w:val="51921CE3"/>
    <w:multiLevelType w:val="hybridMultilevel"/>
    <w:tmpl w:val="EC44A8DC"/>
    <w:lvl w:ilvl="0" w:tplc="83EEC150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5">
    <w:nsid w:val="51A01BD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6">
    <w:nsid w:val="51C067A0"/>
    <w:multiLevelType w:val="hybridMultilevel"/>
    <w:tmpl w:val="1DC447DE"/>
    <w:lvl w:ilvl="0" w:tplc="30FEE0D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7">
    <w:nsid w:val="52141EFE"/>
    <w:multiLevelType w:val="hybridMultilevel"/>
    <w:tmpl w:val="3E7C98F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28">
    <w:nsid w:val="521F44F4"/>
    <w:multiLevelType w:val="hybridMultilevel"/>
    <w:tmpl w:val="06E8741C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29">
    <w:nsid w:val="52D451EC"/>
    <w:multiLevelType w:val="hybridMultilevel"/>
    <w:tmpl w:val="41222F92"/>
    <w:lvl w:ilvl="0" w:tplc="5D2E455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0">
    <w:nsid w:val="52E55160"/>
    <w:multiLevelType w:val="hybridMultilevel"/>
    <w:tmpl w:val="508EAA3A"/>
    <w:lvl w:ilvl="0" w:tplc="2780C612">
      <w:start w:val="1"/>
      <w:numFmt w:val="russianLower"/>
      <w:pStyle w:val="a0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1">
    <w:nsid w:val="53454AF0"/>
    <w:multiLevelType w:val="multilevel"/>
    <w:tmpl w:val="CD224B0E"/>
    <w:lvl w:ilvl="0">
      <w:start w:val="1"/>
      <w:numFmt w:val="decimal"/>
      <w:lvlText w:val="%1).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232">
    <w:nsid w:val="5359532F"/>
    <w:multiLevelType w:val="hybridMultilevel"/>
    <w:tmpl w:val="F7787B4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33">
    <w:nsid w:val="542B2E3F"/>
    <w:multiLevelType w:val="hybridMultilevel"/>
    <w:tmpl w:val="C91CD09A"/>
    <w:lvl w:ilvl="0" w:tplc="A80C612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4">
    <w:nsid w:val="54406241"/>
    <w:multiLevelType w:val="multilevel"/>
    <w:tmpl w:val="B4F0FD3E"/>
    <w:lvl w:ilvl="0">
      <w:start w:val="1"/>
      <w:numFmt w:val="decimal"/>
      <w:lvlText w:val="%1).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5">
    <w:nsid w:val="54480A7A"/>
    <w:multiLevelType w:val="multilevel"/>
    <w:tmpl w:val="C10EF29A"/>
    <w:lvl w:ilvl="0">
      <w:start w:val="10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36">
    <w:nsid w:val="54521B0D"/>
    <w:multiLevelType w:val="hybridMultilevel"/>
    <w:tmpl w:val="F60E07E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37">
    <w:nsid w:val="54865D5A"/>
    <w:multiLevelType w:val="hybridMultilevel"/>
    <w:tmpl w:val="1826CABC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8">
    <w:nsid w:val="54C9624B"/>
    <w:multiLevelType w:val="multilevel"/>
    <w:tmpl w:val="4A38B64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39">
    <w:nsid w:val="55B66AC1"/>
    <w:multiLevelType w:val="hybridMultilevel"/>
    <w:tmpl w:val="7F660DB6"/>
    <w:lvl w:ilvl="0" w:tplc="48AAF69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0">
    <w:nsid w:val="55BA78BF"/>
    <w:multiLevelType w:val="multilevel"/>
    <w:tmpl w:val="AA9A4FF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41">
    <w:nsid w:val="55E576AD"/>
    <w:multiLevelType w:val="hybridMultilevel"/>
    <w:tmpl w:val="4EC69A8A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42">
    <w:nsid w:val="56CF7A8A"/>
    <w:multiLevelType w:val="hybridMultilevel"/>
    <w:tmpl w:val="C1E85F8C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43">
    <w:nsid w:val="574A797C"/>
    <w:multiLevelType w:val="multilevel"/>
    <w:tmpl w:val="E1286CF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44">
    <w:nsid w:val="5771579D"/>
    <w:multiLevelType w:val="hybridMultilevel"/>
    <w:tmpl w:val="82823E8E"/>
    <w:lvl w:ilvl="0" w:tplc="391C6102">
      <w:start w:val="1"/>
      <w:numFmt w:val="russianLower"/>
      <w:lvlText w:val="%1)"/>
      <w:lvlJc w:val="left"/>
      <w:pPr>
        <w:tabs>
          <w:tab w:val="num" w:pos="736"/>
        </w:tabs>
        <w:ind w:left="736" w:hanging="360"/>
      </w:pPr>
      <w:rPr>
        <w:rFonts w:hint="default"/>
        <w:b w:val="0"/>
        <w:i w:val="0"/>
        <w:sz w:val="28"/>
        <w:szCs w:val="28"/>
      </w:rPr>
    </w:lvl>
    <w:lvl w:ilvl="1" w:tplc="15BE97FE">
      <w:start w:val="1"/>
      <w:numFmt w:val="decimal"/>
      <w:lvlText w:val="%2."/>
      <w:lvlJc w:val="left"/>
      <w:pPr>
        <w:tabs>
          <w:tab w:val="num" w:pos="16"/>
        </w:tabs>
        <w:ind w:left="16" w:firstLine="0"/>
      </w:pPr>
      <w:rPr>
        <w:rFonts w:hint="default"/>
        <w:b w:val="0"/>
        <w:i w:val="0"/>
        <w:sz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76"/>
        </w:tabs>
        <w:ind w:left="217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96"/>
        </w:tabs>
        <w:ind w:left="289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16"/>
        </w:tabs>
        <w:ind w:left="361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36"/>
        </w:tabs>
        <w:ind w:left="433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56"/>
        </w:tabs>
        <w:ind w:left="505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76"/>
        </w:tabs>
        <w:ind w:left="577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96"/>
        </w:tabs>
        <w:ind w:left="6496" w:hanging="180"/>
      </w:pPr>
    </w:lvl>
  </w:abstractNum>
  <w:abstractNum w:abstractNumId="245">
    <w:nsid w:val="57953B44"/>
    <w:multiLevelType w:val="hybridMultilevel"/>
    <w:tmpl w:val="AFDC095E"/>
    <w:lvl w:ilvl="0" w:tplc="C1964EFC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6">
    <w:nsid w:val="57C30F5A"/>
    <w:multiLevelType w:val="hybridMultilevel"/>
    <w:tmpl w:val="3B745C9C"/>
    <w:lvl w:ilvl="0" w:tplc="71F64B06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7">
    <w:nsid w:val="57F75FEA"/>
    <w:multiLevelType w:val="multilevel"/>
    <w:tmpl w:val="FBB88E8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48">
    <w:nsid w:val="580E48C7"/>
    <w:multiLevelType w:val="hybridMultilevel"/>
    <w:tmpl w:val="6DE8FF14"/>
    <w:lvl w:ilvl="0" w:tplc="45E82C3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49">
    <w:nsid w:val="58F877D5"/>
    <w:multiLevelType w:val="hybridMultilevel"/>
    <w:tmpl w:val="EF5677E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50">
    <w:nsid w:val="595B3B26"/>
    <w:multiLevelType w:val="hybridMultilevel"/>
    <w:tmpl w:val="A9442F3C"/>
    <w:lvl w:ilvl="0" w:tplc="B040391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1">
    <w:nsid w:val="598C113D"/>
    <w:multiLevelType w:val="multilevel"/>
    <w:tmpl w:val="2ECE0F0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52">
    <w:nsid w:val="5A135C9F"/>
    <w:multiLevelType w:val="hybridMultilevel"/>
    <w:tmpl w:val="2DC2ECD2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53">
    <w:nsid w:val="5A4D7398"/>
    <w:multiLevelType w:val="hybridMultilevel"/>
    <w:tmpl w:val="B0A8C7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4">
    <w:nsid w:val="5A78693C"/>
    <w:multiLevelType w:val="hybridMultilevel"/>
    <w:tmpl w:val="C638EEA8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55">
    <w:nsid w:val="5B260B62"/>
    <w:multiLevelType w:val="hybridMultilevel"/>
    <w:tmpl w:val="AD540302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56">
    <w:nsid w:val="5B4B1280"/>
    <w:multiLevelType w:val="hybridMultilevel"/>
    <w:tmpl w:val="E69225C8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57">
    <w:nsid w:val="5BDB3CFB"/>
    <w:multiLevelType w:val="hybridMultilevel"/>
    <w:tmpl w:val="60561E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8">
    <w:nsid w:val="5C4E5AEE"/>
    <w:multiLevelType w:val="hybridMultilevel"/>
    <w:tmpl w:val="5276D8BC"/>
    <w:lvl w:ilvl="0" w:tplc="F814DE04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9">
    <w:nsid w:val="5C9765CC"/>
    <w:multiLevelType w:val="hybridMultilevel"/>
    <w:tmpl w:val="DBE09938"/>
    <w:lvl w:ilvl="0" w:tplc="D730F9D0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884C531C">
      <w:start w:val="1"/>
      <w:numFmt w:val="russianLower"/>
      <w:pStyle w:val="a1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0">
    <w:nsid w:val="5CDE7178"/>
    <w:multiLevelType w:val="hybridMultilevel"/>
    <w:tmpl w:val="CDD6424A"/>
    <w:lvl w:ilvl="0" w:tplc="04190011">
      <w:start w:val="1"/>
      <w:numFmt w:val="decimal"/>
      <w:lvlText w:val="%1)"/>
      <w:lvlJc w:val="left"/>
      <w:pPr>
        <w:tabs>
          <w:tab w:val="num" w:pos="1287"/>
        </w:tabs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261">
    <w:nsid w:val="5CE341B9"/>
    <w:multiLevelType w:val="multilevel"/>
    <w:tmpl w:val="35DED082"/>
    <w:lvl w:ilvl="0">
      <w:start w:val="1"/>
      <w:numFmt w:val="decimal"/>
      <w:lvlText w:val="%1."/>
      <w:lvlJc w:val="left"/>
      <w:pPr>
        <w:tabs>
          <w:tab w:val="num" w:pos="785"/>
        </w:tabs>
        <w:ind w:left="785" w:hanging="360"/>
      </w:pPr>
      <w:rPr>
        <w:rFonts w:hint="default"/>
        <w:b w:val="0"/>
        <w:sz w:val="26"/>
        <w:szCs w:val="26"/>
      </w:r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62">
    <w:nsid w:val="5D2E7AD1"/>
    <w:multiLevelType w:val="multilevel"/>
    <w:tmpl w:val="5D088E94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63">
    <w:nsid w:val="5EF823E6"/>
    <w:multiLevelType w:val="multilevel"/>
    <w:tmpl w:val="33B06A4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64">
    <w:nsid w:val="5F145B0A"/>
    <w:multiLevelType w:val="multilevel"/>
    <w:tmpl w:val="FE442D4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65">
    <w:nsid w:val="5F197E05"/>
    <w:multiLevelType w:val="hybridMultilevel"/>
    <w:tmpl w:val="D55EF14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6">
    <w:nsid w:val="5FBA1FFF"/>
    <w:multiLevelType w:val="hybridMultilevel"/>
    <w:tmpl w:val="7A0C9A98"/>
    <w:lvl w:ilvl="0" w:tplc="1A1E527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7">
    <w:nsid w:val="5FBF7A71"/>
    <w:multiLevelType w:val="hybridMultilevel"/>
    <w:tmpl w:val="3BA461E4"/>
    <w:lvl w:ilvl="0" w:tplc="FB7660F6">
      <w:start w:val="1"/>
      <w:numFmt w:val="russianLower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8">
    <w:nsid w:val="5FF44BB1"/>
    <w:multiLevelType w:val="hybridMultilevel"/>
    <w:tmpl w:val="3A9CDEF2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69">
    <w:nsid w:val="60346F18"/>
    <w:multiLevelType w:val="multilevel"/>
    <w:tmpl w:val="9FC4C57C"/>
    <w:lvl w:ilvl="0">
      <w:start w:val="10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70">
    <w:nsid w:val="604F0FE1"/>
    <w:multiLevelType w:val="hybridMultilevel"/>
    <w:tmpl w:val="B9161E88"/>
    <w:lvl w:ilvl="0" w:tplc="CF1CEF9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color w:val="auto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1">
    <w:nsid w:val="60904056"/>
    <w:multiLevelType w:val="multilevel"/>
    <w:tmpl w:val="0CE293D4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72">
    <w:nsid w:val="60DF27B7"/>
    <w:multiLevelType w:val="multilevel"/>
    <w:tmpl w:val="FFEA4C0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b w:val="0"/>
        <w:i w:val="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73">
    <w:nsid w:val="612814D4"/>
    <w:multiLevelType w:val="hybridMultilevel"/>
    <w:tmpl w:val="9402AA38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74">
    <w:nsid w:val="61B65821"/>
    <w:multiLevelType w:val="hybridMultilevel"/>
    <w:tmpl w:val="3F726F3E"/>
    <w:lvl w:ilvl="0" w:tplc="C3AAF37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5">
    <w:nsid w:val="62D016C9"/>
    <w:multiLevelType w:val="hybridMultilevel"/>
    <w:tmpl w:val="B1302B2E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76">
    <w:nsid w:val="62D85184"/>
    <w:multiLevelType w:val="hybridMultilevel"/>
    <w:tmpl w:val="E7C88B08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77">
    <w:nsid w:val="630A5018"/>
    <w:multiLevelType w:val="hybridMultilevel"/>
    <w:tmpl w:val="E61C55E8"/>
    <w:lvl w:ilvl="0" w:tplc="20560836">
      <w:start w:val="1"/>
      <w:numFmt w:val="decimal"/>
      <w:pStyle w:val="a2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8">
    <w:nsid w:val="646D7B96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9">
    <w:nsid w:val="661C7B65"/>
    <w:multiLevelType w:val="hybridMultilevel"/>
    <w:tmpl w:val="370AE742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80">
    <w:nsid w:val="6659240B"/>
    <w:multiLevelType w:val="multilevel"/>
    <w:tmpl w:val="7BBC3EF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3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1">
    <w:nsid w:val="66B922DB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2">
    <w:nsid w:val="67130B68"/>
    <w:multiLevelType w:val="hybridMultilevel"/>
    <w:tmpl w:val="85FC918A"/>
    <w:lvl w:ilvl="0" w:tplc="B040391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3">
    <w:nsid w:val="67F14BC2"/>
    <w:multiLevelType w:val="hybridMultilevel"/>
    <w:tmpl w:val="445A943A"/>
    <w:lvl w:ilvl="0" w:tplc="216A3FC4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4">
    <w:nsid w:val="6810005B"/>
    <w:multiLevelType w:val="hybridMultilevel"/>
    <w:tmpl w:val="97DC4C44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85">
    <w:nsid w:val="6823492E"/>
    <w:multiLevelType w:val="multilevel"/>
    <w:tmpl w:val="BD4CBB6E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6">
    <w:nsid w:val="692A3078"/>
    <w:multiLevelType w:val="multilevel"/>
    <w:tmpl w:val="3DC8A4A4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7">
    <w:nsid w:val="69DF4F28"/>
    <w:multiLevelType w:val="multilevel"/>
    <w:tmpl w:val="236ADCBC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8">
    <w:nsid w:val="6AEC2179"/>
    <w:multiLevelType w:val="singleLevel"/>
    <w:tmpl w:val="D0FCE7A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9">
    <w:nsid w:val="6BFC7B95"/>
    <w:multiLevelType w:val="hybridMultilevel"/>
    <w:tmpl w:val="8708AACE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90">
    <w:nsid w:val="6C06661F"/>
    <w:multiLevelType w:val="hybridMultilevel"/>
    <w:tmpl w:val="05527A3C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91">
    <w:nsid w:val="6C0A0CFD"/>
    <w:multiLevelType w:val="hybridMultilevel"/>
    <w:tmpl w:val="DCDA347C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92">
    <w:nsid w:val="6C0E3416"/>
    <w:multiLevelType w:val="hybridMultilevel"/>
    <w:tmpl w:val="F6F82754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93">
    <w:nsid w:val="6C6371F6"/>
    <w:multiLevelType w:val="hybridMultilevel"/>
    <w:tmpl w:val="5680D9C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94">
    <w:nsid w:val="6C7810F1"/>
    <w:multiLevelType w:val="hybridMultilevel"/>
    <w:tmpl w:val="58202754"/>
    <w:lvl w:ilvl="0" w:tplc="78B42B7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5">
    <w:nsid w:val="6C7A5FF6"/>
    <w:multiLevelType w:val="hybridMultilevel"/>
    <w:tmpl w:val="56AC90DC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96">
    <w:nsid w:val="6C814E10"/>
    <w:multiLevelType w:val="hybridMultilevel"/>
    <w:tmpl w:val="9366285C"/>
    <w:lvl w:ilvl="0" w:tplc="B9C2D5AE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99F00F8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7">
    <w:nsid w:val="6CDF64C3"/>
    <w:multiLevelType w:val="hybridMultilevel"/>
    <w:tmpl w:val="9528CEEC"/>
    <w:lvl w:ilvl="0" w:tplc="8198018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8">
    <w:nsid w:val="6D080E26"/>
    <w:multiLevelType w:val="hybridMultilevel"/>
    <w:tmpl w:val="13AAB944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99">
    <w:nsid w:val="6DC85A4B"/>
    <w:multiLevelType w:val="hybridMultilevel"/>
    <w:tmpl w:val="78C233B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0">
    <w:nsid w:val="6E7B39AA"/>
    <w:multiLevelType w:val="multilevel"/>
    <w:tmpl w:val="8A9645C4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01">
    <w:nsid w:val="6EB44D62"/>
    <w:multiLevelType w:val="hybridMultilevel"/>
    <w:tmpl w:val="BCAA5E2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02">
    <w:nsid w:val="6EE51B6D"/>
    <w:multiLevelType w:val="hybridMultilevel"/>
    <w:tmpl w:val="DBF866B0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03">
    <w:nsid w:val="6EEC1E98"/>
    <w:multiLevelType w:val="hybridMultilevel"/>
    <w:tmpl w:val="BB1E17E4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04">
    <w:nsid w:val="6F1F4B6B"/>
    <w:multiLevelType w:val="hybridMultilevel"/>
    <w:tmpl w:val="2C72578C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5">
    <w:nsid w:val="70386144"/>
    <w:multiLevelType w:val="hybridMultilevel"/>
    <w:tmpl w:val="54F00C7C"/>
    <w:lvl w:ilvl="0" w:tplc="D866832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6">
    <w:nsid w:val="70B76836"/>
    <w:multiLevelType w:val="hybridMultilevel"/>
    <w:tmpl w:val="7396B482"/>
    <w:lvl w:ilvl="0" w:tplc="0E7856A2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7">
    <w:nsid w:val="711872BA"/>
    <w:multiLevelType w:val="hybridMultilevel"/>
    <w:tmpl w:val="4822D6B0"/>
    <w:lvl w:ilvl="0" w:tplc="B0403914">
      <w:start w:val="1"/>
      <w:numFmt w:val="bullet"/>
      <w:lvlText w:val=""/>
      <w:lvlJc w:val="left"/>
      <w:pPr>
        <w:ind w:left="754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74" w:hanging="360"/>
      </w:pPr>
    </w:lvl>
    <w:lvl w:ilvl="2" w:tplc="0419001B" w:tentative="1">
      <w:start w:val="1"/>
      <w:numFmt w:val="lowerRoman"/>
      <w:lvlText w:val="%3."/>
      <w:lvlJc w:val="right"/>
      <w:pPr>
        <w:ind w:left="2194" w:hanging="180"/>
      </w:pPr>
    </w:lvl>
    <w:lvl w:ilvl="3" w:tplc="0419000F" w:tentative="1">
      <w:start w:val="1"/>
      <w:numFmt w:val="decimal"/>
      <w:lvlText w:val="%4."/>
      <w:lvlJc w:val="left"/>
      <w:pPr>
        <w:ind w:left="2914" w:hanging="360"/>
      </w:pPr>
    </w:lvl>
    <w:lvl w:ilvl="4" w:tplc="04190019" w:tentative="1">
      <w:start w:val="1"/>
      <w:numFmt w:val="lowerLetter"/>
      <w:lvlText w:val="%5."/>
      <w:lvlJc w:val="left"/>
      <w:pPr>
        <w:ind w:left="3634" w:hanging="360"/>
      </w:pPr>
    </w:lvl>
    <w:lvl w:ilvl="5" w:tplc="0419001B" w:tentative="1">
      <w:start w:val="1"/>
      <w:numFmt w:val="lowerRoman"/>
      <w:lvlText w:val="%6."/>
      <w:lvlJc w:val="right"/>
      <w:pPr>
        <w:ind w:left="4354" w:hanging="180"/>
      </w:pPr>
    </w:lvl>
    <w:lvl w:ilvl="6" w:tplc="0419000F" w:tentative="1">
      <w:start w:val="1"/>
      <w:numFmt w:val="decimal"/>
      <w:lvlText w:val="%7."/>
      <w:lvlJc w:val="left"/>
      <w:pPr>
        <w:ind w:left="5074" w:hanging="360"/>
      </w:pPr>
    </w:lvl>
    <w:lvl w:ilvl="7" w:tplc="04190019" w:tentative="1">
      <w:start w:val="1"/>
      <w:numFmt w:val="lowerLetter"/>
      <w:lvlText w:val="%8."/>
      <w:lvlJc w:val="left"/>
      <w:pPr>
        <w:ind w:left="5794" w:hanging="360"/>
      </w:pPr>
    </w:lvl>
    <w:lvl w:ilvl="8" w:tplc="0419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308">
    <w:nsid w:val="71F47755"/>
    <w:multiLevelType w:val="hybridMultilevel"/>
    <w:tmpl w:val="B49AE4F6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09">
    <w:nsid w:val="72087C63"/>
    <w:multiLevelType w:val="hybridMultilevel"/>
    <w:tmpl w:val="56DC8DC8"/>
    <w:lvl w:ilvl="0" w:tplc="D6122D86">
      <w:start w:val="1"/>
      <w:numFmt w:val="russianLower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0">
    <w:nsid w:val="7318435C"/>
    <w:multiLevelType w:val="hybridMultilevel"/>
    <w:tmpl w:val="DFCC27F0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11">
    <w:nsid w:val="733801F9"/>
    <w:multiLevelType w:val="hybridMultilevel"/>
    <w:tmpl w:val="B53C44EA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12">
    <w:nsid w:val="734270C6"/>
    <w:multiLevelType w:val="hybridMultilevel"/>
    <w:tmpl w:val="E1BC9B60"/>
    <w:lvl w:ilvl="0" w:tplc="041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5E22B860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7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3">
    <w:nsid w:val="735A0D60"/>
    <w:multiLevelType w:val="multilevel"/>
    <w:tmpl w:val="0AD02D8E"/>
    <w:lvl w:ilvl="0">
      <w:start w:val="10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14">
    <w:nsid w:val="74442B51"/>
    <w:multiLevelType w:val="multilevel"/>
    <w:tmpl w:val="2C4E38E4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15">
    <w:nsid w:val="749E2922"/>
    <w:multiLevelType w:val="hybridMultilevel"/>
    <w:tmpl w:val="4A50716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16">
    <w:nsid w:val="757C5D12"/>
    <w:multiLevelType w:val="hybridMultilevel"/>
    <w:tmpl w:val="CDA0334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7">
    <w:nsid w:val="76310196"/>
    <w:multiLevelType w:val="hybridMultilevel"/>
    <w:tmpl w:val="E6E43FDC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18">
    <w:nsid w:val="768E7B3E"/>
    <w:multiLevelType w:val="multilevel"/>
    <w:tmpl w:val="935A5C4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6"/>
        <w:szCs w:val="26"/>
      </w:r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9">
    <w:nsid w:val="76C405AD"/>
    <w:multiLevelType w:val="hybridMultilevel"/>
    <w:tmpl w:val="7F660DB6"/>
    <w:lvl w:ilvl="0" w:tplc="48AAF69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0">
    <w:nsid w:val="76EC06E4"/>
    <w:multiLevelType w:val="hybridMultilevel"/>
    <w:tmpl w:val="2CA8B390"/>
    <w:lvl w:ilvl="0" w:tplc="B0403914">
      <w:start w:val="1"/>
      <w:numFmt w:val="bullet"/>
      <w:lvlText w:val="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321">
    <w:nsid w:val="770A06F2"/>
    <w:multiLevelType w:val="hybridMultilevel"/>
    <w:tmpl w:val="2EFCCB74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22">
    <w:nsid w:val="772D3853"/>
    <w:multiLevelType w:val="hybridMultilevel"/>
    <w:tmpl w:val="09544B76"/>
    <w:lvl w:ilvl="0" w:tplc="AB5E9FE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3">
    <w:nsid w:val="773C1D92"/>
    <w:multiLevelType w:val="hybridMultilevel"/>
    <w:tmpl w:val="A56213BC"/>
    <w:lvl w:ilvl="0" w:tplc="80E09EE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4">
    <w:nsid w:val="77A66D31"/>
    <w:multiLevelType w:val="multilevel"/>
    <w:tmpl w:val="2864E2F6"/>
    <w:lvl w:ilvl="0">
      <w:start w:val="2"/>
      <w:numFmt w:val="decimal"/>
      <w:lvlText w:val="%1)."/>
      <w:lvlJc w:val="left"/>
      <w:pPr>
        <w:tabs>
          <w:tab w:val="num" w:pos="340"/>
        </w:tabs>
        <w:ind w:left="340" w:hanging="340"/>
      </w:pPr>
      <w:rPr>
        <w:rFonts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25">
    <w:nsid w:val="77CC1835"/>
    <w:multiLevelType w:val="hybridMultilevel"/>
    <w:tmpl w:val="B1D23A2C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26">
    <w:nsid w:val="7811673F"/>
    <w:multiLevelType w:val="multilevel"/>
    <w:tmpl w:val="6C9E5EAE"/>
    <w:styleLink w:val="10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71" w:hanging="357"/>
      </w:pPr>
      <w:rPr>
        <w:rFonts w:ascii="Times New Roman" w:eastAsiaTheme="minorEastAsia" w:hAnsi="Times New Roman" w:cs="Times New Roman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327">
    <w:nsid w:val="78CE45B8"/>
    <w:multiLevelType w:val="hybridMultilevel"/>
    <w:tmpl w:val="D2801FC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28">
    <w:nsid w:val="78EC50A3"/>
    <w:multiLevelType w:val="hybridMultilevel"/>
    <w:tmpl w:val="547EB8DE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9">
    <w:nsid w:val="791436DF"/>
    <w:multiLevelType w:val="multilevel"/>
    <w:tmpl w:val="9A9E287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30">
    <w:nsid w:val="7948215C"/>
    <w:multiLevelType w:val="hybridMultilevel"/>
    <w:tmpl w:val="EF901886"/>
    <w:lvl w:ilvl="0" w:tplc="1486AAC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1">
    <w:nsid w:val="7A433831"/>
    <w:multiLevelType w:val="singleLevel"/>
    <w:tmpl w:val="7E68C90C"/>
    <w:lvl w:ilvl="0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4"/>
        <w:szCs w:val="24"/>
      </w:rPr>
    </w:lvl>
  </w:abstractNum>
  <w:abstractNum w:abstractNumId="332">
    <w:nsid w:val="7A5B4E69"/>
    <w:multiLevelType w:val="hybridMultilevel"/>
    <w:tmpl w:val="B0320980"/>
    <w:lvl w:ilvl="0" w:tplc="118C6E68">
      <w:start w:val="4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 w:tplc="391C6102">
      <w:start w:val="1"/>
      <w:numFmt w:val="russianLower"/>
      <w:lvlText w:val="%2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3">
    <w:nsid w:val="7B025214"/>
    <w:multiLevelType w:val="hybridMultilevel"/>
    <w:tmpl w:val="377E4F0C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34">
    <w:nsid w:val="7B6E70C6"/>
    <w:multiLevelType w:val="multilevel"/>
    <w:tmpl w:val="E3BC2E98"/>
    <w:lvl w:ilvl="0">
      <w:start w:val="10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35">
    <w:nsid w:val="7B70557B"/>
    <w:multiLevelType w:val="hybridMultilevel"/>
    <w:tmpl w:val="34AAAFE8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36">
    <w:nsid w:val="7B7A3A4D"/>
    <w:multiLevelType w:val="hybridMultilevel"/>
    <w:tmpl w:val="9FC82AE6"/>
    <w:lvl w:ilvl="0" w:tplc="3D5C3F12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7">
    <w:nsid w:val="7B9B2CF9"/>
    <w:multiLevelType w:val="hybridMultilevel"/>
    <w:tmpl w:val="0AAEF2CC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8">
    <w:nsid w:val="7C481BCD"/>
    <w:multiLevelType w:val="hybridMultilevel"/>
    <w:tmpl w:val="8FA67742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39">
    <w:nsid w:val="7CD67893"/>
    <w:multiLevelType w:val="multilevel"/>
    <w:tmpl w:val="0D52531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40">
    <w:nsid w:val="7D4217D3"/>
    <w:multiLevelType w:val="hybridMultilevel"/>
    <w:tmpl w:val="5AB092E6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41">
    <w:nsid w:val="7D9879CB"/>
    <w:multiLevelType w:val="hybridMultilevel"/>
    <w:tmpl w:val="4D2E776C"/>
    <w:lvl w:ilvl="0" w:tplc="324C0570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2">
    <w:nsid w:val="7E0734B5"/>
    <w:multiLevelType w:val="multilevel"/>
    <w:tmpl w:val="70F4A6CA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43">
    <w:nsid w:val="7E4A26ED"/>
    <w:multiLevelType w:val="hybridMultilevel"/>
    <w:tmpl w:val="FA8C5C40"/>
    <w:lvl w:ilvl="0" w:tplc="B0403914">
      <w:start w:val="1"/>
      <w:numFmt w:val="bullet"/>
      <w:lvlText w:val="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344">
    <w:nsid w:val="7E886929"/>
    <w:multiLevelType w:val="hybridMultilevel"/>
    <w:tmpl w:val="45A89DB6"/>
    <w:lvl w:ilvl="0" w:tplc="63A090A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5">
    <w:nsid w:val="7F315B46"/>
    <w:multiLevelType w:val="hybridMultilevel"/>
    <w:tmpl w:val="A650FE8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46">
    <w:nsid w:val="7F344B1F"/>
    <w:multiLevelType w:val="multilevel"/>
    <w:tmpl w:val="13B2FCC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47">
    <w:nsid w:val="7F483844"/>
    <w:multiLevelType w:val="hybridMultilevel"/>
    <w:tmpl w:val="6FB0424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8">
    <w:nsid w:val="7F8D081C"/>
    <w:multiLevelType w:val="hybridMultilevel"/>
    <w:tmpl w:val="B210BE7C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49">
    <w:nsid w:val="7FA06A4D"/>
    <w:multiLevelType w:val="hybridMultilevel"/>
    <w:tmpl w:val="A6F8FC1A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50">
    <w:nsid w:val="7FBE6634"/>
    <w:multiLevelType w:val="hybridMultilevel"/>
    <w:tmpl w:val="416C4C66"/>
    <w:lvl w:ilvl="0" w:tplc="D730F9D0">
      <w:start w:val="1"/>
      <w:numFmt w:val="russianLower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num w:numId="1">
    <w:abstractNumId w:val="178"/>
  </w:num>
  <w:num w:numId="2">
    <w:abstractNumId w:val="326"/>
  </w:num>
  <w:num w:numId="3">
    <w:abstractNumId w:val="97"/>
  </w:num>
  <w:num w:numId="4">
    <w:abstractNumId w:val="225"/>
  </w:num>
  <w:num w:numId="5">
    <w:abstractNumId w:val="297"/>
  </w:num>
  <w:num w:numId="6">
    <w:abstractNumId w:val="248"/>
  </w:num>
  <w:num w:numId="7">
    <w:abstractNumId w:val="318"/>
  </w:num>
  <w:num w:numId="8">
    <w:abstractNumId w:val="261"/>
  </w:num>
  <w:num w:numId="9">
    <w:abstractNumId w:val="144"/>
  </w:num>
  <w:num w:numId="10">
    <w:abstractNumId w:val="36"/>
  </w:num>
  <w:num w:numId="11">
    <w:abstractNumId w:val="216"/>
  </w:num>
  <w:num w:numId="12">
    <w:abstractNumId w:val="280"/>
  </w:num>
  <w:num w:numId="13">
    <w:abstractNumId w:val="108"/>
  </w:num>
  <w:num w:numId="14">
    <w:abstractNumId w:val="269"/>
  </w:num>
  <w:num w:numId="15">
    <w:abstractNumId w:val="184"/>
  </w:num>
  <w:num w:numId="16">
    <w:abstractNumId w:val="334"/>
  </w:num>
  <w:num w:numId="17">
    <w:abstractNumId w:val="235"/>
  </w:num>
  <w:num w:numId="18">
    <w:abstractNumId w:val="170"/>
  </w:num>
  <w:num w:numId="19">
    <w:abstractNumId w:val="68"/>
  </w:num>
  <w:num w:numId="20">
    <w:abstractNumId w:val="153"/>
  </w:num>
  <w:num w:numId="21">
    <w:abstractNumId w:val="313"/>
  </w:num>
  <w:num w:numId="22">
    <w:abstractNumId w:val="221"/>
  </w:num>
  <w:num w:numId="23">
    <w:abstractNumId w:val="309"/>
  </w:num>
  <w:num w:numId="24">
    <w:abstractNumId w:val="203"/>
  </w:num>
  <w:num w:numId="25">
    <w:abstractNumId w:val="328"/>
  </w:num>
  <w:num w:numId="26">
    <w:abstractNumId w:val="234"/>
  </w:num>
  <w:num w:numId="27">
    <w:abstractNumId w:val="89"/>
  </w:num>
  <w:num w:numId="28">
    <w:abstractNumId w:val="176"/>
  </w:num>
  <w:num w:numId="29">
    <w:abstractNumId w:val="260"/>
  </w:num>
  <w:num w:numId="30">
    <w:abstractNumId w:val="147"/>
  </w:num>
  <w:num w:numId="31">
    <w:abstractNumId w:val="49"/>
  </w:num>
  <w:num w:numId="32">
    <w:abstractNumId w:val="103"/>
  </w:num>
  <w:num w:numId="33">
    <w:abstractNumId w:val="69"/>
  </w:num>
  <w:num w:numId="34">
    <w:abstractNumId w:val="47"/>
  </w:num>
  <w:num w:numId="35">
    <w:abstractNumId w:val="267"/>
  </w:num>
  <w:num w:numId="36">
    <w:abstractNumId w:val="285"/>
  </w:num>
  <w:num w:numId="37">
    <w:abstractNumId w:val="271"/>
  </w:num>
  <w:num w:numId="38">
    <w:abstractNumId w:val="346"/>
  </w:num>
  <w:num w:numId="39">
    <w:abstractNumId w:val="85"/>
  </w:num>
  <w:num w:numId="40">
    <w:abstractNumId w:val="286"/>
  </w:num>
  <w:num w:numId="41">
    <w:abstractNumId w:val="94"/>
  </w:num>
  <w:num w:numId="42">
    <w:abstractNumId w:val="243"/>
  </w:num>
  <w:num w:numId="43">
    <w:abstractNumId w:val="73"/>
  </w:num>
  <w:num w:numId="44">
    <w:abstractNumId w:val="24"/>
  </w:num>
  <w:num w:numId="45">
    <w:abstractNumId w:val="222"/>
  </w:num>
  <w:num w:numId="46">
    <w:abstractNumId w:val="189"/>
  </w:num>
  <w:num w:numId="47">
    <w:abstractNumId w:val="185"/>
  </w:num>
  <w:num w:numId="48">
    <w:abstractNumId w:val="134"/>
  </w:num>
  <w:num w:numId="49">
    <w:abstractNumId w:val="329"/>
  </w:num>
  <w:num w:numId="50">
    <w:abstractNumId w:val="150"/>
  </w:num>
  <w:num w:numId="51">
    <w:abstractNumId w:val="42"/>
  </w:num>
  <w:num w:numId="52">
    <w:abstractNumId w:val="173"/>
  </w:num>
  <w:num w:numId="53">
    <w:abstractNumId w:val="43"/>
  </w:num>
  <w:num w:numId="54">
    <w:abstractNumId w:val="240"/>
  </w:num>
  <w:num w:numId="55">
    <w:abstractNumId w:val="238"/>
  </w:num>
  <w:num w:numId="56">
    <w:abstractNumId w:val="44"/>
  </w:num>
  <w:num w:numId="57">
    <w:abstractNumId w:val="264"/>
  </w:num>
  <w:num w:numId="58">
    <w:abstractNumId w:val="56"/>
  </w:num>
  <w:num w:numId="59">
    <w:abstractNumId w:val="28"/>
  </w:num>
  <w:num w:numId="60">
    <w:abstractNumId w:val="247"/>
  </w:num>
  <w:num w:numId="61">
    <w:abstractNumId w:val="181"/>
  </w:num>
  <w:num w:numId="62">
    <w:abstractNumId w:val="205"/>
  </w:num>
  <w:num w:numId="63">
    <w:abstractNumId w:val="158"/>
  </w:num>
  <w:num w:numId="64">
    <w:abstractNumId w:val="324"/>
  </w:num>
  <w:num w:numId="65">
    <w:abstractNumId w:val="62"/>
  </w:num>
  <w:num w:numId="66">
    <w:abstractNumId w:val="239"/>
  </w:num>
  <w:num w:numId="67">
    <w:abstractNumId w:val="319"/>
  </w:num>
  <w:num w:numId="68">
    <w:abstractNumId w:val="244"/>
  </w:num>
  <w:num w:numId="69">
    <w:abstractNumId w:val="166"/>
  </w:num>
  <w:num w:numId="70">
    <w:abstractNumId w:val="332"/>
  </w:num>
  <w:num w:numId="71">
    <w:abstractNumId w:val="231"/>
  </w:num>
  <w:num w:numId="72">
    <w:abstractNumId w:val="258"/>
  </w:num>
  <w:num w:numId="73">
    <w:abstractNumId w:val="123"/>
  </w:num>
  <w:num w:numId="74">
    <w:abstractNumId w:val="72"/>
  </w:num>
  <w:num w:numId="75">
    <w:abstractNumId w:val="177"/>
  </w:num>
  <w:num w:numId="76">
    <w:abstractNumId w:val="193"/>
  </w:num>
  <w:num w:numId="77">
    <w:abstractNumId w:val="217"/>
  </w:num>
  <w:num w:numId="78">
    <w:abstractNumId w:val="22"/>
  </w:num>
  <w:num w:numId="79">
    <w:abstractNumId w:val="149"/>
  </w:num>
  <w:num w:numId="80">
    <w:abstractNumId w:val="124"/>
  </w:num>
  <w:num w:numId="81">
    <w:abstractNumId w:val="76"/>
  </w:num>
  <w:num w:numId="82">
    <w:abstractNumId w:val="126"/>
  </w:num>
  <w:num w:numId="83">
    <w:abstractNumId w:val="341"/>
  </w:num>
  <w:num w:numId="84">
    <w:abstractNumId w:val="213"/>
  </w:num>
  <w:num w:numId="85">
    <w:abstractNumId w:val="171"/>
  </w:num>
  <w:num w:numId="86">
    <w:abstractNumId w:val="330"/>
  </w:num>
  <w:num w:numId="87">
    <w:abstractNumId w:val="224"/>
  </w:num>
  <w:num w:numId="88">
    <w:abstractNumId w:val="34"/>
  </w:num>
  <w:num w:numId="89">
    <w:abstractNumId w:val="93"/>
  </w:num>
  <w:num w:numId="90">
    <w:abstractNumId w:val="114"/>
  </w:num>
  <w:num w:numId="91">
    <w:abstractNumId w:val="226"/>
  </w:num>
  <w:num w:numId="92">
    <w:abstractNumId w:val="323"/>
  </w:num>
  <w:num w:numId="93">
    <w:abstractNumId w:val="270"/>
  </w:num>
  <w:num w:numId="94">
    <w:abstractNumId w:val="167"/>
  </w:num>
  <w:num w:numId="95">
    <w:abstractNumId w:val="233"/>
  </w:num>
  <w:num w:numId="96">
    <w:abstractNumId w:val="336"/>
  </w:num>
  <w:num w:numId="97">
    <w:abstractNumId w:val="266"/>
  </w:num>
  <w:num w:numId="98">
    <w:abstractNumId w:val="223"/>
  </w:num>
  <w:num w:numId="99">
    <w:abstractNumId w:val="194"/>
  </w:num>
  <w:num w:numId="100">
    <w:abstractNumId w:val="80"/>
  </w:num>
  <w:num w:numId="101">
    <w:abstractNumId w:val="118"/>
  </w:num>
  <w:num w:numId="102">
    <w:abstractNumId w:val="139"/>
  </w:num>
  <w:num w:numId="103">
    <w:abstractNumId w:val="104"/>
  </w:num>
  <w:num w:numId="104">
    <w:abstractNumId w:val="322"/>
  </w:num>
  <w:num w:numId="105">
    <w:abstractNumId w:val="32"/>
  </w:num>
  <w:num w:numId="106">
    <w:abstractNumId w:val="246"/>
  </w:num>
  <w:num w:numId="107">
    <w:abstractNumId w:val="38"/>
  </w:num>
  <w:num w:numId="108">
    <w:abstractNumId w:val="179"/>
  </w:num>
  <w:num w:numId="109">
    <w:abstractNumId w:val="314"/>
  </w:num>
  <w:num w:numId="110">
    <w:abstractNumId w:val="63"/>
  </w:num>
  <w:num w:numId="111">
    <w:abstractNumId w:val="102"/>
  </w:num>
  <w:num w:numId="112">
    <w:abstractNumId w:val="196"/>
  </w:num>
  <w:num w:numId="113">
    <w:abstractNumId w:val="130"/>
  </w:num>
  <w:num w:numId="114">
    <w:abstractNumId w:val="100"/>
  </w:num>
  <w:num w:numId="115">
    <w:abstractNumId w:val="305"/>
  </w:num>
  <w:num w:numId="116">
    <w:abstractNumId w:val="143"/>
  </w:num>
  <w:num w:numId="117">
    <w:abstractNumId w:val="111"/>
  </w:num>
  <w:num w:numId="118">
    <w:abstractNumId w:val="300"/>
  </w:num>
  <w:num w:numId="119">
    <w:abstractNumId w:val="274"/>
  </w:num>
  <w:num w:numId="120">
    <w:abstractNumId w:val="29"/>
  </w:num>
  <w:num w:numId="121">
    <w:abstractNumId w:val="46"/>
  </w:num>
  <w:num w:numId="122">
    <w:abstractNumId w:val="283"/>
  </w:num>
  <w:num w:numId="123">
    <w:abstractNumId w:val="168"/>
  </w:num>
  <w:num w:numId="124">
    <w:abstractNumId w:val="131"/>
  </w:num>
  <w:num w:numId="125">
    <w:abstractNumId w:val="96"/>
  </w:num>
  <w:num w:numId="126">
    <w:abstractNumId w:val="54"/>
  </w:num>
  <w:num w:numId="127">
    <w:abstractNumId w:val="45"/>
  </w:num>
  <w:num w:numId="128">
    <w:abstractNumId w:val="218"/>
  </w:num>
  <w:num w:numId="129">
    <w:abstractNumId w:val="215"/>
  </w:num>
  <w:num w:numId="130">
    <w:abstractNumId w:val="344"/>
  </w:num>
  <w:num w:numId="131">
    <w:abstractNumId w:val="190"/>
  </w:num>
  <w:num w:numId="132">
    <w:abstractNumId w:val="294"/>
  </w:num>
  <w:num w:numId="133">
    <w:abstractNumId w:val="95"/>
  </w:num>
  <w:num w:numId="134">
    <w:abstractNumId w:val="296"/>
  </w:num>
  <w:num w:numId="135">
    <w:abstractNumId w:val="60"/>
  </w:num>
  <w:num w:numId="136">
    <w:abstractNumId w:val="306"/>
  </w:num>
  <w:num w:numId="137">
    <w:abstractNumId w:val="272"/>
  </w:num>
  <w:num w:numId="138">
    <w:abstractNumId w:val="117"/>
  </w:num>
  <w:num w:numId="139">
    <w:abstractNumId w:val="278"/>
  </w:num>
  <w:num w:numId="140">
    <w:abstractNumId w:val="281"/>
  </w:num>
  <w:num w:numId="141">
    <w:abstractNumId w:val="245"/>
  </w:num>
  <w:num w:numId="142">
    <w:abstractNumId w:val="287"/>
  </w:num>
  <w:num w:numId="143">
    <w:abstractNumId w:val="75"/>
  </w:num>
  <w:num w:numId="144">
    <w:abstractNumId w:val="59"/>
  </w:num>
  <w:num w:numId="145">
    <w:abstractNumId w:val="152"/>
  </w:num>
  <w:num w:numId="146">
    <w:abstractNumId w:val="122"/>
  </w:num>
  <w:num w:numId="147">
    <w:abstractNumId w:val="37"/>
  </w:num>
  <w:num w:numId="148">
    <w:abstractNumId w:val="262"/>
  </w:num>
  <w:num w:numId="149">
    <w:abstractNumId w:val="251"/>
  </w:num>
  <w:num w:numId="150">
    <w:abstractNumId w:val="263"/>
  </w:num>
  <w:num w:numId="151">
    <w:abstractNumId w:val="57"/>
  </w:num>
  <w:num w:numId="152">
    <w:abstractNumId w:val="339"/>
  </w:num>
  <w:num w:numId="153">
    <w:abstractNumId w:val="342"/>
  </w:num>
  <w:num w:numId="154">
    <w:abstractNumId w:val="160"/>
  </w:num>
  <w:num w:numId="155">
    <w:abstractNumId w:val="136"/>
  </w:num>
  <w:num w:numId="156">
    <w:abstractNumId w:val="53"/>
  </w:num>
  <w:num w:numId="157">
    <w:abstractNumId w:val="25"/>
  </w:num>
  <w:num w:numId="158">
    <w:abstractNumId w:val="331"/>
  </w:num>
  <w:num w:numId="159">
    <w:abstractNumId w:val="288"/>
  </w:num>
  <w:num w:numId="160">
    <w:abstractNumId w:val="169"/>
  </w:num>
  <w:num w:numId="161">
    <w:abstractNumId w:val="133"/>
  </w:num>
  <w:num w:numId="162">
    <w:abstractNumId w:val="192"/>
  </w:num>
  <w:num w:numId="163">
    <w:abstractNumId w:val="312"/>
  </w:num>
  <w:num w:numId="164">
    <w:abstractNumId w:val="129"/>
  </w:num>
  <w:num w:numId="165">
    <w:abstractNumId w:val="35"/>
  </w:num>
  <w:num w:numId="166">
    <w:abstractNumId w:val="121"/>
  </w:num>
  <w:num w:numId="167">
    <w:abstractNumId w:val="229"/>
  </w:num>
  <w:num w:numId="168">
    <w:abstractNumId w:val="81"/>
  </w:num>
  <w:num w:numId="169">
    <w:abstractNumId w:val="207"/>
  </w:num>
  <w:num w:numId="170">
    <w:abstractNumId w:val="257"/>
  </w:num>
  <w:num w:numId="171">
    <w:abstractNumId w:val="183"/>
  </w:num>
  <w:num w:numId="172">
    <w:abstractNumId w:val="172"/>
  </w:num>
  <w:num w:numId="173">
    <w:abstractNumId w:val="159"/>
  </w:num>
  <w:num w:numId="174">
    <w:abstractNumId w:val="52"/>
  </w:num>
  <w:num w:numId="175">
    <w:abstractNumId w:val="157"/>
  </w:num>
  <w:num w:numId="176">
    <w:abstractNumId w:val="50"/>
  </w:num>
  <w:num w:numId="177">
    <w:abstractNumId w:val="210"/>
  </w:num>
  <w:num w:numId="178">
    <w:abstractNumId w:val="191"/>
  </w:num>
  <w:num w:numId="179">
    <w:abstractNumId w:val="220"/>
  </w:num>
  <w:num w:numId="180">
    <w:abstractNumId w:val="110"/>
  </w:num>
  <w:num w:numId="181">
    <w:abstractNumId w:val="228"/>
  </w:num>
  <w:num w:numId="182">
    <w:abstractNumId w:val="310"/>
  </w:num>
  <w:num w:numId="183">
    <w:abstractNumId w:val="219"/>
  </w:num>
  <w:num w:numId="184">
    <w:abstractNumId w:val="321"/>
  </w:num>
  <w:num w:numId="185">
    <w:abstractNumId w:val="292"/>
  </w:num>
  <w:num w:numId="186">
    <w:abstractNumId w:val="255"/>
  </w:num>
  <w:num w:numId="187">
    <w:abstractNumId w:val="276"/>
  </w:num>
  <w:num w:numId="188">
    <w:abstractNumId w:val="66"/>
  </w:num>
  <w:num w:numId="189">
    <w:abstractNumId w:val="92"/>
  </w:num>
  <w:num w:numId="190">
    <w:abstractNumId w:val="211"/>
  </w:num>
  <w:num w:numId="191">
    <w:abstractNumId w:val="345"/>
  </w:num>
  <w:num w:numId="192">
    <w:abstractNumId w:val="199"/>
  </w:num>
  <w:num w:numId="193">
    <w:abstractNumId w:val="208"/>
  </w:num>
  <w:num w:numId="194">
    <w:abstractNumId w:val="195"/>
  </w:num>
  <w:num w:numId="195">
    <w:abstractNumId w:val="232"/>
  </w:num>
  <w:num w:numId="196">
    <w:abstractNumId w:val="293"/>
  </w:num>
  <w:num w:numId="197">
    <w:abstractNumId w:val="115"/>
  </w:num>
  <w:num w:numId="198">
    <w:abstractNumId w:val="163"/>
  </w:num>
  <w:num w:numId="199">
    <w:abstractNumId w:val="315"/>
  </w:num>
  <w:num w:numId="200">
    <w:abstractNumId w:val="349"/>
  </w:num>
  <w:num w:numId="201">
    <w:abstractNumId w:val="340"/>
  </w:num>
  <w:num w:numId="202">
    <w:abstractNumId w:val="249"/>
  </w:num>
  <w:num w:numId="203">
    <w:abstractNumId w:val="180"/>
  </w:num>
  <w:num w:numId="204">
    <w:abstractNumId w:val="39"/>
  </w:num>
  <w:num w:numId="205">
    <w:abstractNumId w:val="40"/>
  </w:num>
  <w:num w:numId="206">
    <w:abstractNumId w:val="165"/>
  </w:num>
  <w:num w:numId="207">
    <w:abstractNumId w:val="156"/>
  </w:num>
  <w:num w:numId="208">
    <w:abstractNumId w:val="265"/>
  </w:num>
  <w:num w:numId="209">
    <w:abstractNumId w:val="295"/>
  </w:num>
  <w:num w:numId="210">
    <w:abstractNumId w:val="23"/>
  </w:num>
  <w:num w:numId="211">
    <w:abstractNumId w:val="71"/>
  </w:num>
  <w:num w:numId="212">
    <w:abstractNumId w:val="141"/>
  </w:num>
  <w:num w:numId="213">
    <w:abstractNumId w:val="74"/>
  </w:num>
  <w:num w:numId="214">
    <w:abstractNumId w:val="65"/>
  </w:num>
  <w:num w:numId="215">
    <w:abstractNumId w:val="137"/>
  </w:num>
  <w:num w:numId="216">
    <w:abstractNumId w:val="101"/>
  </w:num>
  <w:num w:numId="217">
    <w:abstractNumId w:val="30"/>
  </w:num>
  <w:num w:numId="218">
    <w:abstractNumId w:val="67"/>
  </w:num>
  <w:num w:numId="219">
    <w:abstractNumId w:val="155"/>
  </w:num>
  <w:num w:numId="220">
    <w:abstractNumId w:val="26"/>
  </w:num>
  <w:num w:numId="221">
    <w:abstractNumId w:val="241"/>
  </w:num>
  <w:num w:numId="222">
    <w:abstractNumId w:val="135"/>
  </w:num>
  <w:num w:numId="223">
    <w:abstractNumId w:val="327"/>
  </w:num>
  <w:num w:numId="224">
    <w:abstractNumId w:val="186"/>
  </w:num>
  <w:num w:numId="225">
    <w:abstractNumId w:val="301"/>
  </w:num>
  <w:num w:numId="226">
    <w:abstractNumId w:val="161"/>
  </w:num>
  <w:num w:numId="227">
    <w:abstractNumId w:val="311"/>
  </w:num>
  <w:num w:numId="228">
    <w:abstractNumId w:val="148"/>
  </w:num>
  <w:num w:numId="229">
    <w:abstractNumId w:val="48"/>
  </w:num>
  <w:num w:numId="230">
    <w:abstractNumId w:val="164"/>
  </w:num>
  <w:num w:numId="231">
    <w:abstractNumId w:val="55"/>
  </w:num>
  <w:num w:numId="232">
    <w:abstractNumId w:val="236"/>
  </w:num>
  <w:num w:numId="233">
    <w:abstractNumId w:val="227"/>
  </w:num>
  <w:num w:numId="234">
    <w:abstractNumId w:val="304"/>
  </w:num>
  <w:num w:numId="235">
    <w:abstractNumId w:val="87"/>
  </w:num>
  <w:num w:numId="236">
    <w:abstractNumId w:val="237"/>
  </w:num>
  <w:num w:numId="237">
    <w:abstractNumId w:val="90"/>
  </w:num>
  <w:num w:numId="238">
    <w:abstractNumId w:val="337"/>
  </w:num>
  <w:num w:numId="239">
    <w:abstractNumId w:val="77"/>
  </w:num>
  <w:num w:numId="240">
    <w:abstractNumId w:val="106"/>
  </w:num>
  <w:num w:numId="241">
    <w:abstractNumId w:val="112"/>
  </w:num>
  <w:num w:numId="242">
    <w:abstractNumId w:val="299"/>
  </w:num>
  <w:num w:numId="243">
    <w:abstractNumId w:val="109"/>
  </w:num>
  <w:num w:numId="244">
    <w:abstractNumId w:val="132"/>
  </w:num>
  <w:num w:numId="245">
    <w:abstractNumId w:val="347"/>
  </w:num>
  <w:num w:numId="246">
    <w:abstractNumId w:val="86"/>
  </w:num>
  <w:num w:numId="247">
    <w:abstractNumId w:val="316"/>
  </w:num>
  <w:num w:numId="248">
    <w:abstractNumId w:val="212"/>
  </w:num>
  <w:num w:numId="249">
    <w:abstractNumId w:val="82"/>
  </w:num>
  <w:num w:numId="250">
    <w:abstractNumId w:val="277"/>
  </w:num>
  <w:num w:numId="251">
    <w:abstractNumId w:val="230"/>
  </w:num>
  <w:num w:numId="252">
    <w:abstractNumId w:val="113"/>
  </w:num>
  <w:num w:numId="253">
    <w:abstractNumId w:val="259"/>
  </w:num>
  <w:num w:numId="254">
    <w:abstractNumId w:val="188"/>
  </w:num>
  <w:num w:numId="255">
    <w:abstractNumId w:val="140"/>
  </w:num>
  <w:num w:numId="256">
    <w:abstractNumId w:val="162"/>
  </w:num>
  <w:num w:numId="257">
    <w:abstractNumId w:val="128"/>
  </w:num>
  <w:num w:numId="258">
    <w:abstractNumId w:val="308"/>
  </w:num>
  <w:num w:numId="259">
    <w:abstractNumId w:val="284"/>
  </w:num>
  <w:num w:numId="260">
    <w:abstractNumId w:val="325"/>
  </w:num>
  <w:num w:numId="261">
    <w:abstractNumId w:val="88"/>
  </w:num>
  <w:num w:numId="262">
    <w:abstractNumId w:val="256"/>
  </w:num>
  <w:num w:numId="263">
    <w:abstractNumId w:val="120"/>
  </w:num>
  <w:num w:numId="264">
    <w:abstractNumId w:val="289"/>
  </w:num>
  <w:num w:numId="265">
    <w:abstractNumId w:val="200"/>
  </w:num>
  <w:num w:numId="266">
    <w:abstractNumId w:val="254"/>
  </w:num>
  <w:num w:numId="267">
    <w:abstractNumId w:val="214"/>
  </w:num>
  <w:num w:numId="268">
    <w:abstractNumId w:val="348"/>
  </w:num>
  <w:num w:numId="269">
    <w:abstractNumId w:val="175"/>
  </w:num>
  <w:num w:numId="270">
    <w:abstractNumId w:val="298"/>
  </w:num>
  <w:num w:numId="271">
    <w:abstractNumId w:val="61"/>
  </w:num>
  <w:num w:numId="272">
    <w:abstractNumId w:val="182"/>
  </w:num>
  <w:num w:numId="273">
    <w:abstractNumId w:val="275"/>
  </w:num>
  <w:num w:numId="274">
    <w:abstractNumId w:val="41"/>
  </w:num>
  <w:num w:numId="275">
    <w:abstractNumId w:val="290"/>
  </w:num>
  <w:num w:numId="276">
    <w:abstractNumId w:val="303"/>
  </w:num>
  <w:num w:numId="277">
    <w:abstractNumId w:val="105"/>
  </w:num>
  <w:num w:numId="278">
    <w:abstractNumId w:val="333"/>
  </w:num>
  <w:num w:numId="279">
    <w:abstractNumId w:val="78"/>
  </w:num>
  <w:num w:numId="280">
    <w:abstractNumId w:val="338"/>
  </w:num>
  <w:num w:numId="281">
    <w:abstractNumId w:val="273"/>
  </w:num>
  <w:num w:numId="282">
    <w:abstractNumId w:val="151"/>
  </w:num>
  <w:num w:numId="283">
    <w:abstractNumId w:val="27"/>
  </w:num>
  <w:num w:numId="284">
    <w:abstractNumId w:val="252"/>
  </w:num>
  <w:num w:numId="285">
    <w:abstractNumId w:val="138"/>
  </w:num>
  <w:num w:numId="286">
    <w:abstractNumId w:val="116"/>
  </w:num>
  <w:num w:numId="287">
    <w:abstractNumId w:val="91"/>
  </w:num>
  <w:num w:numId="288">
    <w:abstractNumId w:val="70"/>
  </w:num>
  <w:num w:numId="289">
    <w:abstractNumId w:val="209"/>
  </w:num>
  <w:num w:numId="290">
    <w:abstractNumId w:val="187"/>
  </w:num>
  <w:num w:numId="291">
    <w:abstractNumId w:val="350"/>
  </w:num>
  <w:num w:numId="292">
    <w:abstractNumId w:val="154"/>
  </w:num>
  <w:num w:numId="293">
    <w:abstractNumId w:val="145"/>
  </w:num>
  <w:num w:numId="294">
    <w:abstractNumId w:val="107"/>
  </w:num>
  <w:num w:numId="295">
    <w:abstractNumId w:val="291"/>
  </w:num>
  <w:num w:numId="296">
    <w:abstractNumId w:val="302"/>
  </w:num>
  <w:num w:numId="297">
    <w:abstractNumId w:val="99"/>
  </w:num>
  <w:num w:numId="298">
    <w:abstractNumId w:val="33"/>
  </w:num>
  <w:num w:numId="299">
    <w:abstractNumId w:val="279"/>
  </w:num>
  <w:num w:numId="300">
    <w:abstractNumId w:val="317"/>
  </w:num>
  <w:num w:numId="301">
    <w:abstractNumId w:val="83"/>
  </w:num>
  <w:num w:numId="302">
    <w:abstractNumId w:val="125"/>
  </w:num>
  <w:num w:numId="303">
    <w:abstractNumId w:val="268"/>
  </w:num>
  <w:num w:numId="304">
    <w:abstractNumId w:val="335"/>
  </w:num>
  <w:num w:numId="305">
    <w:abstractNumId w:val="58"/>
  </w:num>
  <w:num w:numId="306">
    <w:abstractNumId w:val="242"/>
  </w:num>
  <w:num w:numId="307">
    <w:abstractNumId w:val="204"/>
  </w:num>
  <w:num w:numId="308">
    <w:abstractNumId w:val="146"/>
  </w:num>
  <w:num w:numId="309">
    <w:abstractNumId w:val="79"/>
  </w:num>
  <w:num w:numId="310">
    <w:abstractNumId w:val="31"/>
  </w:num>
  <w:num w:numId="311">
    <w:abstractNumId w:val="127"/>
  </w:num>
  <w:num w:numId="312">
    <w:abstractNumId w:val="113"/>
    <w:lvlOverride w:ilvl="0">
      <w:startOverride w:val="1"/>
    </w:lvlOverride>
  </w:num>
  <w:num w:numId="313">
    <w:abstractNumId w:val="113"/>
    <w:lvlOverride w:ilvl="0">
      <w:startOverride w:val="1"/>
    </w:lvlOverride>
  </w:num>
  <w:num w:numId="314">
    <w:abstractNumId w:val="113"/>
    <w:lvlOverride w:ilvl="0">
      <w:startOverride w:val="1"/>
    </w:lvlOverride>
  </w:num>
  <w:num w:numId="315">
    <w:abstractNumId w:val="98"/>
  </w:num>
  <w:num w:numId="316">
    <w:abstractNumId w:val="119"/>
  </w:num>
  <w:num w:numId="317">
    <w:abstractNumId w:val="64"/>
  </w:num>
  <w:num w:numId="318">
    <w:abstractNumId w:val="174"/>
  </w:num>
  <w:num w:numId="319">
    <w:abstractNumId w:val="250"/>
  </w:num>
  <w:num w:numId="320">
    <w:abstractNumId w:val="202"/>
  </w:num>
  <w:num w:numId="321">
    <w:abstractNumId w:val="282"/>
  </w:num>
  <w:num w:numId="322">
    <w:abstractNumId w:val="201"/>
  </w:num>
  <w:num w:numId="323">
    <w:abstractNumId w:val="197"/>
  </w:num>
  <w:num w:numId="324">
    <w:abstractNumId w:val="206"/>
  </w:num>
  <w:num w:numId="325">
    <w:abstractNumId w:val="307"/>
  </w:num>
  <w:num w:numId="326">
    <w:abstractNumId w:val="142"/>
  </w:num>
  <w:num w:numId="327">
    <w:abstractNumId w:val="51"/>
  </w:num>
  <w:num w:numId="328">
    <w:abstractNumId w:val="343"/>
  </w:num>
  <w:num w:numId="329">
    <w:abstractNumId w:val="84"/>
  </w:num>
  <w:num w:numId="330">
    <w:abstractNumId w:val="198"/>
  </w:num>
  <w:num w:numId="331">
    <w:abstractNumId w:val="320"/>
  </w:num>
  <w:num w:numId="332">
    <w:abstractNumId w:val="253"/>
  </w:num>
  <w:numIdMacAtCleanup w:val="32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9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C50D4"/>
    <w:rsid w:val="00001D31"/>
    <w:rsid w:val="00003650"/>
    <w:rsid w:val="00030424"/>
    <w:rsid w:val="00031189"/>
    <w:rsid w:val="00031F9A"/>
    <w:rsid w:val="000359EB"/>
    <w:rsid w:val="0003766E"/>
    <w:rsid w:val="000460DF"/>
    <w:rsid w:val="000510F4"/>
    <w:rsid w:val="00053A4A"/>
    <w:rsid w:val="00053D4D"/>
    <w:rsid w:val="00055740"/>
    <w:rsid w:val="00061627"/>
    <w:rsid w:val="00065489"/>
    <w:rsid w:val="00067293"/>
    <w:rsid w:val="000675E0"/>
    <w:rsid w:val="000720F0"/>
    <w:rsid w:val="00081767"/>
    <w:rsid w:val="00081B4C"/>
    <w:rsid w:val="00084386"/>
    <w:rsid w:val="0008451A"/>
    <w:rsid w:val="000A516E"/>
    <w:rsid w:val="000B5CFA"/>
    <w:rsid w:val="000B6F75"/>
    <w:rsid w:val="000D045C"/>
    <w:rsid w:val="000D0F79"/>
    <w:rsid w:val="000E06DA"/>
    <w:rsid w:val="00104719"/>
    <w:rsid w:val="00106867"/>
    <w:rsid w:val="00106B05"/>
    <w:rsid w:val="00110112"/>
    <w:rsid w:val="00112484"/>
    <w:rsid w:val="00125B0D"/>
    <w:rsid w:val="00125CCA"/>
    <w:rsid w:val="00126936"/>
    <w:rsid w:val="001269A6"/>
    <w:rsid w:val="00130652"/>
    <w:rsid w:val="001306DE"/>
    <w:rsid w:val="00130F1D"/>
    <w:rsid w:val="0013195D"/>
    <w:rsid w:val="00133102"/>
    <w:rsid w:val="001348F1"/>
    <w:rsid w:val="00135E6F"/>
    <w:rsid w:val="00140A98"/>
    <w:rsid w:val="00140E13"/>
    <w:rsid w:val="00144BC7"/>
    <w:rsid w:val="001469C1"/>
    <w:rsid w:val="00147A52"/>
    <w:rsid w:val="00153173"/>
    <w:rsid w:val="001547EE"/>
    <w:rsid w:val="0015573A"/>
    <w:rsid w:val="001605AD"/>
    <w:rsid w:val="00163CD9"/>
    <w:rsid w:val="00164626"/>
    <w:rsid w:val="001708FD"/>
    <w:rsid w:val="00171045"/>
    <w:rsid w:val="00172D09"/>
    <w:rsid w:val="00172E98"/>
    <w:rsid w:val="0017356D"/>
    <w:rsid w:val="00181FA7"/>
    <w:rsid w:val="00186622"/>
    <w:rsid w:val="00192B66"/>
    <w:rsid w:val="0019314A"/>
    <w:rsid w:val="001938D1"/>
    <w:rsid w:val="00195DB7"/>
    <w:rsid w:val="0019786F"/>
    <w:rsid w:val="001A0543"/>
    <w:rsid w:val="001A17FD"/>
    <w:rsid w:val="001A21F8"/>
    <w:rsid w:val="001A450F"/>
    <w:rsid w:val="001A4E1B"/>
    <w:rsid w:val="001A71F4"/>
    <w:rsid w:val="001B2041"/>
    <w:rsid w:val="001B242E"/>
    <w:rsid w:val="001B2AB1"/>
    <w:rsid w:val="001C0582"/>
    <w:rsid w:val="001C7384"/>
    <w:rsid w:val="001D0418"/>
    <w:rsid w:val="001E4508"/>
    <w:rsid w:val="001E4632"/>
    <w:rsid w:val="001E47F1"/>
    <w:rsid w:val="001F1704"/>
    <w:rsid w:val="001F250A"/>
    <w:rsid w:val="001F28D8"/>
    <w:rsid w:val="002022A1"/>
    <w:rsid w:val="00203C06"/>
    <w:rsid w:val="00217366"/>
    <w:rsid w:val="0021768B"/>
    <w:rsid w:val="00222158"/>
    <w:rsid w:val="00222F1A"/>
    <w:rsid w:val="00224A86"/>
    <w:rsid w:val="00226FA9"/>
    <w:rsid w:val="002417EF"/>
    <w:rsid w:val="00241CE6"/>
    <w:rsid w:val="002421E5"/>
    <w:rsid w:val="00250833"/>
    <w:rsid w:val="002572D8"/>
    <w:rsid w:val="00262AD7"/>
    <w:rsid w:val="0026403A"/>
    <w:rsid w:val="002646AF"/>
    <w:rsid w:val="00266AF7"/>
    <w:rsid w:val="00270197"/>
    <w:rsid w:val="00273423"/>
    <w:rsid w:val="00281208"/>
    <w:rsid w:val="00281547"/>
    <w:rsid w:val="00282FDD"/>
    <w:rsid w:val="002924A3"/>
    <w:rsid w:val="002950B9"/>
    <w:rsid w:val="0029633F"/>
    <w:rsid w:val="00297799"/>
    <w:rsid w:val="002A0C3A"/>
    <w:rsid w:val="002A1472"/>
    <w:rsid w:val="002A38D2"/>
    <w:rsid w:val="002B2E03"/>
    <w:rsid w:val="002B32AC"/>
    <w:rsid w:val="002B511D"/>
    <w:rsid w:val="002C1AB2"/>
    <w:rsid w:val="002C42E0"/>
    <w:rsid w:val="002D56B3"/>
    <w:rsid w:val="002D6564"/>
    <w:rsid w:val="002E3255"/>
    <w:rsid w:val="002E3761"/>
    <w:rsid w:val="002E3D14"/>
    <w:rsid w:val="002E48A7"/>
    <w:rsid w:val="002F076D"/>
    <w:rsid w:val="002F5780"/>
    <w:rsid w:val="002F5F4B"/>
    <w:rsid w:val="003005B0"/>
    <w:rsid w:val="00301029"/>
    <w:rsid w:val="0030120C"/>
    <w:rsid w:val="003074A5"/>
    <w:rsid w:val="00311A9C"/>
    <w:rsid w:val="00312F68"/>
    <w:rsid w:val="00330920"/>
    <w:rsid w:val="00332236"/>
    <w:rsid w:val="00332FE0"/>
    <w:rsid w:val="003504D5"/>
    <w:rsid w:val="00352473"/>
    <w:rsid w:val="003553DA"/>
    <w:rsid w:val="003608E9"/>
    <w:rsid w:val="00363211"/>
    <w:rsid w:val="0036390A"/>
    <w:rsid w:val="00367BBF"/>
    <w:rsid w:val="00373246"/>
    <w:rsid w:val="00390AB6"/>
    <w:rsid w:val="003931D8"/>
    <w:rsid w:val="003A09C8"/>
    <w:rsid w:val="003A35DC"/>
    <w:rsid w:val="003B7DEB"/>
    <w:rsid w:val="003C2180"/>
    <w:rsid w:val="003C50D4"/>
    <w:rsid w:val="003E2288"/>
    <w:rsid w:val="003E3EA8"/>
    <w:rsid w:val="003E4253"/>
    <w:rsid w:val="003E5792"/>
    <w:rsid w:val="003E5C93"/>
    <w:rsid w:val="003E6B25"/>
    <w:rsid w:val="003F1482"/>
    <w:rsid w:val="00400ECA"/>
    <w:rsid w:val="00402140"/>
    <w:rsid w:val="0040434C"/>
    <w:rsid w:val="004052E2"/>
    <w:rsid w:val="004073AC"/>
    <w:rsid w:val="00412409"/>
    <w:rsid w:val="0042244A"/>
    <w:rsid w:val="00433934"/>
    <w:rsid w:val="0043649E"/>
    <w:rsid w:val="0044274A"/>
    <w:rsid w:val="00445F44"/>
    <w:rsid w:val="0044636E"/>
    <w:rsid w:val="00447975"/>
    <w:rsid w:val="00456800"/>
    <w:rsid w:val="004622D4"/>
    <w:rsid w:val="00463A1E"/>
    <w:rsid w:val="004735B5"/>
    <w:rsid w:val="004807AE"/>
    <w:rsid w:val="00482739"/>
    <w:rsid w:val="004828B3"/>
    <w:rsid w:val="004839D3"/>
    <w:rsid w:val="0048694F"/>
    <w:rsid w:val="00487FF7"/>
    <w:rsid w:val="00491F7E"/>
    <w:rsid w:val="004A22AF"/>
    <w:rsid w:val="004A27F6"/>
    <w:rsid w:val="004A422C"/>
    <w:rsid w:val="004A614A"/>
    <w:rsid w:val="004A779D"/>
    <w:rsid w:val="004C0D36"/>
    <w:rsid w:val="004C3923"/>
    <w:rsid w:val="004C4C3E"/>
    <w:rsid w:val="004C5023"/>
    <w:rsid w:val="004C52AF"/>
    <w:rsid w:val="004C5F20"/>
    <w:rsid w:val="004D3CBE"/>
    <w:rsid w:val="004E1083"/>
    <w:rsid w:val="004E4BCE"/>
    <w:rsid w:val="004F5358"/>
    <w:rsid w:val="0050714C"/>
    <w:rsid w:val="00507D2E"/>
    <w:rsid w:val="0051237A"/>
    <w:rsid w:val="00514615"/>
    <w:rsid w:val="00516C31"/>
    <w:rsid w:val="00524A81"/>
    <w:rsid w:val="00524E26"/>
    <w:rsid w:val="00526AD5"/>
    <w:rsid w:val="00526CB7"/>
    <w:rsid w:val="00526D6C"/>
    <w:rsid w:val="00536561"/>
    <w:rsid w:val="00552AD1"/>
    <w:rsid w:val="0055618A"/>
    <w:rsid w:val="00561732"/>
    <w:rsid w:val="00563BEB"/>
    <w:rsid w:val="005653A0"/>
    <w:rsid w:val="00576FBD"/>
    <w:rsid w:val="00577DB5"/>
    <w:rsid w:val="005826B5"/>
    <w:rsid w:val="00583336"/>
    <w:rsid w:val="00586844"/>
    <w:rsid w:val="00597503"/>
    <w:rsid w:val="005978A8"/>
    <w:rsid w:val="005A27FF"/>
    <w:rsid w:val="005A6A28"/>
    <w:rsid w:val="005A732C"/>
    <w:rsid w:val="005B1074"/>
    <w:rsid w:val="005B53E2"/>
    <w:rsid w:val="005B72E4"/>
    <w:rsid w:val="005C2BB3"/>
    <w:rsid w:val="005C3088"/>
    <w:rsid w:val="005C31DC"/>
    <w:rsid w:val="005C34CC"/>
    <w:rsid w:val="005C4FEE"/>
    <w:rsid w:val="005C56DC"/>
    <w:rsid w:val="005D6623"/>
    <w:rsid w:val="005E6408"/>
    <w:rsid w:val="005E6784"/>
    <w:rsid w:val="005F4E61"/>
    <w:rsid w:val="005F7B19"/>
    <w:rsid w:val="00601762"/>
    <w:rsid w:val="00601C2B"/>
    <w:rsid w:val="00606425"/>
    <w:rsid w:val="00607202"/>
    <w:rsid w:val="00611148"/>
    <w:rsid w:val="006128F3"/>
    <w:rsid w:val="00614522"/>
    <w:rsid w:val="00614C2D"/>
    <w:rsid w:val="006239F5"/>
    <w:rsid w:val="0062491B"/>
    <w:rsid w:val="006342A7"/>
    <w:rsid w:val="006441DC"/>
    <w:rsid w:val="0064562F"/>
    <w:rsid w:val="00645888"/>
    <w:rsid w:val="006508E0"/>
    <w:rsid w:val="006512A7"/>
    <w:rsid w:val="00652E08"/>
    <w:rsid w:val="00655394"/>
    <w:rsid w:val="006553E4"/>
    <w:rsid w:val="006560C7"/>
    <w:rsid w:val="006641F4"/>
    <w:rsid w:val="00666200"/>
    <w:rsid w:val="006718CC"/>
    <w:rsid w:val="0067249F"/>
    <w:rsid w:val="006772D4"/>
    <w:rsid w:val="006774CD"/>
    <w:rsid w:val="00680814"/>
    <w:rsid w:val="00680BA4"/>
    <w:rsid w:val="006811DC"/>
    <w:rsid w:val="00683C63"/>
    <w:rsid w:val="0069209B"/>
    <w:rsid w:val="0069250C"/>
    <w:rsid w:val="00692622"/>
    <w:rsid w:val="006963F3"/>
    <w:rsid w:val="006975AD"/>
    <w:rsid w:val="00697ECE"/>
    <w:rsid w:val="006A1CEB"/>
    <w:rsid w:val="006A5E6A"/>
    <w:rsid w:val="006B666D"/>
    <w:rsid w:val="006B7678"/>
    <w:rsid w:val="006C1D9C"/>
    <w:rsid w:val="006C4D63"/>
    <w:rsid w:val="006C6E5F"/>
    <w:rsid w:val="006D07F2"/>
    <w:rsid w:val="006E7061"/>
    <w:rsid w:val="006F05BA"/>
    <w:rsid w:val="006F0768"/>
    <w:rsid w:val="006F130C"/>
    <w:rsid w:val="006F2AE6"/>
    <w:rsid w:val="006F3234"/>
    <w:rsid w:val="006F3547"/>
    <w:rsid w:val="006F3CC0"/>
    <w:rsid w:val="007016FF"/>
    <w:rsid w:val="00713F7D"/>
    <w:rsid w:val="007161DC"/>
    <w:rsid w:val="00720AA4"/>
    <w:rsid w:val="0072201B"/>
    <w:rsid w:val="00723147"/>
    <w:rsid w:val="0073013F"/>
    <w:rsid w:val="007345F6"/>
    <w:rsid w:val="00737F70"/>
    <w:rsid w:val="007429B3"/>
    <w:rsid w:val="0075023B"/>
    <w:rsid w:val="007504A1"/>
    <w:rsid w:val="0075260E"/>
    <w:rsid w:val="00765CE7"/>
    <w:rsid w:val="007679F1"/>
    <w:rsid w:val="0077512F"/>
    <w:rsid w:val="00792D42"/>
    <w:rsid w:val="007A0C6E"/>
    <w:rsid w:val="007A1324"/>
    <w:rsid w:val="007A3058"/>
    <w:rsid w:val="007A592B"/>
    <w:rsid w:val="007B31AC"/>
    <w:rsid w:val="007B70D1"/>
    <w:rsid w:val="007C6846"/>
    <w:rsid w:val="007D4378"/>
    <w:rsid w:val="007D7290"/>
    <w:rsid w:val="007E0CF5"/>
    <w:rsid w:val="007E15C6"/>
    <w:rsid w:val="007E1D44"/>
    <w:rsid w:val="007F0EBC"/>
    <w:rsid w:val="007F2708"/>
    <w:rsid w:val="007F59E3"/>
    <w:rsid w:val="0080482E"/>
    <w:rsid w:val="008057B1"/>
    <w:rsid w:val="00814539"/>
    <w:rsid w:val="00814C81"/>
    <w:rsid w:val="008213AC"/>
    <w:rsid w:val="00821FAD"/>
    <w:rsid w:val="0082259F"/>
    <w:rsid w:val="00825202"/>
    <w:rsid w:val="00825853"/>
    <w:rsid w:val="008275B3"/>
    <w:rsid w:val="008331B1"/>
    <w:rsid w:val="00833A8D"/>
    <w:rsid w:val="00834267"/>
    <w:rsid w:val="00834323"/>
    <w:rsid w:val="00837E9C"/>
    <w:rsid w:val="00841991"/>
    <w:rsid w:val="00841CBD"/>
    <w:rsid w:val="00843B01"/>
    <w:rsid w:val="00846247"/>
    <w:rsid w:val="0085030A"/>
    <w:rsid w:val="00850FD2"/>
    <w:rsid w:val="00851879"/>
    <w:rsid w:val="0085236F"/>
    <w:rsid w:val="00857AEB"/>
    <w:rsid w:val="0086335B"/>
    <w:rsid w:val="0086357F"/>
    <w:rsid w:val="00865047"/>
    <w:rsid w:val="008703F8"/>
    <w:rsid w:val="00883251"/>
    <w:rsid w:val="00883EC5"/>
    <w:rsid w:val="00890271"/>
    <w:rsid w:val="0089152D"/>
    <w:rsid w:val="00893DFB"/>
    <w:rsid w:val="00895056"/>
    <w:rsid w:val="00895FB4"/>
    <w:rsid w:val="008963A1"/>
    <w:rsid w:val="008A6200"/>
    <w:rsid w:val="008B0D33"/>
    <w:rsid w:val="008B3F74"/>
    <w:rsid w:val="008C09F9"/>
    <w:rsid w:val="008C4943"/>
    <w:rsid w:val="008D135D"/>
    <w:rsid w:val="008D1B2D"/>
    <w:rsid w:val="008D4190"/>
    <w:rsid w:val="008D5DBB"/>
    <w:rsid w:val="008E1079"/>
    <w:rsid w:val="008E19C1"/>
    <w:rsid w:val="008F6043"/>
    <w:rsid w:val="008F70DB"/>
    <w:rsid w:val="008F72CA"/>
    <w:rsid w:val="00900DD8"/>
    <w:rsid w:val="00904499"/>
    <w:rsid w:val="00904672"/>
    <w:rsid w:val="00905198"/>
    <w:rsid w:val="009164EF"/>
    <w:rsid w:val="00916D0E"/>
    <w:rsid w:val="0092090B"/>
    <w:rsid w:val="0092176C"/>
    <w:rsid w:val="00922FC4"/>
    <w:rsid w:val="00933610"/>
    <w:rsid w:val="0094375F"/>
    <w:rsid w:val="00944284"/>
    <w:rsid w:val="00947423"/>
    <w:rsid w:val="009507AC"/>
    <w:rsid w:val="00952C3B"/>
    <w:rsid w:val="0095616D"/>
    <w:rsid w:val="00977594"/>
    <w:rsid w:val="009804A6"/>
    <w:rsid w:val="00981CA6"/>
    <w:rsid w:val="00986BBA"/>
    <w:rsid w:val="00993B39"/>
    <w:rsid w:val="009968A0"/>
    <w:rsid w:val="00996E90"/>
    <w:rsid w:val="0099747E"/>
    <w:rsid w:val="00997671"/>
    <w:rsid w:val="009A0A4D"/>
    <w:rsid w:val="009A259F"/>
    <w:rsid w:val="009A6BF0"/>
    <w:rsid w:val="009B7D64"/>
    <w:rsid w:val="009C5E29"/>
    <w:rsid w:val="009D19FC"/>
    <w:rsid w:val="009D255D"/>
    <w:rsid w:val="009D7CF6"/>
    <w:rsid w:val="009E2C22"/>
    <w:rsid w:val="009E5E4D"/>
    <w:rsid w:val="009F2CC2"/>
    <w:rsid w:val="009F7ED6"/>
    <w:rsid w:val="00A04384"/>
    <w:rsid w:val="00A04DEE"/>
    <w:rsid w:val="00A21407"/>
    <w:rsid w:val="00A25B4A"/>
    <w:rsid w:val="00A2615F"/>
    <w:rsid w:val="00A31704"/>
    <w:rsid w:val="00A32DBC"/>
    <w:rsid w:val="00A37BBF"/>
    <w:rsid w:val="00A4028E"/>
    <w:rsid w:val="00A40839"/>
    <w:rsid w:val="00A4121F"/>
    <w:rsid w:val="00A445A6"/>
    <w:rsid w:val="00A457DE"/>
    <w:rsid w:val="00A60044"/>
    <w:rsid w:val="00A60135"/>
    <w:rsid w:val="00A60158"/>
    <w:rsid w:val="00A61481"/>
    <w:rsid w:val="00A730FF"/>
    <w:rsid w:val="00A82AA5"/>
    <w:rsid w:val="00A8624B"/>
    <w:rsid w:val="00A8777D"/>
    <w:rsid w:val="00A97AAB"/>
    <w:rsid w:val="00AA41CB"/>
    <w:rsid w:val="00AA78CB"/>
    <w:rsid w:val="00AB1831"/>
    <w:rsid w:val="00AB500D"/>
    <w:rsid w:val="00AB66EE"/>
    <w:rsid w:val="00AC5F5B"/>
    <w:rsid w:val="00AD009A"/>
    <w:rsid w:val="00AD2EFB"/>
    <w:rsid w:val="00AE117B"/>
    <w:rsid w:val="00AE276C"/>
    <w:rsid w:val="00AE43EE"/>
    <w:rsid w:val="00AF36ED"/>
    <w:rsid w:val="00AF39C5"/>
    <w:rsid w:val="00AF51EE"/>
    <w:rsid w:val="00AF6DB3"/>
    <w:rsid w:val="00AF79F8"/>
    <w:rsid w:val="00B05B8C"/>
    <w:rsid w:val="00B0748A"/>
    <w:rsid w:val="00B104B3"/>
    <w:rsid w:val="00B10C50"/>
    <w:rsid w:val="00B12F7E"/>
    <w:rsid w:val="00B144B3"/>
    <w:rsid w:val="00B21092"/>
    <w:rsid w:val="00B22DBB"/>
    <w:rsid w:val="00B2425D"/>
    <w:rsid w:val="00B263F7"/>
    <w:rsid w:val="00B26F7A"/>
    <w:rsid w:val="00B307AC"/>
    <w:rsid w:val="00B40B60"/>
    <w:rsid w:val="00B4137B"/>
    <w:rsid w:val="00B42644"/>
    <w:rsid w:val="00B4390D"/>
    <w:rsid w:val="00B44B09"/>
    <w:rsid w:val="00B53C72"/>
    <w:rsid w:val="00B541B7"/>
    <w:rsid w:val="00B6099F"/>
    <w:rsid w:val="00B6665A"/>
    <w:rsid w:val="00B66D5E"/>
    <w:rsid w:val="00B71444"/>
    <w:rsid w:val="00B813D8"/>
    <w:rsid w:val="00B84B35"/>
    <w:rsid w:val="00B8620A"/>
    <w:rsid w:val="00B8726F"/>
    <w:rsid w:val="00B8783D"/>
    <w:rsid w:val="00B87B54"/>
    <w:rsid w:val="00B929E7"/>
    <w:rsid w:val="00B96A64"/>
    <w:rsid w:val="00BA166E"/>
    <w:rsid w:val="00BC312C"/>
    <w:rsid w:val="00BD07F6"/>
    <w:rsid w:val="00BD188A"/>
    <w:rsid w:val="00BD1C09"/>
    <w:rsid w:val="00BD30A6"/>
    <w:rsid w:val="00BD4DF8"/>
    <w:rsid w:val="00BD6946"/>
    <w:rsid w:val="00BD7DB9"/>
    <w:rsid w:val="00BE0970"/>
    <w:rsid w:val="00BE2DA5"/>
    <w:rsid w:val="00BE3FF5"/>
    <w:rsid w:val="00BE4372"/>
    <w:rsid w:val="00BE6F8B"/>
    <w:rsid w:val="00BF07AF"/>
    <w:rsid w:val="00BF1E09"/>
    <w:rsid w:val="00C02818"/>
    <w:rsid w:val="00C02B6F"/>
    <w:rsid w:val="00C1089B"/>
    <w:rsid w:val="00C144EB"/>
    <w:rsid w:val="00C20E90"/>
    <w:rsid w:val="00C22630"/>
    <w:rsid w:val="00C228DD"/>
    <w:rsid w:val="00C22AAE"/>
    <w:rsid w:val="00C22D05"/>
    <w:rsid w:val="00C26B2A"/>
    <w:rsid w:val="00C32C30"/>
    <w:rsid w:val="00C42542"/>
    <w:rsid w:val="00C42A83"/>
    <w:rsid w:val="00C432DA"/>
    <w:rsid w:val="00C62D8D"/>
    <w:rsid w:val="00C63454"/>
    <w:rsid w:val="00C717D6"/>
    <w:rsid w:val="00C72CC9"/>
    <w:rsid w:val="00C72DFB"/>
    <w:rsid w:val="00C820DB"/>
    <w:rsid w:val="00C827A5"/>
    <w:rsid w:val="00C86BD2"/>
    <w:rsid w:val="00C947F2"/>
    <w:rsid w:val="00CA470E"/>
    <w:rsid w:val="00CB0479"/>
    <w:rsid w:val="00CC0A7C"/>
    <w:rsid w:val="00CC1ACB"/>
    <w:rsid w:val="00CC3EA6"/>
    <w:rsid w:val="00CD3CA2"/>
    <w:rsid w:val="00CD46D6"/>
    <w:rsid w:val="00CE3123"/>
    <w:rsid w:val="00CE5554"/>
    <w:rsid w:val="00CF198F"/>
    <w:rsid w:val="00CF2D21"/>
    <w:rsid w:val="00CF6585"/>
    <w:rsid w:val="00CF68CD"/>
    <w:rsid w:val="00D0087A"/>
    <w:rsid w:val="00D04E8A"/>
    <w:rsid w:val="00D05F1E"/>
    <w:rsid w:val="00D060F5"/>
    <w:rsid w:val="00D12893"/>
    <w:rsid w:val="00D161A5"/>
    <w:rsid w:val="00D16F84"/>
    <w:rsid w:val="00D2113A"/>
    <w:rsid w:val="00D2754F"/>
    <w:rsid w:val="00D30BAF"/>
    <w:rsid w:val="00D35913"/>
    <w:rsid w:val="00D35AE5"/>
    <w:rsid w:val="00D40C27"/>
    <w:rsid w:val="00D4550F"/>
    <w:rsid w:val="00D468B3"/>
    <w:rsid w:val="00D46AF1"/>
    <w:rsid w:val="00D473F6"/>
    <w:rsid w:val="00D51F6F"/>
    <w:rsid w:val="00D52554"/>
    <w:rsid w:val="00D52F87"/>
    <w:rsid w:val="00D53E47"/>
    <w:rsid w:val="00D55E93"/>
    <w:rsid w:val="00D567A2"/>
    <w:rsid w:val="00D65651"/>
    <w:rsid w:val="00D70A71"/>
    <w:rsid w:val="00D76827"/>
    <w:rsid w:val="00D84B29"/>
    <w:rsid w:val="00D87550"/>
    <w:rsid w:val="00D93B48"/>
    <w:rsid w:val="00D95649"/>
    <w:rsid w:val="00D97562"/>
    <w:rsid w:val="00DA1584"/>
    <w:rsid w:val="00DA326C"/>
    <w:rsid w:val="00DB5CA2"/>
    <w:rsid w:val="00DC2B05"/>
    <w:rsid w:val="00DC3D9D"/>
    <w:rsid w:val="00DC4432"/>
    <w:rsid w:val="00DC4788"/>
    <w:rsid w:val="00DC6447"/>
    <w:rsid w:val="00DC7290"/>
    <w:rsid w:val="00DC7898"/>
    <w:rsid w:val="00DD05FB"/>
    <w:rsid w:val="00DD564E"/>
    <w:rsid w:val="00DD77B2"/>
    <w:rsid w:val="00DE07C9"/>
    <w:rsid w:val="00DF1A5C"/>
    <w:rsid w:val="00DF2C32"/>
    <w:rsid w:val="00DF317A"/>
    <w:rsid w:val="00DF390C"/>
    <w:rsid w:val="00E01B48"/>
    <w:rsid w:val="00E041B1"/>
    <w:rsid w:val="00E04416"/>
    <w:rsid w:val="00E16771"/>
    <w:rsid w:val="00E2388F"/>
    <w:rsid w:val="00E36A8C"/>
    <w:rsid w:val="00E430E2"/>
    <w:rsid w:val="00E44E2E"/>
    <w:rsid w:val="00E453F7"/>
    <w:rsid w:val="00E55216"/>
    <w:rsid w:val="00E60BE1"/>
    <w:rsid w:val="00E61DC1"/>
    <w:rsid w:val="00E624E3"/>
    <w:rsid w:val="00E63472"/>
    <w:rsid w:val="00E70AA4"/>
    <w:rsid w:val="00E72EBB"/>
    <w:rsid w:val="00E75597"/>
    <w:rsid w:val="00E75D91"/>
    <w:rsid w:val="00E7690B"/>
    <w:rsid w:val="00E84A7A"/>
    <w:rsid w:val="00E84FAE"/>
    <w:rsid w:val="00E92706"/>
    <w:rsid w:val="00E93CE9"/>
    <w:rsid w:val="00E941DA"/>
    <w:rsid w:val="00E96D58"/>
    <w:rsid w:val="00E96EB4"/>
    <w:rsid w:val="00EA0200"/>
    <w:rsid w:val="00EA09D4"/>
    <w:rsid w:val="00EB0075"/>
    <w:rsid w:val="00EB0FB0"/>
    <w:rsid w:val="00EB13D9"/>
    <w:rsid w:val="00EB2D49"/>
    <w:rsid w:val="00EB5650"/>
    <w:rsid w:val="00EC35C8"/>
    <w:rsid w:val="00EC5F0E"/>
    <w:rsid w:val="00ED7AB9"/>
    <w:rsid w:val="00EE4488"/>
    <w:rsid w:val="00EE6589"/>
    <w:rsid w:val="00EE7457"/>
    <w:rsid w:val="00EE7475"/>
    <w:rsid w:val="00EF2283"/>
    <w:rsid w:val="00EF2F3E"/>
    <w:rsid w:val="00F001CE"/>
    <w:rsid w:val="00F021E5"/>
    <w:rsid w:val="00F060DF"/>
    <w:rsid w:val="00F06379"/>
    <w:rsid w:val="00F070DA"/>
    <w:rsid w:val="00F140F4"/>
    <w:rsid w:val="00F14FFB"/>
    <w:rsid w:val="00F151F4"/>
    <w:rsid w:val="00F160B5"/>
    <w:rsid w:val="00F1666E"/>
    <w:rsid w:val="00F2075D"/>
    <w:rsid w:val="00F21D36"/>
    <w:rsid w:val="00F22F9E"/>
    <w:rsid w:val="00F235D1"/>
    <w:rsid w:val="00F25E1E"/>
    <w:rsid w:val="00F3798F"/>
    <w:rsid w:val="00F42874"/>
    <w:rsid w:val="00F42EDA"/>
    <w:rsid w:val="00F42F80"/>
    <w:rsid w:val="00F503B3"/>
    <w:rsid w:val="00F50972"/>
    <w:rsid w:val="00F50B23"/>
    <w:rsid w:val="00F613B9"/>
    <w:rsid w:val="00F63A69"/>
    <w:rsid w:val="00F65B5D"/>
    <w:rsid w:val="00F66D87"/>
    <w:rsid w:val="00F714CC"/>
    <w:rsid w:val="00F71B50"/>
    <w:rsid w:val="00F81E6D"/>
    <w:rsid w:val="00F87594"/>
    <w:rsid w:val="00F87FC3"/>
    <w:rsid w:val="00F91B30"/>
    <w:rsid w:val="00F960BB"/>
    <w:rsid w:val="00F96CB5"/>
    <w:rsid w:val="00F97D25"/>
    <w:rsid w:val="00FA0AFF"/>
    <w:rsid w:val="00FA1A71"/>
    <w:rsid w:val="00FA392E"/>
    <w:rsid w:val="00FA5409"/>
    <w:rsid w:val="00FA645D"/>
    <w:rsid w:val="00FA7B0E"/>
    <w:rsid w:val="00FB5E2D"/>
    <w:rsid w:val="00FB66B6"/>
    <w:rsid w:val="00FB6DB5"/>
    <w:rsid w:val="00FB7B4E"/>
    <w:rsid w:val="00FC0F36"/>
    <w:rsid w:val="00FC2A76"/>
    <w:rsid w:val="00FC79F7"/>
    <w:rsid w:val="00FD2B58"/>
    <w:rsid w:val="00FD7157"/>
    <w:rsid w:val="00FE4E10"/>
    <w:rsid w:val="00FE72AD"/>
    <w:rsid w:val="00FE7777"/>
    <w:rsid w:val="00FF586D"/>
    <w:rsid w:val="00FF640B"/>
    <w:rsid w:val="00FF7E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2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qFormat/>
    <w:rsid w:val="00F3798F"/>
  </w:style>
  <w:style w:type="paragraph" w:styleId="11">
    <w:name w:val="heading 1"/>
    <w:basedOn w:val="a3"/>
    <w:next w:val="a3"/>
    <w:link w:val="12"/>
    <w:uiPriority w:val="99"/>
    <w:qFormat/>
    <w:rsid w:val="003C50D4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0">
    <w:name w:val="heading 2"/>
    <w:basedOn w:val="a3"/>
    <w:next w:val="a3"/>
    <w:link w:val="21"/>
    <w:uiPriority w:val="99"/>
    <w:qFormat/>
    <w:rsid w:val="003C50D4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0">
    <w:name w:val="heading 3"/>
    <w:basedOn w:val="a3"/>
    <w:next w:val="a3"/>
    <w:link w:val="31"/>
    <w:uiPriority w:val="99"/>
    <w:qFormat/>
    <w:rsid w:val="003C50D4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4">
    <w:name w:val="heading 4"/>
    <w:basedOn w:val="a3"/>
    <w:next w:val="a3"/>
    <w:link w:val="40"/>
    <w:uiPriority w:val="9"/>
    <w:semiHidden/>
    <w:unhideWhenUsed/>
    <w:qFormat/>
    <w:rsid w:val="00814C81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3"/>
    <w:next w:val="a3"/>
    <w:link w:val="60"/>
    <w:uiPriority w:val="9"/>
    <w:unhideWhenUsed/>
    <w:qFormat/>
    <w:rsid w:val="00F503B3"/>
    <w:pPr>
      <w:keepNext/>
      <w:keepLines/>
      <w:widowControl w:val="0"/>
      <w:suppressAutoHyphen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paragraph" w:styleId="7">
    <w:name w:val="heading 7"/>
    <w:basedOn w:val="a3"/>
    <w:next w:val="a3"/>
    <w:link w:val="70"/>
    <w:qFormat/>
    <w:rsid w:val="003C50D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9">
    <w:name w:val="heading 9"/>
    <w:basedOn w:val="a3"/>
    <w:next w:val="a3"/>
    <w:link w:val="90"/>
    <w:qFormat/>
    <w:rsid w:val="003C50D4"/>
    <w:pPr>
      <w:spacing w:before="240" w:after="60" w:line="240" w:lineRule="auto"/>
      <w:outlineLvl w:val="8"/>
    </w:pPr>
    <w:rPr>
      <w:rFonts w:ascii="Cambria" w:eastAsia="Times New Roman" w:hAnsi="Cambria" w:cs="Times New Roman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2">
    <w:name w:val="Заголовок 1 Знак"/>
    <w:basedOn w:val="a4"/>
    <w:link w:val="11"/>
    <w:uiPriority w:val="99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2 Знак"/>
    <w:basedOn w:val="a4"/>
    <w:link w:val="20"/>
    <w:uiPriority w:val="99"/>
    <w:rsid w:val="003C50D4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1">
    <w:name w:val="Заголовок 3 Знак"/>
    <w:basedOn w:val="a4"/>
    <w:link w:val="30"/>
    <w:uiPriority w:val="99"/>
    <w:rsid w:val="003C50D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70">
    <w:name w:val="Заголовок 7 Знак"/>
    <w:basedOn w:val="a4"/>
    <w:link w:val="7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90">
    <w:name w:val="Заголовок 9 Знак"/>
    <w:basedOn w:val="a4"/>
    <w:link w:val="9"/>
    <w:rsid w:val="003C50D4"/>
    <w:rPr>
      <w:rFonts w:ascii="Cambria" w:eastAsia="Times New Roman" w:hAnsi="Cambria" w:cs="Times New Roman"/>
    </w:rPr>
  </w:style>
  <w:style w:type="numbering" w:customStyle="1" w:styleId="13">
    <w:name w:val="Нет списка1"/>
    <w:next w:val="a6"/>
    <w:uiPriority w:val="99"/>
    <w:semiHidden/>
    <w:unhideWhenUsed/>
    <w:rsid w:val="003C50D4"/>
  </w:style>
  <w:style w:type="paragraph" w:styleId="a7">
    <w:name w:val="footnote text"/>
    <w:basedOn w:val="a3"/>
    <w:link w:val="a8"/>
    <w:uiPriority w:val="99"/>
    <w:semiHidden/>
    <w:unhideWhenUsed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8">
    <w:name w:val="Текст сноски Знак"/>
    <w:basedOn w:val="a4"/>
    <w:link w:val="a7"/>
    <w:uiPriority w:val="99"/>
    <w:semiHidden/>
    <w:rsid w:val="003C50D4"/>
    <w:rPr>
      <w:rFonts w:ascii="Calibri" w:eastAsia="Calibri" w:hAnsi="Calibri" w:cs="Times New Roman"/>
      <w:sz w:val="20"/>
      <w:szCs w:val="20"/>
    </w:rPr>
  </w:style>
  <w:style w:type="character" w:styleId="a9">
    <w:name w:val="footnote reference"/>
    <w:uiPriority w:val="99"/>
    <w:semiHidden/>
    <w:unhideWhenUsed/>
    <w:rsid w:val="003C50D4"/>
    <w:rPr>
      <w:vertAlign w:val="superscript"/>
    </w:rPr>
  </w:style>
  <w:style w:type="paragraph" w:styleId="aa">
    <w:name w:val="header"/>
    <w:basedOn w:val="a3"/>
    <w:link w:val="ab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b">
    <w:name w:val="Верхний колонтитул Знак"/>
    <w:basedOn w:val="a4"/>
    <w:link w:val="aa"/>
    <w:rsid w:val="003C50D4"/>
    <w:rPr>
      <w:rFonts w:ascii="Calibri" w:eastAsia="Calibri" w:hAnsi="Calibri" w:cs="Times New Roman"/>
      <w:lang w:eastAsia="en-US"/>
    </w:rPr>
  </w:style>
  <w:style w:type="paragraph" w:styleId="ac">
    <w:name w:val="footer"/>
    <w:basedOn w:val="a3"/>
    <w:link w:val="ad"/>
    <w:uiPriority w:val="99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d">
    <w:name w:val="Нижний колонтитул Знак"/>
    <w:basedOn w:val="a4"/>
    <w:link w:val="ac"/>
    <w:uiPriority w:val="99"/>
    <w:rsid w:val="003C50D4"/>
    <w:rPr>
      <w:rFonts w:ascii="Calibri" w:eastAsia="Calibri" w:hAnsi="Calibri" w:cs="Times New Roman"/>
      <w:lang w:eastAsia="en-US"/>
    </w:rPr>
  </w:style>
  <w:style w:type="paragraph" w:styleId="ae">
    <w:name w:val="List Paragraph"/>
    <w:basedOn w:val="a3"/>
    <w:link w:val="af"/>
    <w:uiPriority w:val="34"/>
    <w:qFormat/>
    <w:rsid w:val="003C50D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Title"/>
    <w:basedOn w:val="a3"/>
    <w:link w:val="af1"/>
    <w:qFormat/>
    <w:rsid w:val="003C50D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af1">
    <w:name w:val="Название Знак"/>
    <w:basedOn w:val="a4"/>
    <w:link w:val="af0"/>
    <w:rsid w:val="003C50D4"/>
    <w:rPr>
      <w:rFonts w:ascii="Times New Roman" w:eastAsia="Times New Roman" w:hAnsi="Times New Roman" w:cs="Times New Roman"/>
      <w:b/>
      <w:sz w:val="28"/>
      <w:szCs w:val="24"/>
    </w:rPr>
  </w:style>
  <w:style w:type="paragraph" w:styleId="af2">
    <w:name w:val="Subtitle"/>
    <w:basedOn w:val="a3"/>
    <w:next w:val="a3"/>
    <w:link w:val="af3"/>
    <w:qFormat/>
    <w:rsid w:val="003C50D4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f3">
    <w:name w:val="Подзаголовок Знак"/>
    <w:basedOn w:val="a4"/>
    <w:link w:val="af2"/>
    <w:rsid w:val="003C50D4"/>
    <w:rPr>
      <w:rFonts w:ascii="Cambria" w:eastAsia="Times New Roman" w:hAnsi="Cambria" w:cs="Times New Roman"/>
      <w:sz w:val="24"/>
      <w:szCs w:val="24"/>
    </w:rPr>
  </w:style>
  <w:style w:type="paragraph" w:styleId="af4">
    <w:name w:val="Body Text"/>
    <w:basedOn w:val="a3"/>
    <w:link w:val="af5"/>
    <w:uiPriority w:val="99"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character" w:customStyle="1" w:styleId="af5">
    <w:name w:val="Основной текст Знак"/>
    <w:basedOn w:val="a4"/>
    <w:link w:val="af4"/>
    <w:uiPriority w:val="99"/>
    <w:rsid w:val="003C50D4"/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paragraph" w:styleId="22">
    <w:name w:val="Body Text 2"/>
    <w:basedOn w:val="a3"/>
    <w:link w:val="23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3">
    <w:name w:val="Основной текст 2 Знак"/>
    <w:basedOn w:val="a4"/>
    <w:link w:val="22"/>
    <w:rsid w:val="003C50D4"/>
    <w:rPr>
      <w:rFonts w:ascii="Times New Roman" w:eastAsia="Times New Roman" w:hAnsi="Times New Roman" w:cs="Times New Roman"/>
      <w:sz w:val="24"/>
      <w:szCs w:val="24"/>
    </w:rPr>
  </w:style>
  <w:style w:type="table" w:styleId="af6">
    <w:name w:val="Table Grid"/>
    <w:basedOn w:val="a5"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Normal (Web)"/>
    <w:basedOn w:val="a3"/>
    <w:uiPriority w:val="99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32">
    <w:name w:val="Body Text 3"/>
    <w:basedOn w:val="a3"/>
    <w:link w:val="33"/>
    <w:uiPriority w:val="99"/>
    <w:semiHidden/>
    <w:unhideWhenUsed/>
    <w:rsid w:val="003C50D4"/>
    <w:pPr>
      <w:spacing w:after="120"/>
    </w:pPr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33">
    <w:name w:val="Основной текст 3 Знак"/>
    <w:basedOn w:val="a4"/>
    <w:link w:val="32"/>
    <w:uiPriority w:val="99"/>
    <w:semiHidden/>
    <w:rsid w:val="003C50D4"/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apple-converted-space">
    <w:name w:val="apple-converted-space"/>
    <w:basedOn w:val="a4"/>
    <w:rsid w:val="003C50D4"/>
  </w:style>
  <w:style w:type="paragraph" w:styleId="af8">
    <w:name w:val="Body Text Indent"/>
    <w:aliases w:val="текст,Основной текст 1"/>
    <w:basedOn w:val="a3"/>
    <w:link w:val="af9"/>
    <w:rsid w:val="003C50D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9">
    <w:name w:val="Основной текст с отступом Знак"/>
    <w:aliases w:val="текст Знак,Основной текст 1 Знак"/>
    <w:basedOn w:val="a4"/>
    <w:link w:val="af8"/>
    <w:rsid w:val="003C50D4"/>
    <w:rPr>
      <w:rFonts w:ascii="Times New Roman" w:eastAsia="Times New Roman" w:hAnsi="Times New Roman" w:cs="Times New Roman"/>
      <w:sz w:val="24"/>
      <w:szCs w:val="24"/>
    </w:rPr>
  </w:style>
  <w:style w:type="paragraph" w:styleId="24">
    <w:name w:val="Body Text Indent 2"/>
    <w:basedOn w:val="a3"/>
    <w:link w:val="25"/>
    <w:uiPriority w:val="99"/>
    <w:semiHidden/>
    <w:unhideWhenUsed/>
    <w:rsid w:val="003C50D4"/>
    <w:pPr>
      <w:spacing w:after="120" w:line="480" w:lineRule="auto"/>
      <w:ind w:left="283"/>
    </w:pPr>
    <w:rPr>
      <w:rFonts w:ascii="Calibri" w:eastAsia="Calibri" w:hAnsi="Calibri" w:cs="Times New Roman"/>
      <w:lang w:eastAsia="en-US"/>
    </w:rPr>
  </w:style>
  <w:style w:type="character" w:customStyle="1" w:styleId="25">
    <w:name w:val="Основной текст с отступом 2 Знак"/>
    <w:basedOn w:val="a4"/>
    <w:link w:val="24"/>
    <w:uiPriority w:val="99"/>
    <w:semiHidden/>
    <w:rsid w:val="003C50D4"/>
    <w:rPr>
      <w:rFonts w:ascii="Calibri" w:eastAsia="Calibri" w:hAnsi="Calibri" w:cs="Times New Roman"/>
      <w:lang w:eastAsia="en-US"/>
    </w:rPr>
  </w:style>
  <w:style w:type="paragraph" w:styleId="afa">
    <w:name w:val="List"/>
    <w:basedOn w:val="a3"/>
    <w:rsid w:val="003C50D4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b">
    <w:name w:val="Hyperlink"/>
    <w:uiPriority w:val="99"/>
    <w:unhideWhenUsed/>
    <w:rsid w:val="003C50D4"/>
    <w:rPr>
      <w:color w:val="0000FF"/>
      <w:u w:val="single"/>
    </w:rPr>
  </w:style>
  <w:style w:type="paragraph" w:customStyle="1" w:styleId="Default">
    <w:name w:val="Default"/>
    <w:rsid w:val="003C50D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onsPlusNormal">
    <w:name w:val="ConsPlusNormal"/>
    <w:rsid w:val="003C50D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styleId="afc">
    <w:name w:val="Strong"/>
    <w:qFormat/>
    <w:rsid w:val="003C50D4"/>
    <w:rPr>
      <w:b/>
      <w:bCs/>
    </w:rPr>
  </w:style>
  <w:style w:type="character" w:styleId="afd">
    <w:name w:val="Emphasis"/>
    <w:uiPriority w:val="20"/>
    <w:qFormat/>
    <w:rsid w:val="003C50D4"/>
    <w:rPr>
      <w:i/>
      <w:iCs/>
    </w:rPr>
  </w:style>
  <w:style w:type="paragraph" w:styleId="a">
    <w:name w:val="No Spacing"/>
    <w:basedOn w:val="a3"/>
    <w:uiPriority w:val="1"/>
    <w:qFormat/>
    <w:rsid w:val="003C50D4"/>
    <w:pPr>
      <w:numPr>
        <w:numId w:val="1"/>
      </w:numPr>
      <w:tabs>
        <w:tab w:val="left" w:pos="34"/>
        <w:tab w:val="left" w:pos="176"/>
      </w:tabs>
      <w:spacing w:after="0" w:line="240" w:lineRule="auto"/>
      <w:ind w:left="34" w:firstLine="0"/>
      <w:jc w:val="both"/>
    </w:pPr>
    <w:rPr>
      <w:rFonts w:ascii="Times New Roman" w:eastAsia="Calibri" w:hAnsi="Times New Roman" w:cs="Times New Roman"/>
      <w:sz w:val="24"/>
      <w:szCs w:val="24"/>
      <w:lang w:eastAsia="en-US"/>
    </w:rPr>
  </w:style>
  <w:style w:type="paragraph" w:customStyle="1" w:styleId="u">
    <w:name w:val="u"/>
    <w:basedOn w:val="a3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TML">
    <w:name w:val="HTML Preformatted"/>
    <w:basedOn w:val="a3"/>
    <w:link w:val="HTML0"/>
    <w:uiPriority w:val="99"/>
    <w:semiHidden/>
    <w:unhideWhenUsed/>
    <w:rsid w:val="003C50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4"/>
    <w:link w:val="HTML"/>
    <w:uiPriority w:val="99"/>
    <w:semiHidden/>
    <w:rsid w:val="003C50D4"/>
    <w:rPr>
      <w:rFonts w:ascii="Courier New" w:eastAsia="Times New Roman" w:hAnsi="Courier New" w:cs="Courier New"/>
      <w:sz w:val="20"/>
      <w:szCs w:val="20"/>
    </w:rPr>
  </w:style>
  <w:style w:type="numbering" w:customStyle="1" w:styleId="10">
    <w:name w:val="Стиль1"/>
    <w:uiPriority w:val="99"/>
    <w:rsid w:val="005C2BB3"/>
    <w:pPr>
      <w:numPr>
        <w:numId w:val="2"/>
      </w:numPr>
    </w:pPr>
  </w:style>
  <w:style w:type="numbering" w:customStyle="1" w:styleId="2">
    <w:name w:val="Стиль2"/>
    <w:uiPriority w:val="99"/>
    <w:rsid w:val="005C2BB3"/>
    <w:pPr>
      <w:numPr>
        <w:numId w:val="3"/>
      </w:numPr>
    </w:pPr>
  </w:style>
  <w:style w:type="numbering" w:customStyle="1" w:styleId="3">
    <w:name w:val="Стиль3"/>
    <w:uiPriority w:val="99"/>
    <w:rsid w:val="005C2BB3"/>
    <w:pPr>
      <w:numPr>
        <w:numId w:val="4"/>
      </w:numPr>
    </w:pPr>
  </w:style>
  <w:style w:type="table" w:customStyle="1" w:styleId="14">
    <w:name w:val="Сетка таблицы1"/>
    <w:basedOn w:val="a5"/>
    <w:next w:val="af6"/>
    <w:uiPriority w:val="59"/>
    <w:rsid w:val="005C2B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e">
    <w:name w:val="Balloon Text"/>
    <w:basedOn w:val="a3"/>
    <w:link w:val="aff"/>
    <w:uiPriority w:val="99"/>
    <w:semiHidden/>
    <w:unhideWhenUsed/>
    <w:rsid w:val="00B87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">
    <w:name w:val="Текст выноски Знак"/>
    <w:basedOn w:val="a4"/>
    <w:link w:val="afe"/>
    <w:uiPriority w:val="99"/>
    <w:semiHidden/>
    <w:rsid w:val="00B8726F"/>
    <w:rPr>
      <w:rFonts w:ascii="Tahoma" w:hAnsi="Tahoma" w:cs="Tahoma"/>
      <w:sz w:val="16"/>
      <w:szCs w:val="16"/>
    </w:rPr>
  </w:style>
  <w:style w:type="paragraph" w:customStyle="1" w:styleId="psection">
    <w:name w:val="psection"/>
    <w:basedOn w:val="a3"/>
    <w:rsid w:val="00A457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f0">
    <w:name w:val="Plain Text"/>
    <w:basedOn w:val="a3"/>
    <w:link w:val="aff1"/>
    <w:uiPriority w:val="99"/>
    <w:rsid w:val="008C09F9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f1">
    <w:name w:val="Текст Знак"/>
    <w:basedOn w:val="a4"/>
    <w:link w:val="aff0"/>
    <w:uiPriority w:val="99"/>
    <w:rsid w:val="008C09F9"/>
    <w:rPr>
      <w:rFonts w:ascii="Courier New" w:eastAsia="Times New Roman" w:hAnsi="Courier New" w:cs="Courier New"/>
      <w:sz w:val="20"/>
      <w:szCs w:val="20"/>
    </w:rPr>
  </w:style>
  <w:style w:type="character" w:customStyle="1" w:styleId="60">
    <w:name w:val="Заголовок 6 Знак"/>
    <w:basedOn w:val="a4"/>
    <w:link w:val="6"/>
    <w:uiPriority w:val="9"/>
    <w:rsid w:val="00F503B3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character" w:customStyle="1" w:styleId="40">
    <w:name w:val="Заголовок 4 Знак"/>
    <w:basedOn w:val="a4"/>
    <w:link w:val="4"/>
    <w:uiPriority w:val="9"/>
    <w:semiHidden/>
    <w:rsid w:val="00814C81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26">
    <w:name w:val="List 2"/>
    <w:basedOn w:val="a3"/>
    <w:link w:val="27"/>
    <w:uiPriority w:val="99"/>
    <w:unhideWhenUsed/>
    <w:rsid w:val="007E1D44"/>
    <w:pPr>
      <w:ind w:left="566" w:hanging="283"/>
      <w:contextualSpacing/>
    </w:pPr>
  </w:style>
  <w:style w:type="character" w:customStyle="1" w:styleId="27">
    <w:name w:val="Список 2 Знак"/>
    <w:basedOn w:val="a4"/>
    <w:link w:val="26"/>
    <w:uiPriority w:val="99"/>
    <w:rsid w:val="00981CA6"/>
  </w:style>
  <w:style w:type="character" w:customStyle="1" w:styleId="FontStyle26">
    <w:name w:val="Font Style26"/>
    <w:basedOn w:val="a4"/>
    <w:rsid w:val="00112484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32">
    <w:name w:val="Font Style32"/>
    <w:basedOn w:val="a4"/>
    <w:rsid w:val="00112484"/>
    <w:rPr>
      <w:rFonts w:ascii="Times New Roman" w:hAnsi="Times New Roman" w:cs="Times New Roman"/>
      <w:sz w:val="20"/>
      <w:szCs w:val="20"/>
    </w:rPr>
  </w:style>
  <w:style w:type="paragraph" w:customStyle="1" w:styleId="Style3">
    <w:name w:val="Style3"/>
    <w:basedOn w:val="a3"/>
    <w:rsid w:val="00112484"/>
    <w:pPr>
      <w:widowControl w:val="0"/>
      <w:autoSpaceDE w:val="0"/>
      <w:autoSpaceDN w:val="0"/>
      <w:adjustRightInd w:val="0"/>
      <w:spacing w:after="0" w:line="235" w:lineRule="exact"/>
      <w:ind w:firstLine="302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Style12">
    <w:name w:val="Style12"/>
    <w:basedOn w:val="a3"/>
    <w:rsid w:val="00112484"/>
    <w:pPr>
      <w:widowControl w:val="0"/>
      <w:autoSpaceDE w:val="0"/>
      <w:autoSpaceDN w:val="0"/>
      <w:adjustRightInd w:val="0"/>
      <w:spacing w:after="0" w:line="230" w:lineRule="exact"/>
      <w:ind w:firstLine="278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15">
    <w:name w:val="Абзац списка1"/>
    <w:basedOn w:val="a3"/>
    <w:uiPriority w:val="99"/>
    <w:rsid w:val="006963F3"/>
    <w:pPr>
      <w:ind w:left="720"/>
      <w:contextualSpacing/>
    </w:pPr>
    <w:rPr>
      <w:rFonts w:ascii="Calibri" w:eastAsia="Times New Roman" w:hAnsi="Calibri" w:cs="Times New Roman"/>
      <w:lang w:eastAsia="en-US"/>
    </w:rPr>
  </w:style>
  <w:style w:type="paragraph" w:styleId="34">
    <w:name w:val="Body Text Indent 3"/>
    <w:basedOn w:val="a3"/>
    <w:link w:val="35"/>
    <w:uiPriority w:val="99"/>
    <w:semiHidden/>
    <w:unhideWhenUsed/>
    <w:rsid w:val="00E96D58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4"/>
    <w:link w:val="34"/>
    <w:uiPriority w:val="99"/>
    <w:semiHidden/>
    <w:rsid w:val="00E96D58"/>
    <w:rPr>
      <w:sz w:val="16"/>
      <w:szCs w:val="16"/>
    </w:rPr>
  </w:style>
  <w:style w:type="paragraph" w:customStyle="1" w:styleId="Web">
    <w:name w:val="Обычный (Web)"/>
    <w:aliases w:val="Обычный (веб)1,Обычный (Web)1"/>
    <w:basedOn w:val="a3"/>
    <w:rsid w:val="00A4028E"/>
    <w:pPr>
      <w:spacing w:before="100" w:after="100" w:line="240" w:lineRule="auto"/>
    </w:pPr>
    <w:rPr>
      <w:rFonts w:ascii="Arial Unicode MS" w:eastAsia="Arial Unicode MS" w:hAnsi="Arial Unicode MS" w:cs="Times New Roman"/>
      <w:sz w:val="24"/>
      <w:szCs w:val="20"/>
    </w:rPr>
  </w:style>
  <w:style w:type="paragraph" w:styleId="aff2">
    <w:name w:val="TOC Heading"/>
    <w:basedOn w:val="11"/>
    <w:next w:val="a3"/>
    <w:uiPriority w:val="39"/>
    <w:unhideWhenUsed/>
    <w:qFormat/>
    <w:rsid w:val="00412409"/>
    <w:pPr>
      <w:keepLines/>
      <w:autoSpaceDE/>
      <w:autoSpaceDN/>
      <w:spacing w:before="480" w:line="276" w:lineRule="auto"/>
      <w:ind w:firstLine="0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28">
    <w:name w:val="toc 2"/>
    <w:basedOn w:val="a3"/>
    <w:next w:val="a3"/>
    <w:autoRedefine/>
    <w:uiPriority w:val="39"/>
    <w:unhideWhenUsed/>
    <w:rsid w:val="00412409"/>
    <w:pPr>
      <w:spacing w:after="100"/>
      <w:ind w:left="220"/>
    </w:pPr>
  </w:style>
  <w:style w:type="paragraph" w:styleId="16">
    <w:name w:val="toc 1"/>
    <w:basedOn w:val="a3"/>
    <w:next w:val="a3"/>
    <w:autoRedefine/>
    <w:uiPriority w:val="39"/>
    <w:unhideWhenUsed/>
    <w:rsid w:val="00412409"/>
    <w:pPr>
      <w:spacing w:after="100"/>
    </w:pPr>
  </w:style>
  <w:style w:type="paragraph" w:styleId="36">
    <w:name w:val="toc 3"/>
    <w:basedOn w:val="a3"/>
    <w:next w:val="a3"/>
    <w:autoRedefine/>
    <w:uiPriority w:val="39"/>
    <w:unhideWhenUsed/>
    <w:rsid w:val="00412409"/>
    <w:pPr>
      <w:spacing w:after="100"/>
      <w:ind w:left="440"/>
    </w:pPr>
  </w:style>
  <w:style w:type="paragraph" w:customStyle="1" w:styleId="text">
    <w:name w:val="text"/>
    <w:basedOn w:val="a3"/>
    <w:rsid w:val="003005B0"/>
    <w:pPr>
      <w:widowControl w:val="0"/>
      <w:suppressAutoHyphens/>
      <w:autoSpaceDE w:val="0"/>
      <w:spacing w:after="0" w:line="240" w:lineRule="auto"/>
      <w:ind w:firstLine="17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9">
    <w:name w:val="Style9"/>
    <w:basedOn w:val="a3"/>
    <w:rsid w:val="00D93B48"/>
    <w:pPr>
      <w:widowControl w:val="0"/>
      <w:autoSpaceDE w:val="0"/>
      <w:autoSpaceDN w:val="0"/>
      <w:adjustRightInd w:val="0"/>
      <w:spacing w:after="0" w:line="194" w:lineRule="exact"/>
      <w:ind w:firstLine="518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5">
    <w:name w:val="Font Style15"/>
    <w:rsid w:val="00D93B48"/>
    <w:rPr>
      <w:rFonts w:ascii="Times New Roman" w:hAnsi="Times New Roman" w:cs="Times New Roman"/>
      <w:sz w:val="16"/>
      <w:szCs w:val="16"/>
    </w:rPr>
  </w:style>
  <w:style w:type="paragraph" w:customStyle="1" w:styleId="Style89">
    <w:name w:val="Style89"/>
    <w:basedOn w:val="a3"/>
    <w:rsid w:val="00D93B4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Style86">
    <w:name w:val="Style86"/>
    <w:basedOn w:val="a3"/>
    <w:rsid w:val="00D93B48"/>
    <w:pPr>
      <w:spacing w:after="0" w:line="278" w:lineRule="exact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harStyle45">
    <w:name w:val="CharStyle45"/>
    <w:rsid w:val="00D93B48"/>
    <w:rPr>
      <w:rFonts w:ascii="Times New Roman" w:eastAsia="Times New Roman" w:hAnsi="Times New Roman" w:cs="Times New Roman"/>
      <w:b w:val="0"/>
      <w:bCs w:val="0"/>
      <w:i w:val="0"/>
      <w:iCs w:val="0"/>
      <w:smallCaps w:val="0"/>
      <w:sz w:val="22"/>
      <w:szCs w:val="22"/>
    </w:rPr>
  </w:style>
  <w:style w:type="character" w:customStyle="1" w:styleId="CharStyle38">
    <w:name w:val="CharStyle38"/>
    <w:rsid w:val="00D93B48"/>
    <w:rPr>
      <w:rFonts w:ascii="Times New Roman" w:eastAsia="Times New Roman" w:hAnsi="Times New Roman" w:cs="Times New Roman"/>
      <w:b w:val="0"/>
      <w:bCs w:val="0"/>
      <w:i/>
      <w:iCs/>
      <w:smallCaps w:val="0"/>
      <w:sz w:val="22"/>
      <w:szCs w:val="22"/>
    </w:rPr>
  </w:style>
  <w:style w:type="paragraph" w:customStyle="1" w:styleId="Style214">
    <w:name w:val="Style214"/>
    <w:basedOn w:val="a3"/>
    <w:rsid w:val="00D93B48"/>
    <w:pPr>
      <w:spacing w:after="0" w:line="274" w:lineRule="exact"/>
    </w:pPr>
    <w:rPr>
      <w:rFonts w:ascii="Times New Roman" w:eastAsia="Times New Roman" w:hAnsi="Times New Roman" w:cs="Times New Roman"/>
      <w:sz w:val="20"/>
      <w:szCs w:val="20"/>
    </w:rPr>
  </w:style>
  <w:style w:type="character" w:styleId="aff3">
    <w:name w:val="page number"/>
    <w:uiPriority w:val="99"/>
    <w:rsid w:val="00D93B48"/>
  </w:style>
  <w:style w:type="paragraph" w:customStyle="1" w:styleId="310">
    <w:name w:val="Основной текст с отступом 31"/>
    <w:basedOn w:val="a3"/>
    <w:rsid w:val="008C4943"/>
    <w:pPr>
      <w:tabs>
        <w:tab w:val="left" w:pos="2880"/>
      </w:tabs>
      <w:suppressAutoHyphens/>
      <w:spacing w:after="0" w:line="240" w:lineRule="auto"/>
      <w:ind w:left="2520" w:hanging="2094"/>
    </w:pPr>
    <w:rPr>
      <w:rFonts w:ascii="Times New Roman" w:eastAsia="Times New Roman" w:hAnsi="Times New Roman" w:cs="Times New Roman"/>
      <w:b/>
      <w:bCs/>
      <w:sz w:val="24"/>
      <w:szCs w:val="20"/>
      <w:lang w:eastAsia="ar-SA"/>
    </w:rPr>
  </w:style>
  <w:style w:type="paragraph" w:customStyle="1" w:styleId="a2">
    <w:name w:val="вопрос"/>
    <w:basedOn w:val="ae"/>
    <w:link w:val="aff4"/>
    <w:qFormat/>
    <w:rsid w:val="00814539"/>
    <w:pPr>
      <w:numPr>
        <w:numId w:val="250"/>
      </w:numPr>
      <w:spacing w:before="120"/>
      <w:ind w:left="357" w:hanging="357"/>
      <w:jc w:val="both"/>
    </w:pPr>
    <w:rPr>
      <w:rFonts w:eastAsia="Calibri"/>
      <w:szCs w:val="22"/>
      <w:lang w:eastAsia="en-US"/>
    </w:rPr>
  </w:style>
  <w:style w:type="paragraph" w:customStyle="1" w:styleId="a0">
    <w:name w:val="варианты"/>
    <w:basedOn w:val="ae"/>
    <w:link w:val="aff5"/>
    <w:qFormat/>
    <w:rsid w:val="00814539"/>
    <w:pPr>
      <w:numPr>
        <w:numId w:val="251"/>
      </w:numPr>
      <w:jc w:val="both"/>
    </w:pPr>
    <w:rPr>
      <w:rFonts w:eastAsia="Calibri"/>
      <w:szCs w:val="22"/>
      <w:lang w:eastAsia="en-US"/>
    </w:rPr>
  </w:style>
  <w:style w:type="character" w:customStyle="1" w:styleId="aff4">
    <w:name w:val="вопрос Знак"/>
    <w:basedOn w:val="a4"/>
    <w:link w:val="a2"/>
    <w:rsid w:val="00814539"/>
    <w:rPr>
      <w:rFonts w:ascii="Times New Roman" w:eastAsia="Calibri" w:hAnsi="Times New Roman" w:cs="Times New Roman"/>
      <w:sz w:val="24"/>
      <w:lang w:eastAsia="en-US"/>
    </w:rPr>
  </w:style>
  <w:style w:type="character" w:customStyle="1" w:styleId="aff5">
    <w:name w:val="варианты Знак"/>
    <w:basedOn w:val="a4"/>
    <w:link w:val="a0"/>
    <w:rsid w:val="00814539"/>
    <w:rPr>
      <w:rFonts w:ascii="Times New Roman" w:eastAsia="Calibri" w:hAnsi="Times New Roman" w:cs="Times New Roman"/>
      <w:sz w:val="24"/>
      <w:lang w:eastAsia="en-US"/>
    </w:rPr>
  </w:style>
  <w:style w:type="paragraph" w:customStyle="1" w:styleId="1">
    <w:name w:val="вопр1"/>
    <w:basedOn w:val="ae"/>
    <w:link w:val="17"/>
    <w:qFormat/>
    <w:rsid w:val="00C02818"/>
    <w:pPr>
      <w:numPr>
        <w:numId w:val="252"/>
      </w:numPr>
      <w:tabs>
        <w:tab w:val="left" w:pos="170"/>
      </w:tabs>
      <w:suppressAutoHyphens/>
      <w:spacing w:before="120"/>
      <w:jc w:val="both"/>
    </w:pPr>
    <w:rPr>
      <w:sz w:val="26"/>
      <w:szCs w:val="26"/>
    </w:rPr>
  </w:style>
  <w:style w:type="paragraph" w:customStyle="1" w:styleId="a1">
    <w:name w:val="отв"/>
    <w:basedOn w:val="1"/>
    <w:link w:val="aff6"/>
    <w:qFormat/>
    <w:rsid w:val="00C02818"/>
    <w:pPr>
      <w:numPr>
        <w:ilvl w:val="1"/>
        <w:numId w:val="253"/>
      </w:numPr>
      <w:spacing w:before="0"/>
      <w:ind w:left="754" w:hanging="357"/>
    </w:pPr>
    <w:rPr>
      <w:lang w:eastAsia="en-US"/>
    </w:rPr>
  </w:style>
  <w:style w:type="character" w:customStyle="1" w:styleId="af">
    <w:name w:val="Абзац списка Знак"/>
    <w:basedOn w:val="a4"/>
    <w:link w:val="ae"/>
    <w:uiPriority w:val="34"/>
    <w:rsid w:val="006774CD"/>
    <w:rPr>
      <w:rFonts w:ascii="Times New Roman" w:eastAsia="Times New Roman" w:hAnsi="Times New Roman" w:cs="Times New Roman"/>
      <w:sz w:val="24"/>
      <w:szCs w:val="24"/>
    </w:rPr>
  </w:style>
  <w:style w:type="character" w:customStyle="1" w:styleId="17">
    <w:name w:val="вопр1 Знак"/>
    <w:basedOn w:val="af"/>
    <w:link w:val="1"/>
    <w:rsid w:val="00C02818"/>
    <w:rPr>
      <w:rFonts w:ascii="Times New Roman" w:eastAsia="Times New Roman" w:hAnsi="Times New Roman" w:cs="Times New Roman"/>
      <w:sz w:val="26"/>
      <w:szCs w:val="26"/>
    </w:rPr>
  </w:style>
  <w:style w:type="paragraph" w:customStyle="1" w:styleId="29">
    <w:name w:val="вопр2"/>
    <w:basedOn w:val="1"/>
    <w:link w:val="2a"/>
    <w:qFormat/>
    <w:rsid w:val="00B929E7"/>
    <w:pPr>
      <w:numPr>
        <w:numId w:val="0"/>
      </w:numPr>
      <w:spacing w:before="0"/>
    </w:pPr>
  </w:style>
  <w:style w:type="character" w:customStyle="1" w:styleId="aff6">
    <w:name w:val="отв Знак"/>
    <w:basedOn w:val="17"/>
    <w:link w:val="a1"/>
    <w:rsid w:val="00C02818"/>
    <w:rPr>
      <w:rFonts w:ascii="Times New Roman" w:eastAsia="Times New Roman" w:hAnsi="Times New Roman" w:cs="Times New Roman"/>
      <w:sz w:val="26"/>
      <w:szCs w:val="26"/>
      <w:lang w:eastAsia="en-US"/>
    </w:rPr>
  </w:style>
  <w:style w:type="character" w:customStyle="1" w:styleId="2a">
    <w:name w:val="вопр2 Знак"/>
    <w:basedOn w:val="17"/>
    <w:link w:val="29"/>
    <w:rsid w:val="00B929E7"/>
    <w:rPr>
      <w:rFonts w:ascii="Times New Roman" w:eastAsia="Times New Roman" w:hAnsi="Times New Roman" w:cs="Times New Roman"/>
      <w:sz w:val="26"/>
      <w:szCs w:val="26"/>
    </w:rPr>
  </w:style>
  <w:style w:type="paragraph" w:customStyle="1" w:styleId="aff7">
    <w:name w:val="пусто"/>
    <w:basedOn w:val="a3"/>
    <w:link w:val="aff8"/>
    <w:qFormat/>
    <w:rsid w:val="00281208"/>
    <w:pPr>
      <w:spacing w:after="0" w:line="240" w:lineRule="auto"/>
      <w:jc w:val="both"/>
    </w:pPr>
    <w:rPr>
      <w:rFonts w:ascii="Times New Roman" w:eastAsiaTheme="minorHAnsi" w:hAnsi="Times New Roman"/>
      <w:sz w:val="28"/>
      <w:szCs w:val="28"/>
      <w:lang w:eastAsia="en-US"/>
    </w:rPr>
  </w:style>
  <w:style w:type="character" w:customStyle="1" w:styleId="aff8">
    <w:name w:val="пусто Знак"/>
    <w:basedOn w:val="a4"/>
    <w:link w:val="aff7"/>
    <w:rsid w:val="00281208"/>
    <w:rPr>
      <w:rFonts w:ascii="Times New Roman" w:eastAsiaTheme="minorHAnsi" w:hAnsi="Times New Roman"/>
      <w:sz w:val="28"/>
      <w:szCs w:val="28"/>
      <w:lang w:eastAsia="en-US"/>
    </w:rPr>
  </w:style>
  <w:style w:type="paragraph" w:customStyle="1" w:styleId="aff9">
    <w:name w:val="три_текст"/>
    <w:basedOn w:val="29"/>
    <w:link w:val="affa"/>
    <w:qFormat/>
    <w:rsid w:val="00281208"/>
    <w:rPr>
      <w:sz w:val="28"/>
      <w:szCs w:val="28"/>
    </w:rPr>
  </w:style>
  <w:style w:type="paragraph" w:customStyle="1" w:styleId="affb">
    <w:name w:val="три_список"/>
    <w:basedOn w:val="29"/>
    <w:link w:val="affc"/>
    <w:qFormat/>
    <w:rsid w:val="00281208"/>
    <w:pPr>
      <w:ind w:left="720" w:hanging="360"/>
    </w:pPr>
    <w:rPr>
      <w:sz w:val="28"/>
      <w:szCs w:val="28"/>
    </w:rPr>
  </w:style>
  <w:style w:type="character" w:customStyle="1" w:styleId="affa">
    <w:name w:val="три_текст Знак"/>
    <w:basedOn w:val="2a"/>
    <w:link w:val="aff9"/>
    <w:rsid w:val="00281208"/>
    <w:rPr>
      <w:rFonts w:ascii="Times New Roman" w:eastAsia="Times New Roman" w:hAnsi="Times New Roman" w:cs="Times New Roman"/>
      <w:sz w:val="28"/>
      <w:szCs w:val="28"/>
    </w:rPr>
  </w:style>
  <w:style w:type="character" w:customStyle="1" w:styleId="affc">
    <w:name w:val="три_список Знак"/>
    <w:basedOn w:val="2a"/>
    <w:link w:val="affb"/>
    <w:rsid w:val="00281208"/>
    <w:rPr>
      <w:rFonts w:ascii="Times New Roman" w:eastAsia="Times New Roman" w:hAnsi="Times New Roman" w:cs="Times New Roman"/>
      <w:sz w:val="28"/>
      <w:szCs w:val="28"/>
    </w:rPr>
  </w:style>
  <w:style w:type="paragraph" w:customStyle="1" w:styleId="affd">
    <w:name w:val="три"/>
    <w:basedOn w:val="a3"/>
    <w:link w:val="affe"/>
    <w:qFormat/>
    <w:rsid w:val="00A60158"/>
    <w:pPr>
      <w:spacing w:after="0" w:line="240" w:lineRule="auto"/>
      <w:jc w:val="both"/>
    </w:pPr>
    <w:rPr>
      <w:rFonts w:ascii="Times New Roman" w:eastAsiaTheme="minorHAnsi" w:hAnsi="Times New Roman"/>
      <w:sz w:val="28"/>
      <w:szCs w:val="28"/>
      <w:lang w:eastAsia="en-US"/>
    </w:rPr>
  </w:style>
  <w:style w:type="character" w:customStyle="1" w:styleId="affe">
    <w:name w:val="три Знак"/>
    <w:basedOn w:val="a4"/>
    <w:link w:val="affd"/>
    <w:rsid w:val="00A60158"/>
    <w:rPr>
      <w:rFonts w:ascii="Times New Roman" w:eastAsiaTheme="minorHAnsi" w:hAnsi="Times New Roman"/>
      <w:sz w:val="28"/>
      <w:szCs w:val="28"/>
      <w:lang w:eastAsia="en-US"/>
    </w:rPr>
  </w:style>
  <w:style w:type="paragraph" w:customStyle="1" w:styleId="18">
    <w:name w:val="заг1"/>
    <w:basedOn w:val="11"/>
    <w:link w:val="19"/>
    <w:qFormat/>
    <w:rsid w:val="00EB0075"/>
    <w:pPr>
      <w:spacing w:before="360" w:after="240"/>
      <w:ind w:firstLine="0"/>
      <w:jc w:val="center"/>
    </w:pPr>
    <w:rPr>
      <w:rFonts w:eastAsia="Calibri"/>
      <w:b/>
      <w:sz w:val="28"/>
      <w:szCs w:val="28"/>
      <w:lang w:eastAsia="en-US"/>
    </w:rPr>
  </w:style>
  <w:style w:type="paragraph" w:customStyle="1" w:styleId="2b">
    <w:name w:val="заг2"/>
    <w:basedOn w:val="20"/>
    <w:link w:val="2c"/>
    <w:qFormat/>
    <w:rsid w:val="00EB0075"/>
    <w:pPr>
      <w:spacing w:after="120"/>
      <w:jc w:val="center"/>
    </w:pPr>
    <w:rPr>
      <w:rFonts w:ascii="Times New Roman" w:eastAsia="Calibri" w:hAnsi="Times New Roman"/>
      <w:lang w:eastAsia="en-US"/>
    </w:rPr>
  </w:style>
  <w:style w:type="character" w:customStyle="1" w:styleId="19">
    <w:name w:val="заг1 Знак"/>
    <w:basedOn w:val="12"/>
    <w:link w:val="18"/>
    <w:rsid w:val="00EB0075"/>
    <w:rPr>
      <w:rFonts w:ascii="Times New Roman" w:eastAsia="Calibri" w:hAnsi="Times New Roman" w:cs="Times New Roman"/>
      <w:b/>
      <w:sz w:val="28"/>
      <w:szCs w:val="28"/>
      <w:lang w:eastAsia="en-US"/>
    </w:rPr>
  </w:style>
  <w:style w:type="paragraph" w:customStyle="1" w:styleId="37">
    <w:name w:val="заг3"/>
    <w:basedOn w:val="30"/>
    <w:link w:val="38"/>
    <w:qFormat/>
    <w:rsid w:val="00EB0075"/>
    <w:pPr>
      <w:spacing w:before="120" w:after="0"/>
      <w:jc w:val="both"/>
    </w:pPr>
    <w:rPr>
      <w:rFonts w:ascii="Times New Roman" w:eastAsia="Calibri" w:hAnsi="Times New Roman"/>
      <w:sz w:val="28"/>
      <w:szCs w:val="28"/>
      <w:lang w:eastAsia="en-US"/>
    </w:rPr>
  </w:style>
  <w:style w:type="character" w:customStyle="1" w:styleId="2c">
    <w:name w:val="заг2 Знак"/>
    <w:basedOn w:val="21"/>
    <w:link w:val="2b"/>
    <w:rsid w:val="00EB0075"/>
    <w:rPr>
      <w:rFonts w:ascii="Times New Roman" w:eastAsia="Calibri" w:hAnsi="Times New Roman" w:cs="Times New Roman"/>
      <w:b/>
      <w:bCs/>
      <w:i/>
      <w:iCs/>
      <w:sz w:val="28"/>
      <w:szCs w:val="28"/>
      <w:lang w:eastAsia="en-US"/>
    </w:rPr>
  </w:style>
  <w:style w:type="character" w:customStyle="1" w:styleId="38">
    <w:name w:val="заг3 Знак"/>
    <w:basedOn w:val="31"/>
    <w:link w:val="37"/>
    <w:rsid w:val="00EB0075"/>
    <w:rPr>
      <w:rFonts w:ascii="Times New Roman" w:eastAsia="Calibri" w:hAnsi="Times New Roman" w:cs="Times New Roman"/>
      <w:b/>
      <w:bCs/>
      <w:sz w:val="28"/>
      <w:szCs w:val="2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2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qFormat/>
    <w:rsid w:val="00F3798F"/>
  </w:style>
  <w:style w:type="paragraph" w:styleId="11">
    <w:name w:val="heading 1"/>
    <w:basedOn w:val="a3"/>
    <w:next w:val="a3"/>
    <w:link w:val="12"/>
    <w:uiPriority w:val="99"/>
    <w:qFormat/>
    <w:rsid w:val="003C50D4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0">
    <w:name w:val="heading 2"/>
    <w:basedOn w:val="a3"/>
    <w:next w:val="a3"/>
    <w:link w:val="21"/>
    <w:uiPriority w:val="99"/>
    <w:qFormat/>
    <w:rsid w:val="003C50D4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0">
    <w:name w:val="heading 3"/>
    <w:basedOn w:val="a3"/>
    <w:next w:val="a3"/>
    <w:link w:val="31"/>
    <w:uiPriority w:val="99"/>
    <w:qFormat/>
    <w:rsid w:val="003C50D4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4">
    <w:name w:val="heading 4"/>
    <w:basedOn w:val="a3"/>
    <w:next w:val="a3"/>
    <w:link w:val="40"/>
    <w:uiPriority w:val="9"/>
    <w:semiHidden/>
    <w:unhideWhenUsed/>
    <w:qFormat/>
    <w:rsid w:val="00814C81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3"/>
    <w:next w:val="a3"/>
    <w:link w:val="60"/>
    <w:uiPriority w:val="9"/>
    <w:unhideWhenUsed/>
    <w:qFormat/>
    <w:rsid w:val="00F503B3"/>
    <w:pPr>
      <w:keepNext/>
      <w:keepLines/>
      <w:widowControl w:val="0"/>
      <w:suppressAutoHyphen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paragraph" w:styleId="7">
    <w:name w:val="heading 7"/>
    <w:basedOn w:val="a3"/>
    <w:next w:val="a3"/>
    <w:link w:val="70"/>
    <w:qFormat/>
    <w:rsid w:val="003C50D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9">
    <w:name w:val="heading 9"/>
    <w:basedOn w:val="a3"/>
    <w:next w:val="a3"/>
    <w:link w:val="90"/>
    <w:qFormat/>
    <w:rsid w:val="003C50D4"/>
    <w:pPr>
      <w:spacing w:before="240" w:after="60" w:line="240" w:lineRule="auto"/>
      <w:outlineLvl w:val="8"/>
    </w:pPr>
    <w:rPr>
      <w:rFonts w:ascii="Cambria" w:eastAsia="Times New Roman" w:hAnsi="Cambria" w:cs="Times New Roman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2">
    <w:name w:val="Заголовок 1 Знак"/>
    <w:basedOn w:val="a4"/>
    <w:link w:val="11"/>
    <w:uiPriority w:val="99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2 Знак"/>
    <w:basedOn w:val="a4"/>
    <w:link w:val="20"/>
    <w:uiPriority w:val="99"/>
    <w:rsid w:val="003C50D4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1">
    <w:name w:val="Заголовок 3 Знак"/>
    <w:basedOn w:val="a4"/>
    <w:link w:val="30"/>
    <w:uiPriority w:val="99"/>
    <w:rsid w:val="003C50D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70">
    <w:name w:val="Заголовок 7 Знак"/>
    <w:basedOn w:val="a4"/>
    <w:link w:val="7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90">
    <w:name w:val="Заголовок 9 Знак"/>
    <w:basedOn w:val="a4"/>
    <w:link w:val="9"/>
    <w:rsid w:val="003C50D4"/>
    <w:rPr>
      <w:rFonts w:ascii="Cambria" w:eastAsia="Times New Roman" w:hAnsi="Cambria" w:cs="Times New Roman"/>
    </w:rPr>
  </w:style>
  <w:style w:type="numbering" w:customStyle="1" w:styleId="13">
    <w:name w:val="Нет списка1"/>
    <w:next w:val="a6"/>
    <w:uiPriority w:val="99"/>
    <w:semiHidden/>
    <w:unhideWhenUsed/>
    <w:rsid w:val="003C50D4"/>
  </w:style>
  <w:style w:type="paragraph" w:styleId="a7">
    <w:name w:val="footnote text"/>
    <w:basedOn w:val="a3"/>
    <w:link w:val="a8"/>
    <w:uiPriority w:val="99"/>
    <w:semiHidden/>
    <w:unhideWhenUsed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8">
    <w:name w:val="Текст сноски Знак"/>
    <w:basedOn w:val="a4"/>
    <w:link w:val="a7"/>
    <w:uiPriority w:val="99"/>
    <w:semiHidden/>
    <w:rsid w:val="003C50D4"/>
    <w:rPr>
      <w:rFonts w:ascii="Calibri" w:eastAsia="Calibri" w:hAnsi="Calibri" w:cs="Times New Roman"/>
      <w:sz w:val="20"/>
      <w:szCs w:val="20"/>
    </w:rPr>
  </w:style>
  <w:style w:type="character" w:styleId="a9">
    <w:name w:val="footnote reference"/>
    <w:uiPriority w:val="99"/>
    <w:semiHidden/>
    <w:unhideWhenUsed/>
    <w:rsid w:val="003C50D4"/>
    <w:rPr>
      <w:vertAlign w:val="superscript"/>
    </w:rPr>
  </w:style>
  <w:style w:type="paragraph" w:styleId="aa">
    <w:name w:val="header"/>
    <w:basedOn w:val="a3"/>
    <w:link w:val="ab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b">
    <w:name w:val="Верхний колонтитул Знак"/>
    <w:basedOn w:val="a4"/>
    <w:link w:val="aa"/>
    <w:rsid w:val="003C50D4"/>
    <w:rPr>
      <w:rFonts w:ascii="Calibri" w:eastAsia="Calibri" w:hAnsi="Calibri" w:cs="Times New Roman"/>
      <w:lang w:eastAsia="en-US"/>
    </w:rPr>
  </w:style>
  <w:style w:type="paragraph" w:styleId="ac">
    <w:name w:val="footer"/>
    <w:basedOn w:val="a3"/>
    <w:link w:val="ad"/>
    <w:uiPriority w:val="99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d">
    <w:name w:val="Нижний колонтитул Знак"/>
    <w:basedOn w:val="a4"/>
    <w:link w:val="ac"/>
    <w:uiPriority w:val="99"/>
    <w:rsid w:val="003C50D4"/>
    <w:rPr>
      <w:rFonts w:ascii="Calibri" w:eastAsia="Calibri" w:hAnsi="Calibri" w:cs="Times New Roman"/>
      <w:lang w:eastAsia="en-US"/>
    </w:rPr>
  </w:style>
  <w:style w:type="paragraph" w:styleId="ae">
    <w:name w:val="List Paragraph"/>
    <w:basedOn w:val="a3"/>
    <w:link w:val="af"/>
    <w:uiPriority w:val="34"/>
    <w:qFormat/>
    <w:rsid w:val="003C50D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Title"/>
    <w:basedOn w:val="a3"/>
    <w:link w:val="af1"/>
    <w:qFormat/>
    <w:rsid w:val="003C50D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af1">
    <w:name w:val="Название Знак"/>
    <w:basedOn w:val="a4"/>
    <w:link w:val="af0"/>
    <w:rsid w:val="003C50D4"/>
    <w:rPr>
      <w:rFonts w:ascii="Times New Roman" w:eastAsia="Times New Roman" w:hAnsi="Times New Roman" w:cs="Times New Roman"/>
      <w:b/>
      <w:sz w:val="28"/>
      <w:szCs w:val="24"/>
    </w:rPr>
  </w:style>
  <w:style w:type="paragraph" w:styleId="af2">
    <w:name w:val="Subtitle"/>
    <w:basedOn w:val="a3"/>
    <w:next w:val="a3"/>
    <w:link w:val="af3"/>
    <w:qFormat/>
    <w:rsid w:val="003C50D4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f3">
    <w:name w:val="Подзаголовок Знак"/>
    <w:basedOn w:val="a4"/>
    <w:link w:val="af2"/>
    <w:rsid w:val="003C50D4"/>
    <w:rPr>
      <w:rFonts w:ascii="Cambria" w:eastAsia="Times New Roman" w:hAnsi="Cambria" w:cs="Times New Roman"/>
      <w:sz w:val="24"/>
      <w:szCs w:val="24"/>
    </w:rPr>
  </w:style>
  <w:style w:type="paragraph" w:styleId="af4">
    <w:name w:val="Body Text"/>
    <w:basedOn w:val="a3"/>
    <w:link w:val="af5"/>
    <w:uiPriority w:val="99"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character" w:customStyle="1" w:styleId="af5">
    <w:name w:val="Основной текст Знак"/>
    <w:basedOn w:val="a4"/>
    <w:link w:val="af4"/>
    <w:uiPriority w:val="99"/>
    <w:rsid w:val="003C50D4"/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paragraph" w:styleId="22">
    <w:name w:val="Body Text 2"/>
    <w:basedOn w:val="a3"/>
    <w:link w:val="23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3">
    <w:name w:val="Основной текст 2 Знак"/>
    <w:basedOn w:val="a4"/>
    <w:link w:val="22"/>
    <w:rsid w:val="003C50D4"/>
    <w:rPr>
      <w:rFonts w:ascii="Times New Roman" w:eastAsia="Times New Roman" w:hAnsi="Times New Roman" w:cs="Times New Roman"/>
      <w:sz w:val="24"/>
      <w:szCs w:val="24"/>
    </w:rPr>
  </w:style>
  <w:style w:type="table" w:styleId="af6">
    <w:name w:val="Table Grid"/>
    <w:basedOn w:val="a5"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7">
    <w:name w:val="Normal (Web)"/>
    <w:basedOn w:val="a3"/>
    <w:uiPriority w:val="99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32">
    <w:name w:val="Body Text 3"/>
    <w:basedOn w:val="a3"/>
    <w:link w:val="33"/>
    <w:uiPriority w:val="99"/>
    <w:semiHidden/>
    <w:unhideWhenUsed/>
    <w:rsid w:val="003C50D4"/>
    <w:pPr>
      <w:spacing w:after="120"/>
    </w:pPr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33">
    <w:name w:val="Основной текст 3 Знак"/>
    <w:basedOn w:val="a4"/>
    <w:link w:val="32"/>
    <w:uiPriority w:val="99"/>
    <w:semiHidden/>
    <w:rsid w:val="003C50D4"/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apple-converted-space">
    <w:name w:val="apple-converted-space"/>
    <w:basedOn w:val="a4"/>
    <w:rsid w:val="003C50D4"/>
  </w:style>
  <w:style w:type="paragraph" w:styleId="af8">
    <w:name w:val="Body Text Indent"/>
    <w:aliases w:val="текст,Основной текст 1"/>
    <w:basedOn w:val="a3"/>
    <w:link w:val="af9"/>
    <w:rsid w:val="003C50D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9">
    <w:name w:val="Основной текст с отступом Знак"/>
    <w:aliases w:val="текст Знак,Основной текст 1 Знак"/>
    <w:basedOn w:val="a4"/>
    <w:link w:val="af8"/>
    <w:rsid w:val="003C50D4"/>
    <w:rPr>
      <w:rFonts w:ascii="Times New Roman" w:eastAsia="Times New Roman" w:hAnsi="Times New Roman" w:cs="Times New Roman"/>
      <w:sz w:val="24"/>
      <w:szCs w:val="24"/>
    </w:rPr>
  </w:style>
  <w:style w:type="paragraph" w:styleId="24">
    <w:name w:val="Body Text Indent 2"/>
    <w:basedOn w:val="a3"/>
    <w:link w:val="25"/>
    <w:uiPriority w:val="99"/>
    <w:semiHidden/>
    <w:unhideWhenUsed/>
    <w:rsid w:val="003C50D4"/>
    <w:pPr>
      <w:spacing w:after="120" w:line="480" w:lineRule="auto"/>
      <w:ind w:left="283"/>
    </w:pPr>
    <w:rPr>
      <w:rFonts w:ascii="Calibri" w:eastAsia="Calibri" w:hAnsi="Calibri" w:cs="Times New Roman"/>
      <w:lang w:eastAsia="en-US"/>
    </w:rPr>
  </w:style>
  <w:style w:type="character" w:customStyle="1" w:styleId="25">
    <w:name w:val="Основной текст с отступом 2 Знак"/>
    <w:basedOn w:val="a4"/>
    <w:link w:val="24"/>
    <w:uiPriority w:val="99"/>
    <w:semiHidden/>
    <w:rsid w:val="003C50D4"/>
    <w:rPr>
      <w:rFonts w:ascii="Calibri" w:eastAsia="Calibri" w:hAnsi="Calibri" w:cs="Times New Roman"/>
      <w:lang w:eastAsia="en-US"/>
    </w:rPr>
  </w:style>
  <w:style w:type="paragraph" w:styleId="afa">
    <w:name w:val="List"/>
    <w:basedOn w:val="a3"/>
    <w:rsid w:val="003C50D4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b">
    <w:name w:val="Hyperlink"/>
    <w:uiPriority w:val="99"/>
    <w:unhideWhenUsed/>
    <w:rsid w:val="003C50D4"/>
    <w:rPr>
      <w:color w:val="0000FF"/>
      <w:u w:val="single"/>
    </w:rPr>
  </w:style>
  <w:style w:type="paragraph" w:customStyle="1" w:styleId="Default">
    <w:name w:val="Default"/>
    <w:rsid w:val="003C50D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onsPlusNormal">
    <w:name w:val="ConsPlusNormal"/>
    <w:rsid w:val="003C50D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styleId="afc">
    <w:name w:val="Strong"/>
    <w:qFormat/>
    <w:rsid w:val="003C50D4"/>
    <w:rPr>
      <w:b/>
      <w:bCs/>
    </w:rPr>
  </w:style>
  <w:style w:type="character" w:styleId="afd">
    <w:name w:val="Emphasis"/>
    <w:uiPriority w:val="20"/>
    <w:qFormat/>
    <w:rsid w:val="003C50D4"/>
    <w:rPr>
      <w:i/>
      <w:iCs/>
    </w:rPr>
  </w:style>
  <w:style w:type="paragraph" w:styleId="a">
    <w:name w:val="No Spacing"/>
    <w:basedOn w:val="a3"/>
    <w:uiPriority w:val="1"/>
    <w:qFormat/>
    <w:rsid w:val="003C50D4"/>
    <w:pPr>
      <w:numPr>
        <w:numId w:val="1"/>
      </w:numPr>
      <w:tabs>
        <w:tab w:val="left" w:pos="34"/>
        <w:tab w:val="left" w:pos="176"/>
      </w:tabs>
      <w:spacing w:after="0" w:line="240" w:lineRule="auto"/>
      <w:ind w:left="34" w:firstLine="0"/>
      <w:jc w:val="both"/>
    </w:pPr>
    <w:rPr>
      <w:rFonts w:ascii="Times New Roman" w:eastAsia="Calibri" w:hAnsi="Times New Roman" w:cs="Times New Roman"/>
      <w:sz w:val="24"/>
      <w:szCs w:val="24"/>
      <w:lang w:eastAsia="en-US"/>
    </w:rPr>
  </w:style>
  <w:style w:type="paragraph" w:customStyle="1" w:styleId="u">
    <w:name w:val="u"/>
    <w:basedOn w:val="a3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TML">
    <w:name w:val="HTML Preformatted"/>
    <w:basedOn w:val="a3"/>
    <w:link w:val="HTML0"/>
    <w:uiPriority w:val="99"/>
    <w:semiHidden/>
    <w:unhideWhenUsed/>
    <w:rsid w:val="003C50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4"/>
    <w:link w:val="HTML"/>
    <w:uiPriority w:val="99"/>
    <w:semiHidden/>
    <w:rsid w:val="003C50D4"/>
    <w:rPr>
      <w:rFonts w:ascii="Courier New" w:eastAsia="Times New Roman" w:hAnsi="Courier New" w:cs="Courier New"/>
      <w:sz w:val="20"/>
      <w:szCs w:val="20"/>
    </w:rPr>
  </w:style>
  <w:style w:type="numbering" w:customStyle="1" w:styleId="10">
    <w:name w:val="Стиль1"/>
    <w:uiPriority w:val="99"/>
    <w:rsid w:val="005C2BB3"/>
    <w:pPr>
      <w:numPr>
        <w:numId w:val="2"/>
      </w:numPr>
    </w:pPr>
  </w:style>
  <w:style w:type="numbering" w:customStyle="1" w:styleId="2">
    <w:name w:val="Стиль2"/>
    <w:uiPriority w:val="99"/>
    <w:rsid w:val="005C2BB3"/>
    <w:pPr>
      <w:numPr>
        <w:numId w:val="3"/>
      </w:numPr>
    </w:pPr>
  </w:style>
  <w:style w:type="numbering" w:customStyle="1" w:styleId="3">
    <w:name w:val="Стиль3"/>
    <w:uiPriority w:val="99"/>
    <w:rsid w:val="005C2BB3"/>
    <w:pPr>
      <w:numPr>
        <w:numId w:val="4"/>
      </w:numPr>
    </w:pPr>
  </w:style>
  <w:style w:type="table" w:customStyle="1" w:styleId="14">
    <w:name w:val="Сетка таблицы1"/>
    <w:basedOn w:val="a5"/>
    <w:next w:val="af6"/>
    <w:uiPriority w:val="59"/>
    <w:rsid w:val="005C2B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e">
    <w:name w:val="Balloon Text"/>
    <w:basedOn w:val="a3"/>
    <w:link w:val="aff"/>
    <w:uiPriority w:val="99"/>
    <w:semiHidden/>
    <w:unhideWhenUsed/>
    <w:rsid w:val="00B87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">
    <w:name w:val="Текст выноски Знак"/>
    <w:basedOn w:val="a4"/>
    <w:link w:val="afe"/>
    <w:uiPriority w:val="99"/>
    <w:semiHidden/>
    <w:rsid w:val="00B8726F"/>
    <w:rPr>
      <w:rFonts w:ascii="Tahoma" w:hAnsi="Tahoma" w:cs="Tahoma"/>
      <w:sz w:val="16"/>
      <w:szCs w:val="16"/>
    </w:rPr>
  </w:style>
  <w:style w:type="paragraph" w:customStyle="1" w:styleId="psection">
    <w:name w:val="psection"/>
    <w:basedOn w:val="a3"/>
    <w:rsid w:val="00A457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f0">
    <w:name w:val="Plain Text"/>
    <w:basedOn w:val="a3"/>
    <w:link w:val="aff1"/>
    <w:uiPriority w:val="99"/>
    <w:rsid w:val="008C09F9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f1">
    <w:name w:val="Текст Знак"/>
    <w:basedOn w:val="a4"/>
    <w:link w:val="aff0"/>
    <w:uiPriority w:val="99"/>
    <w:rsid w:val="008C09F9"/>
    <w:rPr>
      <w:rFonts w:ascii="Courier New" w:eastAsia="Times New Roman" w:hAnsi="Courier New" w:cs="Courier New"/>
      <w:sz w:val="20"/>
      <w:szCs w:val="20"/>
    </w:rPr>
  </w:style>
  <w:style w:type="character" w:customStyle="1" w:styleId="60">
    <w:name w:val="Заголовок 6 Знак"/>
    <w:basedOn w:val="a4"/>
    <w:link w:val="6"/>
    <w:uiPriority w:val="9"/>
    <w:rsid w:val="00F503B3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character" w:customStyle="1" w:styleId="40">
    <w:name w:val="Заголовок 4 Знак"/>
    <w:basedOn w:val="a4"/>
    <w:link w:val="4"/>
    <w:uiPriority w:val="9"/>
    <w:semiHidden/>
    <w:rsid w:val="00814C81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26">
    <w:name w:val="List 2"/>
    <w:basedOn w:val="a3"/>
    <w:link w:val="27"/>
    <w:uiPriority w:val="99"/>
    <w:unhideWhenUsed/>
    <w:rsid w:val="007E1D44"/>
    <w:pPr>
      <w:ind w:left="566" w:hanging="283"/>
      <w:contextualSpacing/>
    </w:pPr>
  </w:style>
  <w:style w:type="character" w:customStyle="1" w:styleId="27">
    <w:name w:val="Список 2 Знак"/>
    <w:basedOn w:val="a4"/>
    <w:link w:val="26"/>
    <w:uiPriority w:val="99"/>
    <w:rsid w:val="00981CA6"/>
  </w:style>
  <w:style w:type="character" w:customStyle="1" w:styleId="FontStyle26">
    <w:name w:val="Font Style26"/>
    <w:basedOn w:val="a4"/>
    <w:rsid w:val="00112484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32">
    <w:name w:val="Font Style32"/>
    <w:basedOn w:val="a4"/>
    <w:rsid w:val="00112484"/>
    <w:rPr>
      <w:rFonts w:ascii="Times New Roman" w:hAnsi="Times New Roman" w:cs="Times New Roman"/>
      <w:sz w:val="20"/>
      <w:szCs w:val="20"/>
    </w:rPr>
  </w:style>
  <w:style w:type="paragraph" w:customStyle="1" w:styleId="Style3">
    <w:name w:val="Style3"/>
    <w:basedOn w:val="a3"/>
    <w:rsid w:val="00112484"/>
    <w:pPr>
      <w:widowControl w:val="0"/>
      <w:autoSpaceDE w:val="0"/>
      <w:autoSpaceDN w:val="0"/>
      <w:adjustRightInd w:val="0"/>
      <w:spacing w:after="0" w:line="235" w:lineRule="exact"/>
      <w:ind w:firstLine="302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Style12">
    <w:name w:val="Style12"/>
    <w:basedOn w:val="a3"/>
    <w:rsid w:val="00112484"/>
    <w:pPr>
      <w:widowControl w:val="0"/>
      <w:autoSpaceDE w:val="0"/>
      <w:autoSpaceDN w:val="0"/>
      <w:adjustRightInd w:val="0"/>
      <w:spacing w:after="0" w:line="230" w:lineRule="exact"/>
      <w:ind w:firstLine="278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15">
    <w:name w:val="Абзац списка1"/>
    <w:basedOn w:val="a3"/>
    <w:uiPriority w:val="99"/>
    <w:rsid w:val="006963F3"/>
    <w:pPr>
      <w:ind w:left="720"/>
      <w:contextualSpacing/>
    </w:pPr>
    <w:rPr>
      <w:rFonts w:ascii="Calibri" w:eastAsia="Times New Roman" w:hAnsi="Calibri" w:cs="Times New Roman"/>
      <w:lang w:eastAsia="en-US"/>
    </w:rPr>
  </w:style>
  <w:style w:type="paragraph" w:styleId="34">
    <w:name w:val="Body Text Indent 3"/>
    <w:basedOn w:val="a3"/>
    <w:link w:val="35"/>
    <w:uiPriority w:val="99"/>
    <w:semiHidden/>
    <w:unhideWhenUsed/>
    <w:rsid w:val="00E96D58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4"/>
    <w:link w:val="34"/>
    <w:uiPriority w:val="99"/>
    <w:semiHidden/>
    <w:rsid w:val="00E96D58"/>
    <w:rPr>
      <w:sz w:val="16"/>
      <w:szCs w:val="16"/>
    </w:rPr>
  </w:style>
  <w:style w:type="paragraph" w:customStyle="1" w:styleId="Web">
    <w:name w:val="Обычный (Web)"/>
    <w:aliases w:val="Обычный (веб)1,Обычный (Web)1"/>
    <w:basedOn w:val="a3"/>
    <w:rsid w:val="00A4028E"/>
    <w:pPr>
      <w:spacing w:before="100" w:after="100" w:line="240" w:lineRule="auto"/>
    </w:pPr>
    <w:rPr>
      <w:rFonts w:ascii="Arial Unicode MS" w:eastAsia="Arial Unicode MS" w:hAnsi="Arial Unicode MS" w:cs="Times New Roman"/>
      <w:sz w:val="24"/>
      <w:szCs w:val="20"/>
    </w:rPr>
  </w:style>
  <w:style w:type="paragraph" w:styleId="aff2">
    <w:name w:val="TOC Heading"/>
    <w:basedOn w:val="11"/>
    <w:next w:val="a3"/>
    <w:uiPriority w:val="39"/>
    <w:unhideWhenUsed/>
    <w:qFormat/>
    <w:rsid w:val="00412409"/>
    <w:pPr>
      <w:keepLines/>
      <w:autoSpaceDE/>
      <w:autoSpaceDN/>
      <w:spacing w:before="480" w:line="276" w:lineRule="auto"/>
      <w:ind w:firstLine="0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28">
    <w:name w:val="toc 2"/>
    <w:basedOn w:val="a3"/>
    <w:next w:val="a3"/>
    <w:autoRedefine/>
    <w:uiPriority w:val="39"/>
    <w:unhideWhenUsed/>
    <w:rsid w:val="00412409"/>
    <w:pPr>
      <w:spacing w:after="100"/>
      <w:ind w:left="220"/>
    </w:pPr>
  </w:style>
  <w:style w:type="paragraph" w:styleId="16">
    <w:name w:val="toc 1"/>
    <w:basedOn w:val="a3"/>
    <w:next w:val="a3"/>
    <w:autoRedefine/>
    <w:uiPriority w:val="39"/>
    <w:unhideWhenUsed/>
    <w:rsid w:val="00412409"/>
    <w:pPr>
      <w:spacing w:after="100"/>
    </w:pPr>
  </w:style>
  <w:style w:type="paragraph" w:styleId="36">
    <w:name w:val="toc 3"/>
    <w:basedOn w:val="a3"/>
    <w:next w:val="a3"/>
    <w:autoRedefine/>
    <w:uiPriority w:val="39"/>
    <w:unhideWhenUsed/>
    <w:rsid w:val="00412409"/>
    <w:pPr>
      <w:spacing w:after="100"/>
      <w:ind w:left="440"/>
    </w:pPr>
  </w:style>
  <w:style w:type="paragraph" w:customStyle="1" w:styleId="text">
    <w:name w:val="text"/>
    <w:basedOn w:val="a3"/>
    <w:rsid w:val="003005B0"/>
    <w:pPr>
      <w:widowControl w:val="0"/>
      <w:suppressAutoHyphens/>
      <w:autoSpaceDE w:val="0"/>
      <w:spacing w:after="0" w:line="240" w:lineRule="auto"/>
      <w:ind w:firstLine="17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9">
    <w:name w:val="Style9"/>
    <w:basedOn w:val="a3"/>
    <w:rsid w:val="00D93B48"/>
    <w:pPr>
      <w:widowControl w:val="0"/>
      <w:autoSpaceDE w:val="0"/>
      <w:autoSpaceDN w:val="0"/>
      <w:adjustRightInd w:val="0"/>
      <w:spacing w:after="0" w:line="194" w:lineRule="exact"/>
      <w:ind w:firstLine="518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5">
    <w:name w:val="Font Style15"/>
    <w:rsid w:val="00D93B48"/>
    <w:rPr>
      <w:rFonts w:ascii="Times New Roman" w:hAnsi="Times New Roman" w:cs="Times New Roman"/>
      <w:sz w:val="16"/>
      <w:szCs w:val="16"/>
    </w:rPr>
  </w:style>
  <w:style w:type="paragraph" w:customStyle="1" w:styleId="Style89">
    <w:name w:val="Style89"/>
    <w:basedOn w:val="a3"/>
    <w:rsid w:val="00D93B4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Style86">
    <w:name w:val="Style86"/>
    <w:basedOn w:val="a3"/>
    <w:rsid w:val="00D93B48"/>
    <w:pPr>
      <w:spacing w:after="0" w:line="278" w:lineRule="exact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harStyle45">
    <w:name w:val="CharStyle45"/>
    <w:rsid w:val="00D93B48"/>
    <w:rPr>
      <w:rFonts w:ascii="Times New Roman" w:eastAsia="Times New Roman" w:hAnsi="Times New Roman" w:cs="Times New Roman"/>
      <w:b w:val="0"/>
      <w:bCs w:val="0"/>
      <w:i w:val="0"/>
      <w:iCs w:val="0"/>
      <w:smallCaps w:val="0"/>
      <w:sz w:val="22"/>
      <w:szCs w:val="22"/>
    </w:rPr>
  </w:style>
  <w:style w:type="character" w:customStyle="1" w:styleId="CharStyle38">
    <w:name w:val="CharStyle38"/>
    <w:rsid w:val="00D93B48"/>
    <w:rPr>
      <w:rFonts w:ascii="Times New Roman" w:eastAsia="Times New Roman" w:hAnsi="Times New Roman" w:cs="Times New Roman"/>
      <w:b w:val="0"/>
      <w:bCs w:val="0"/>
      <w:i/>
      <w:iCs/>
      <w:smallCaps w:val="0"/>
      <w:sz w:val="22"/>
      <w:szCs w:val="22"/>
    </w:rPr>
  </w:style>
  <w:style w:type="paragraph" w:customStyle="1" w:styleId="Style214">
    <w:name w:val="Style214"/>
    <w:basedOn w:val="a3"/>
    <w:rsid w:val="00D93B48"/>
    <w:pPr>
      <w:spacing w:after="0" w:line="274" w:lineRule="exact"/>
    </w:pPr>
    <w:rPr>
      <w:rFonts w:ascii="Times New Roman" w:eastAsia="Times New Roman" w:hAnsi="Times New Roman" w:cs="Times New Roman"/>
      <w:sz w:val="20"/>
      <w:szCs w:val="20"/>
    </w:rPr>
  </w:style>
  <w:style w:type="character" w:styleId="aff3">
    <w:name w:val="page number"/>
    <w:uiPriority w:val="99"/>
    <w:rsid w:val="00D93B48"/>
  </w:style>
  <w:style w:type="paragraph" w:customStyle="1" w:styleId="310">
    <w:name w:val="Основной текст с отступом 31"/>
    <w:basedOn w:val="a3"/>
    <w:rsid w:val="008C4943"/>
    <w:pPr>
      <w:tabs>
        <w:tab w:val="left" w:pos="2880"/>
      </w:tabs>
      <w:suppressAutoHyphens/>
      <w:spacing w:after="0" w:line="240" w:lineRule="auto"/>
      <w:ind w:left="2520" w:hanging="2094"/>
    </w:pPr>
    <w:rPr>
      <w:rFonts w:ascii="Times New Roman" w:eastAsia="Times New Roman" w:hAnsi="Times New Roman" w:cs="Times New Roman"/>
      <w:b/>
      <w:bCs/>
      <w:sz w:val="24"/>
      <w:szCs w:val="20"/>
      <w:lang w:eastAsia="ar-SA"/>
    </w:rPr>
  </w:style>
  <w:style w:type="paragraph" w:customStyle="1" w:styleId="a2">
    <w:name w:val="вопрос"/>
    <w:basedOn w:val="ae"/>
    <w:link w:val="aff4"/>
    <w:qFormat/>
    <w:rsid w:val="00814539"/>
    <w:pPr>
      <w:numPr>
        <w:numId w:val="250"/>
      </w:numPr>
      <w:spacing w:before="120"/>
      <w:ind w:left="357" w:hanging="357"/>
      <w:jc w:val="both"/>
    </w:pPr>
    <w:rPr>
      <w:rFonts w:eastAsia="Calibri"/>
      <w:szCs w:val="22"/>
      <w:lang w:eastAsia="en-US"/>
    </w:rPr>
  </w:style>
  <w:style w:type="paragraph" w:customStyle="1" w:styleId="a0">
    <w:name w:val="варианты"/>
    <w:basedOn w:val="ae"/>
    <w:link w:val="aff5"/>
    <w:qFormat/>
    <w:rsid w:val="00814539"/>
    <w:pPr>
      <w:numPr>
        <w:numId w:val="251"/>
      </w:numPr>
      <w:jc w:val="both"/>
    </w:pPr>
    <w:rPr>
      <w:rFonts w:eastAsia="Calibri"/>
      <w:szCs w:val="22"/>
      <w:lang w:eastAsia="en-US"/>
    </w:rPr>
  </w:style>
  <w:style w:type="character" w:customStyle="1" w:styleId="aff4">
    <w:name w:val="вопрос Знак"/>
    <w:basedOn w:val="a4"/>
    <w:link w:val="a2"/>
    <w:rsid w:val="00814539"/>
    <w:rPr>
      <w:rFonts w:ascii="Times New Roman" w:eastAsia="Calibri" w:hAnsi="Times New Roman" w:cs="Times New Roman"/>
      <w:sz w:val="24"/>
      <w:lang w:eastAsia="en-US"/>
    </w:rPr>
  </w:style>
  <w:style w:type="character" w:customStyle="1" w:styleId="aff5">
    <w:name w:val="варианты Знак"/>
    <w:basedOn w:val="a4"/>
    <w:link w:val="a0"/>
    <w:rsid w:val="00814539"/>
    <w:rPr>
      <w:rFonts w:ascii="Times New Roman" w:eastAsia="Calibri" w:hAnsi="Times New Roman" w:cs="Times New Roman"/>
      <w:sz w:val="24"/>
      <w:lang w:eastAsia="en-US"/>
    </w:rPr>
  </w:style>
  <w:style w:type="paragraph" w:customStyle="1" w:styleId="1">
    <w:name w:val="вопр1"/>
    <w:basedOn w:val="ae"/>
    <w:link w:val="17"/>
    <w:qFormat/>
    <w:rsid w:val="00C02818"/>
    <w:pPr>
      <w:numPr>
        <w:numId w:val="252"/>
      </w:numPr>
      <w:tabs>
        <w:tab w:val="left" w:pos="170"/>
      </w:tabs>
      <w:suppressAutoHyphens/>
      <w:spacing w:before="120"/>
      <w:jc w:val="both"/>
    </w:pPr>
    <w:rPr>
      <w:sz w:val="26"/>
      <w:szCs w:val="26"/>
    </w:rPr>
  </w:style>
  <w:style w:type="paragraph" w:customStyle="1" w:styleId="a1">
    <w:name w:val="отв"/>
    <w:basedOn w:val="1"/>
    <w:link w:val="aff6"/>
    <w:qFormat/>
    <w:rsid w:val="00C02818"/>
    <w:pPr>
      <w:numPr>
        <w:ilvl w:val="1"/>
        <w:numId w:val="253"/>
      </w:numPr>
      <w:spacing w:before="0"/>
      <w:ind w:left="754" w:hanging="357"/>
    </w:pPr>
    <w:rPr>
      <w:lang w:eastAsia="en-US"/>
    </w:rPr>
  </w:style>
  <w:style w:type="character" w:customStyle="1" w:styleId="af">
    <w:name w:val="Абзац списка Знак"/>
    <w:basedOn w:val="a4"/>
    <w:link w:val="ae"/>
    <w:uiPriority w:val="34"/>
    <w:rsid w:val="006774CD"/>
    <w:rPr>
      <w:rFonts w:ascii="Times New Roman" w:eastAsia="Times New Roman" w:hAnsi="Times New Roman" w:cs="Times New Roman"/>
      <w:sz w:val="24"/>
      <w:szCs w:val="24"/>
    </w:rPr>
  </w:style>
  <w:style w:type="character" w:customStyle="1" w:styleId="17">
    <w:name w:val="вопр1 Знак"/>
    <w:basedOn w:val="af"/>
    <w:link w:val="1"/>
    <w:rsid w:val="00C02818"/>
    <w:rPr>
      <w:rFonts w:ascii="Times New Roman" w:eastAsia="Times New Roman" w:hAnsi="Times New Roman" w:cs="Times New Roman"/>
      <w:sz w:val="26"/>
      <w:szCs w:val="26"/>
    </w:rPr>
  </w:style>
  <w:style w:type="paragraph" w:customStyle="1" w:styleId="29">
    <w:name w:val="вопр2"/>
    <w:basedOn w:val="1"/>
    <w:link w:val="2a"/>
    <w:qFormat/>
    <w:rsid w:val="00B929E7"/>
    <w:pPr>
      <w:numPr>
        <w:numId w:val="0"/>
      </w:numPr>
      <w:spacing w:before="0"/>
    </w:pPr>
  </w:style>
  <w:style w:type="character" w:customStyle="1" w:styleId="aff6">
    <w:name w:val="отв Знак"/>
    <w:basedOn w:val="17"/>
    <w:link w:val="a1"/>
    <w:rsid w:val="00C02818"/>
    <w:rPr>
      <w:rFonts w:ascii="Times New Roman" w:eastAsia="Times New Roman" w:hAnsi="Times New Roman" w:cs="Times New Roman"/>
      <w:sz w:val="26"/>
      <w:szCs w:val="26"/>
      <w:lang w:eastAsia="en-US"/>
    </w:rPr>
  </w:style>
  <w:style w:type="character" w:customStyle="1" w:styleId="2a">
    <w:name w:val="вопр2 Знак"/>
    <w:basedOn w:val="17"/>
    <w:link w:val="29"/>
    <w:rsid w:val="00B929E7"/>
    <w:rPr>
      <w:rFonts w:ascii="Times New Roman" w:eastAsia="Times New Roman" w:hAnsi="Times New Roman" w:cs="Times New Roman"/>
      <w:sz w:val="26"/>
      <w:szCs w:val="26"/>
    </w:rPr>
  </w:style>
  <w:style w:type="paragraph" w:customStyle="1" w:styleId="aff7">
    <w:name w:val="пусто"/>
    <w:basedOn w:val="a3"/>
    <w:link w:val="aff8"/>
    <w:qFormat/>
    <w:rsid w:val="00281208"/>
    <w:pPr>
      <w:spacing w:after="0" w:line="240" w:lineRule="auto"/>
      <w:jc w:val="both"/>
    </w:pPr>
    <w:rPr>
      <w:rFonts w:ascii="Times New Roman" w:eastAsiaTheme="minorHAnsi" w:hAnsi="Times New Roman"/>
      <w:sz w:val="28"/>
      <w:szCs w:val="28"/>
      <w:lang w:eastAsia="en-US"/>
    </w:rPr>
  </w:style>
  <w:style w:type="character" w:customStyle="1" w:styleId="aff8">
    <w:name w:val="пусто Знак"/>
    <w:basedOn w:val="a4"/>
    <w:link w:val="aff7"/>
    <w:rsid w:val="00281208"/>
    <w:rPr>
      <w:rFonts w:ascii="Times New Roman" w:eastAsiaTheme="minorHAnsi" w:hAnsi="Times New Roman"/>
      <w:sz w:val="28"/>
      <w:szCs w:val="28"/>
      <w:lang w:eastAsia="en-US"/>
    </w:rPr>
  </w:style>
  <w:style w:type="paragraph" w:customStyle="1" w:styleId="aff9">
    <w:name w:val="три_текст"/>
    <w:basedOn w:val="29"/>
    <w:link w:val="affa"/>
    <w:qFormat/>
    <w:rsid w:val="00281208"/>
    <w:rPr>
      <w:sz w:val="28"/>
      <w:szCs w:val="28"/>
    </w:rPr>
  </w:style>
  <w:style w:type="paragraph" w:customStyle="1" w:styleId="affb">
    <w:name w:val="три_список"/>
    <w:basedOn w:val="29"/>
    <w:link w:val="affc"/>
    <w:qFormat/>
    <w:rsid w:val="00281208"/>
    <w:pPr>
      <w:ind w:left="720" w:hanging="360"/>
    </w:pPr>
    <w:rPr>
      <w:sz w:val="28"/>
      <w:szCs w:val="28"/>
    </w:rPr>
  </w:style>
  <w:style w:type="character" w:customStyle="1" w:styleId="affa">
    <w:name w:val="три_текст Знак"/>
    <w:basedOn w:val="2a"/>
    <w:link w:val="aff9"/>
    <w:rsid w:val="00281208"/>
    <w:rPr>
      <w:rFonts w:ascii="Times New Roman" w:eastAsia="Times New Roman" w:hAnsi="Times New Roman" w:cs="Times New Roman"/>
      <w:sz w:val="28"/>
      <w:szCs w:val="28"/>
    </w:rPr>
  </w:style>
  <w:style w:type="character" w:customStyle="1" w:styleId="affc">
    <w:name w:val="три_список Знак"/>
    <w:basedOn w:val="2a"/>
    <w:link w:val="affb"/>
    <w:rsid w:val="00281208"/>
    <w:rPr>
      <w:rFonts w:ascii="Times New Roman" w:eastAsia="Times New Roman" w:hAnsi="Times New Roman" w:cs="Times New Roman"/>
      <w:sz w:val="28"/>
      <w:szCs w:val="28"/>
    </w:rPr>
  </w:style>
  <w:style w:type="paragraph" w:customStyle="1" w:styleId="affd">
    <w:name w:val="три"/>
    <w:basedOn w:val="a3"/>
    <w:link w:val="affe"/>
    <w:qFormat/>
    <w:rsid w:val="00A60158"/>
    <w:pPr>
      <w:spacing w:after="0" w:line="240" w:lineRule="auto"/>
      <w:jc w:val="both"/>
    </w:pPr>
    <w:rPr>
      <w:rFonts w:ascii="Times New Roman" w:eastAsiaTheme="minorHAnsi" w:hAnsi="Times New Roman"/>
      <w:sz w:val="28"/>
      <w:szCs w:val="28"/>
      <w:lang w:eastAsia="en-US"/>
    </w:rPr>
  </w:style>
  <w:style w:type="character" w:customStyle="1" w:styleId="affe">
    <w:name w:val="три Знак"/>
    <w:basedOn w:val="a4"/>
    <w:link w:val="affd"/>
    <w:rsid w:val="00A60158"/>
    <w:rPr>
      <w:rFonts w:ascii="Times New Roman" w:eastAsiaTheme="minorHAnsi" w:hAnsi="Times New Roman"/>
      <w:sz w:val="28"/>
      <w:szCs w:val="28"/>
      <w:lang w:eastAsia="en-US"/>
    </w:rPr>
  </w:style>
  <w:style w:type="paragraph" w:customStyle="1" w:styleId="18">
    <w:name w:val="заг1"/>
    <w:basedOn w:val="11"/>
    <w:link w:val="19"/>
    <w:qFormat/>
    <w:rsid w:val="00EB0075"/>
    <w:pPr>
      <w:spacing w:before="360" w:after="240"/>
      <w:ind w:firstLine="0"/>
      <w:jc w:val="center"/>
    </w:pPr>
    <w:rPr>
      <w:rFonts w:eastAsia="Calibri"/>
      <w:b/>
      <w:sz w:val="28"/>
      <w:szCs w:val="28"/>
      <w:lang w:eastAsia="en-US"/>
    </w:rPr>
  </w:style>
  <w:style w:type="paragraph" w:customStyle="1" w:styleId="2b">
    <w:name w:val="заг2"/>
    <w:basedOn w:val="20"/>
    <w:link w:val="2c"/>
    <w:qFormat/>
    <w:rsid w:val="00EB0075"/>
    <w:pPr>
      <w:spacing w:after="120"/>
      <w:jc w:val="center"/>
    </w:pPr>
    <w:rPr>
      <w:rFonts w:ascii="Times New Roman" w:eastAsia="Calibri" w:hAnsi="Times New Roman"/>
      <w:lang w:eastAsia="en-US"/>
    </w:rPr>
  </w:style>
  <w:style w:type="character" w:customStyle="1" w:styleId="19">
    <w:name w:val="заг1 Знак"/>
    <w:basedOn w:val="12"/>
    <w:link w:val="18"/>
    <w:rsid w:val="00EB0075"/>
    <w:rPr>
      <w:rFonts w:ascii="Times New Roman" w:eastAsia="Calibri" w:hAnsi="Times New Roman" w:cs="Times New Roman"/>
      <w:b/>
      <w:sz w:val="28"/>
      <w:szCs w:val="28"/>
      <w:lang w:eastAsia="en-US"/>
    </w:rPr>
  </w:style>
  <w:style w:type="paragraph" w:customStyle="1" w:styleId="37">
    <w:name w:val="заг3"/>
    <w:basedOn w:val="30"/>
    <w:link w:val="38"/>
    <w:qFormat/>
    <w:rsid w:val="00EB0075"/>
    <w:pPr>
      <w:spacing w:before="120" w:after="0"/>
      <w:jc w:val="both"/>
    </w:pPr>
    <w:rPr>
      <w:rFonts w:ascii="Times New Roman" w:eastAsia="Calibri" w:hAnsi="Times New Roman"/>
      <w:sz w:val="28"/>
      <w:szCs w:val="28"/>
      <w:lang w:eastAsia="en-US"/>
    </w:rPr>
  </w:style>
  <w:style w:type="character" w:customStyle="1" w:styleId="2c">
    <w:name w:val="заг2 Знак"/>
    <w:basedOn w:val="21"/>
    <w:link w:val="2b"/>
    <w:rsid w:val="00EB0075"/>
    <w:rPr>
      <w:rFonts w:ascii="Times New Roman" w:eastAsia="Calibri" w:hAnsi="Times New Roman" w:cs="Times New Roman"/>
      <w:b/>
      <w:bCs/>
      <w:i/>
      <w:iCs/>
      <w:sz w:val="28"/>
      <w:szCs w:val="28"/>
      <w:lang w:eastAsia="en-US"/>
    </w:rPr>
  </w:style>
  <w:style w:type="character" w:customStyle="1" w:styleId="38">
    <w:name w:val="заг3 Знак"/>
    <w:basedOn w:val="31"/>
    <w:link w:val="37"/>
    <w:rsid w:val="00EB0075"/>
    <w:rPr>
      <w:rFonts w:ascii="Times New Roman" w:eastAsia="Calibri" w:hAnsi="Times New Roman" w:cs="Times New Roman"/>
      <w:b/>
      <w:bCs/>
      <w:sz w:val="28"/>
      <w:szCs w:val="2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8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2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3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7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9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31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8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5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12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44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7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1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0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0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6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25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6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2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2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3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6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35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3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5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82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14691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14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0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9694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45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6855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910386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996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0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8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0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4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image" Target="media/image10.png"/><Relationship Id="rId26" Type="http://schemas.openxmlformats.org/officeDocument/2006/relationships/hyperlink" Target="mailto:user_name@mtu-net.ru" TargetMode="External"/><Relationship Id="rId39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5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oleObject" Target="embeddings/oleObject1.bin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oleObject" Target="embeddings/oleObject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jpe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29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F46A43-ED92-484A-A0F7-A82F542E4C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15869</Words>
  <Characters>90457</Characters>
  <Application>Microsoft Office Word</Application>
  <DocSecurity>0</DocSecurity>
  <Lines>753</Lines>
  <Paragraphs>212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sustec</Company>
  <LinksUpToDate>false</LinksUpToDate>
  <CharactersWithSpaces>106114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YaKuT</dc:creator>
  <cp:lastModifiedBy>ershova</cp:lastModifiedBy>
  <cp:revision>12</cp:revision>
  <cp:lastPrinted>2016-06-22T05:51:00Z</cp:lastPrinted>
  <dcterms:created xsi:type="dcterms:W3CDTF">2019-05-07T04:56:00Z</dcterms:created>
  <dcterms:modified xsi:type="dcterms:W3CDTF">2019-06-03T10:28:00Z</dcterms:modified>
</cp:coreProperties>
</file>